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3B371" w14:textId="18B63BBD" w:rsidR="0030688E" w:rsidRPr="0030688E" w:rsidRDefault="00181F9C" w:rsidP="0030688E">
      <w:pPr>
        <w:tabs>
          <w:tab w:val="left" w:pos="1590"/>
          <w:tab w:val="center" w:pos="4960"/>
        </w:tabs>
        <w:spacing w:before="40" w:after="40"/>
        <w:jc w:val="center"/>
        <w:rPr>
          <w:rFonts w:ascii="Arial" w:hAnsi="Arial" w:cs="Arial"/>
          <w:b/>
          <w:bCs/>
          <w:lang w:val="lt-LT"/>
        </w:rPr>
      </w:pPr>
      <w:r>
        <w:rPr>
          <w:rFonts w:ascii="Arial" w:hAnsi="Arial" w:cs="Arial"/>
          <w:b/>
          <w:bCs/>
          <w:lang w:val="lt-LT"/>
        </w:rPr>
        <w:t xml:space="preserve">VIDINIŲ IR IŠORINIŲ </w:t>
      </w:r>
      <w:r w:rsidR="0030688E" w:rsidRPr="0030688E">
        <w:rPr>
          <w:rFonts w:ascii="Arial" w:hAnsi="Arial" w:cs="Arial"/>
          <w:b/>
          <w:bCs/>
          <w:lang w:val="lt-LT"/>
        </w:rPr>
        <w:t xml:space="preserve">RENGINIŲ ORGANIZAVIMO PASLAUGŲ PIRKIMO </w:t>
      </w:r>
    </w:p>
    <w:p w14:paraId="12A7BB96" w14:textId="77777777" w:rsidR="0030688E" w:rsidRPr="0030688E" w:rsidRDefault="0030688E" w:rsidP="0030688E">
      <w:pPr>
        <w:tabs>
          <w:tab w:val="left" w:pos="1590"/>
          <w:tab w:val="center" w:pos="4960"/>
        </w:tabs>
        <w:spacing w:before="40" w:after="40"/>
        <w:jc w:val="center"/>
        <w:rPr>
          <w:rFonts w:ascii="Arial" w:hAnsi="Arial" w:cs="Arial"/>
          <w:b/>
          <w:bCs/>
          <w:lang w:val="lt-LT"/>
        </w:rPr>
      </w:pPr>
      <w:r w:rsidRPr="0030688E">
        <w:rPr>
          <w:rFonts w:ascii="Arial" w:hAnsi="Arial" w:cs="Arial"/>
          <w:b/>
          <w:bCs/>
          <w:lang w:val="lt-LT"/>
        </w:rPr>
        <w:t>TECHNINĖ SPECIFIKACIJA</w:t>
      </w:r>
    </w:p>
    <w:p w14:paraId="7E978092" w14:textId="77777777" w:rsidR="0030688E" w:rsidRPr="00CE7C2C" w:rsidRDefault="0030688E">
      <w:pPr>
        <w:rPr>
          <w:rFonts w:ascii="Arial" w:hAnsi="Arial" w:cs="Arial"/>
          <w:lang w:val="lt-LT"/>
        </w:rPr>
      </w:pPr>
    </w:p>
    <w:p w14:paraId="24CDC7EE" w14:textId="77777777" w:rsidR="002279E4" w:rsidRDefault="00956726" w:rsidP="002279E4">
      <w:pPr>
        <w:rPr>
          <w:rFonts w:ascii="Arial" w:hAnsi="Arial" w:cs="Arial"/>
          <w:lang w:val="lt-LT"/>
        </w:rPr>
      </w:pPr>
      <w:r w:rsidRPr="00CE7C2C">
        <w:rPr>
          <w:rFonts w:ascii="Arial" w:hAnsi="Arial" w:cs="Arial"/>
          <w:lang w:val="lt-LT"/>
        </w:rPr>
        <w:br/>
        <w:t>1. INFORMACIJA APIE PERKANTĮJĮ SUBJEKTĄ</w:t>
      </w:r>
    </w:p>
    <w:p w14:paraId="4B10DB7E" w14:textId="2B34D4A0" w:rsidR="00C756D7" w:rsidRPr="00C756D7" w:rsidRDefault="00956726" w:rsidP="002279E4">
      <w:pPr>
        <w:rPr>
          <w:rFonts w:ascii="Arial" w:hAnsi="Arial" w:cs="Arial"/>
          <w:lang w:val="lt-LT"/>
        </w:rPr>
      </w:pPr>
      <w:r w:rsidRPr="00CE7C2C">
        <w:rPr>
          <w:rFonts w:ascii="Arial" w:hAnsi="Arial" w:cs="Arial"/>
          <w:lang w:val="lt-LT"/>
        </w:rPr>
        <w:br/>
      </w:r>
      <w:r w:rsidRPr="00CE7C2C">
        <w:rPr>
          <w:rFonts w:ascii="Arial" w:hAnsi="Arial" w:cs="Arial"/>
          <w:lang w:val="lt-LT"/>
        </w:rPr>
        <w:br/>
      </w:r>
      <w:r w:rsidR="000A56F8">
        <w:rPr>
          <w:rFonts w:ascii="Arial" w:hAnsi="Arial" w:cs="Arial"/>
          <w:lang w:val="lt-LT"/>
        </w:rPr>
        <w:t>LITGRID AB –</w:t>
      </w:r>
      <w:r w:rsidR="00C756D7" w:rsidRPr="00C756D7">
        <w:rPr>
          <w:rFonts w:ascii="Arial" w:hAnsi="Arial" w:cs="Arial"/>
          <w:lang w:val="lt-LT"/>
        </w:rPr>
        <w:t xml:space="preserve"> Lietuvos elektros perdavimo sistemos operatorė</w:t>
      </w:r>
      <w:r w:rsidR="000A56F8">
        <w:rPr>
          <w:rFonts w:ascii="Arial" w:hAnsi="Arial" w:cs="Arial"/>
          <w:lang w:val="lt-LT"/>
        </w:rPr>
        <w:t xml:space="preserve"> –</w:t>
      </w:r>
      <w:r w:rsidR="00C756D7" w:rsidRPr="00C756D7">
        <w:rPr>
          <w:rFonts w:ascii="Arial" w:hAnsi="Arial" w:cs="Arial"/>
          <w:lang w:val="lt-LT"/>
        </w:rPr>
        <w:t xml:space="preserve"> palaiko stabilų šalies elektros energetikos sistemos darbą, valdo elektros energijos srautus</w:t>
      </w:r>
      <w:r w:rsidR="0031604B">
        <w:rPr>
          <w:rFonts w:ascii="Arial" w:hAnsi="Arial" w:cs="Arial"/>
          <w:lang w:val="lt-LT"/>
        </w:rPr>
        <w:t>,</w:t>
      </w:r>
      <w:r w:rsidR="00C756D7" w:rsidRPr="00C756D7">
        <w:rPr>
          <w:rFonts w:ascii="Arial" w:hAnsi="Arial" w:cs="Arial"/>
          <w:lang w:val="lt-LT"/>
        </w:rPr>
        <w:t xml:space="preserve"> sudaro sąlygas konkurencijai atviroje elektros rinkoje</w:t>
      </w:r>
      <w:r w:rsidR="0031604B">
        <w:rPr>
          <w:rFonts w:ascii="Arial" w:hAnsi="Arial" w:cs="Arial"/>
          <w:lang w:val="lt-LT"/>
        </w:rPr>
        <w:t xml:space="preserve"> ir</w:t>
      </w:r>
      <w:r w:rsidR="00C756D7" w:rsidRPr="00C756D7">
        <w:rPr>
          <w:rFonts w:ascii="Arial" w:hAnsi="Arial" w:cs="Arial"/>
          <w:lang w:val="lt-LT"/>
        </w:rPr>
        <w:t xml:space="preserve"> nuolat vykdo elektros tinklo infrastruktūros priežiūrą</w:t>
      </w:r>
      <w:r w:rsidR="0031604B">
        <w:rPr>
          <w:rFonts w:ascii="Arial" w:hAnsi="Arial" w:cs="Arial"/>
          <w:lang w:val="lt-LT"/>
        </w:rPr>
        <w:t>,</w:t>
      </w:r>
      <w:r w:rsidR="00C756D7" w:rsidRPr="00C756D7">
        <w:rPr>
          <w:rFonts w:ascii="Arial" w:hAnsi="Arial" w:cs="Arial"/>
          <w:lang w:val="lt-LT"/>
        </w:rPr>
        <w:t xml:space="preserve"> siekiant užtikrinti tinkamą elektros energijos perdavimą visiems šalies gyventojams, įstaigoms ir kitoms organizacijoms.</w:t>
      </w:r>
    </w:p>
    <w:p w14:paraId="60C15A59" w14:textId="7218319E" w:rsidR="00C756D7" w:rsidRPr="00C756D7" w:rsidRDefault="00C756D7" w:rsidP="002279E4">
      <w:pPr>
        <w:jc w:val="both"/>
        <w:rPr>
          <w:rFonts w:ascii="Arial" w:hAnsi="Arial" w:cs="Arial"/>
          <w:lang w:val="lt-LT"/>
        </w:rPr>
      </w:pPr>
      <w:r w:rsidRPr="00C756D7">
        <w:rPr>
          <w:rFonts w:ascii="Arial" w:hAnsi="Arial" w:cs="Arial"/>
          <w:lang w:val="lt-LT"/>
        </w:rPr>
        <w:t xml:space="preserve">Nuo 2010 metų gruodžio 22 dienos </w:t>
      </w:r>
      <w:r w:rsidR="000A56F8">
        <w:rPr>
          <w:rFonts w:ascii="Arial" w:hAnsi="Arial" w:cs="Arial"/>
          <w:lang w:val="lt-LT"/>
        </w:rPr>
        <w:t xml:space="preserve">LITGRID AB </w:t>
      </w:r>
      <w:r w:rsidRPr="00C756D7">
        <w:rPr>
          <w:rFonts w:ascii="Arial" w:hAnsi="Arial" w:cs="Arial"/>
          <w:lang w:val="lt-LT"/>
        </w:rPr>
        <w:t>akcijos įtrauktos į vertybinių popierių biržos „</w:t>
      </w:r>
      <w:proofErr w:type="spellStart"/>
      <w:r w:rsidRPr="00C756D7">
        <w:rPr>
          <w:rFonts w:ascii="Arial" w:hAnsi="Arial" w:cs="Arial"/>
          <w:lang w:val="lt-LT"/>
        </w:rPr>
        <w:t>Nasdaq</w:t>
      </w:r>
      <w:proofErr w:type="spellEnd"/>
      <w:r w:rsidRPr="00C756D7">
        <w:rPr>
          <w:rFonts w:ascii="Arial" w:hAnsi="Arial" w:cs="Arial"/>
          <w:lang w:val="lt-LT"/>
        </w:rPr>
        <w:t xml:space="preserve"> Vilnius“ </w:t>
      </w:r>
      <w:r w:rsidR="00181F9C">
        <w:rPr>
          <w:rFonts w:ascii="Arial" w:hAnsi="Arial" w:cs="Arial"/>
          <w:lang w:val="lt-LT"/>
        </w:rPr>
        <w:t>P</w:t>
      </w:r>
      <w:r w:rsidRPr="00C756D7">
        <w:rPr>
          <w:rFonts w:ascii="Arial" w:hAnsi="Arial" w:cs="Arial"/>
          <w:lang w:val="lt-LT"/>
        </w:rPr>
        <w:t xml:space="preserve">apildomąjį prekybos sąrašą. 97,5 proc. „Litgrid“ akcijų valdo „EPSO-G“ grupė. </w:t>
      </w:r>
    </w:p>
    <w:p w14:paraId="2F84AC0A" w14:textId="78B161BD" w:rsidR="00C756D7" w:rsidRPr="00C756D7" w:rsidRDefault="00C756D7" w:rsidP="002279E4">
      <w:pPr>
        <w:jc w:val="both"/>
        <w:rPr>
          <w:rFonts w:ascii="Arial" w:hAnsi="Arial" w:cs="Arial"/>
          <w:lang w:val="lt-LT"/>
        </w:rPr>
      </w:pPr>
      <w:r w:rsidRPr="00C756D7">
        <w:rPr>
          <w:rFonts w:ascii="Arial" w:hAnsi="Arial" w:cs="Arial"/>
          <w:lang w:val="lt-LT"/>
        </w:rPr>
        <w:t>„EPSO-G“ įmonių grupę sudaro valdymo įmonė „EPSO-G“ ir šešios tiesiogiai patronuojamos įmonės „</w:t>
      </w:r>
      <w:proofErr w:type="spellStart"/>
      <w:r w:rsidRPr="00C756D7">
        <w:rPr>
          <w:rFonts w:ascii="Arial" w:hAnsi="Arial" w:cs="Arial"/>
          <w:lang w:val="lt-LT"/>
        </w:rPr>
        <w:t>Amber</w:t>
      </w:r>
      <w:proofErr w:type="spellEnd"/>
      <w:r w:rsidRPr="00C756D7">
        <w:rPr>
          <w:rFonts w:ascii="Arial" w:hAnsi="Arial" w:cs="Arial"/>
          <w:lang w:val="lt-LT"/>
        </w:rPr>
        <w:t xml:space="preserve"> </w:t>
      </w:r>
      <w:proofErr w:type="spellStart"/>
      <w:r w:rsidRPr="00C756D7">
        <w:rPr>
          <w:rFonts w:ascii="Arial" w:hAnsi="Arial" w:cs="Arial"/>
          <w:lang w:val="lt-LT"/>
        </w:rPr>
        <w:t>Grid</w:t>
      </w:r>
      <w:proofErr w:type="spellEnd"/>
      <w:r w:rsidRPr="00C756D7">
        <w:rPr>
          <w:rFonts w:ascii="Arial" w:hAnsi="Arial" w:cs="Arial"/>
          <w:lang w:val="lt-LT"/>
        </w:rPr>
        <w:t>“, „</w:t>
      </w:r>
      <w:proofErr w:type="spellStart"/>
      <w:r w:rsidRPr="00C756D7">
        <w:rPr>
          <w:rFonts w:ascii="Arial" w:hAnsi="Arial" w:cs="Arial"/>
          <w:lang w:val="lt-LT"/>
        </w:rPr>
        <w:t>Baltpool</w:t>
      </w:r>
      <w:proofErr w:type="spellEnd"/>
      <w:r w:rsidRPr="00C756D7">
        <w:rPr>
          <w:rFonts w:ascii="Arial" w:hAnsi="Arial" w:cs="Arial"/>
          <w:lang w:val="lt-LT"/>
        </w:rPr>
        <w:t>“, „</w:t>
      </w:r>
      <w:proofErr w:type="spellStart"/>
      <w:r w:rsidRPr="00C756D7">
        <w:rPr>
          <w:rFonts w:ascii="Arial" w:hAnsi="Arial" w:cs="Arial"/>
          <w:lang w:val="lt-LT"/>
        </w:rPr>
        <w:t>Energy</w:t>
      </w:r>
      <w:proofErr w:type="spellEnd"/>
      <w:r w:rsidRPr="00C756D7">
        <w:rPr>
          <w:rFonts w:ascii="Arial" w:hAnsi="Arial" w:cs="Arial"/>
          <w:lang w:val="lt-LT"/>
        </w:rPr>
        <w:t xml:space="preserve"> </w:t>
      </w:r>
      <w:proofErr w:type="spellStart"/>
      <w:r w:rsidRPr="00C756D7">
        <w:rPr>
          <w:rFonts w:ascii="Arial" w:hAnsi="Arial" w:cs="Arial"/>
          <w:lang w:val="lt-LT"/>
        </w:rPr>
        <w:t>cells</w:t>
      </w:r>
      <w:proofErr w:type="spellEnd"/>
      <w:r w:rsidRPr="00C756D7">
        <w:rPr>
          <w:rFonts w:ascii="Arial" w:hAnsi="Arial" w:cs="Arial"/>
          <w:lang w:val="lt-LT"/>
        </w:rPr>
        <w:t xml:space="preserve">“, „EPSO-G </w:t>
      </w:r>
      <w:proofErr w:type="spellStart"/>
      <w:r w:rsidRPr="00C756D7">
        <w:rPr>
          <w:rFonts w:ascii="Arial" w:hAnsi="Arial" w:cs="Arial"/>
          <w:lang w:val="lt-LT"/>
        </w:rPr>
        <w:t>Invest</w:t>
      </w:r>
      <w:proofErr w:type="spellEnd"/>
      <w:r w:rsidRPr="00C756D7">
        <w:rPr>
          <w:rFonts w:ascii="Arial" w:hAnsi="Arial" w:cs="Arial"/>
          <w:lang w:val="lt-LT"/>
        </w:rPr>
        <w:t>“, „Litgrid“ ir „Tetas“. „EPSO-G“ ir Grupės įmonės taip pat turi „</w:t>
      </w:r>
      <w:proofErr w:type="spellStart"/>
      <w:r w:rsidRPr="00C756D7">
        <w:rPr>
          <w:rFonts w:ascii="Arial" w:hAnsi="Arial" w:cs="Arial"/>
          <w:lang w:val="lt-LT"/>
        </w:rPr>
        <w:t>Rheinmetall</w:t>
      </w:r>
      <w:proofErr w:type="spellEnd"/>
      <w:r w:rsidRPr="00C756D7">
        <w:rPr>
          <w:rFonts w:ascii="Arial" w:hAnsi="Arial" w:cs="Arial"/>
          <w:lang w:val="lt-LT"/>
        </w:rPr>
        <w:t xml:space="preserve"> </w:t>
      </w:r>
      <w:proofErr w:type="spellStart"/>
      <w:r w:rsidRPr="00C756D7">
        <w:rPr>
          <w:rFonts w:ascii="Arial" w:hAnsi="Arial" w:cs="Arial"/>
          <w:lang w:val="lt-LT"/>
        </w:rPr>
        <w:t>Defence</w:t>
      </w:r>
      <w:proofErr w:type="spellEnd"/>
      <w:r w:rsidRPr="00C756D7">
        <w:rPr>
          <w:rFonts w:ascii="Arial" w:hAnsi="Arial" w:cs="Arial"/>
          <w:lang w:val="lt-LT"/>
        </w:rPr>
        <w:t xml:space="preserve"> Lietuva“, „Baltic RCC“ OÜ ir „TSO </w:t>
      </w:r>
      <w:proofErr w:type="spellStart"/>
      <w:r w:rsidRPr="00C756D7">
        <w:rPr>
          <w:rFonts w:ascii="Arial" w:hAnsi="Arial" w:cs="Arial"/>
          <w:lang w:val="lt-LT"/>
        </w:rPr>
        <w:t>Holding</w:t>
      </w:r>
      <w:proofErr w:type="spellEnd"/>
      <w:r w:rsidRPr="00C756D7">
        <w:rPr>
          <w:rFonts w:ascii="Arial" w:hAnsi="Arial" w:cs="Arial"/>
          <w:lang w:val="lt-LT"/>
        </w:rPr>
        <w:t>“ AS akcijų. „EPSO-G“ vienintelio akcininko teises ir pareigas įgyvendina Energetikos ministerija.</w:t>
      </w:r>
    </w:p>
    <w:p w14:paraId="155416CA" w14:textId="1F2C11BE" w:rsidR="0030688E" w:rsidRPr="00974CA4" w:rsidRDefault="00C756D7" w:rsidP="002279E4">
      <w:pPr>
        <w:jc w:val="both"/>
        <w:rPr>
          <w:rFonts w:ascii="Arial" w:hAnsi="Arial" w:cs="Arial"/>
          <w:lang w:val="lt-LT"/>
        </w:rPr>
      </w:pPr>
      <w:r w:rsidRPr="00974CA4">
        <w:rPr>
          <w:rFonts w:ascii="Arial" w:hAnsi="Arial" w:cs="Arial"/>
          <w:lang w:val="lt-LT"/>
        </w:rPr>
        <w:t>Perkančiajame subjekte d</w:t>
      </w:r>
      <w:r w:rsidR="00956726" w:rsidRPr="00974CA4">
        <w:rPr>
          <w:rFonts w:ascii="Arial" w:hAnsi="Arial" w:cs="Arial"/>
          <w:lang w:val="lt-LT"/>
        </w:rPr>
        <w:t xml:space="preserve">irba daugiau kaip </w:t>
      </w:r>
      <w:r w:rsidR="0030688E" w:rsidRPr="00974CA4">
        <w:rPr>
          <w:rFonts w:ascii="Arial" w:hAnsi="Arial" w:cs="Arial"/>
          <w:lang w:val="lt-LT"/>
        </w:rPr>
        <w:t>5</w:t>
      </w:r>
      <w:r w:rsidR="00956726" w:rsidRPr="00974CA4">
        <w:rPr>
          <w:rFonts w:ascii="Arial" w:hAnsi="Arial" w:cs="Arial"/>
          <w:lang w:val="lt-LT"/>
        </w:rPr>
        <w:t>00 darbuotojų. Vidutinis amžius – 42 metai. 95 % turi aukštąjį išsilavinimą. 7</w:t>
      </w:r>
      <w:r w:rsidR="0030688E" w:rsidRPr="00974CA4">
        <w:rPr>
          <w:rFonts w:ascii="Arial" w:hAnsi="Arial" w:cs="Arial"/>
          <w:lang w:val="lt-LT"/>
        </w:rPr>
        <w:t>1</w:t>
      </w:r>
      <w:r w:rsidR="00956726" w:rsidRPr="00974CA4">
        <w:rPr>
          <w:rFonts w:ascii="Arial" w:hAnsi="Arial" w:cs="Arial"/>
          <w:lang w:val="lt-LT"/>
        </w:rPr>
        <w:t xml:space="preserve"> % – vyrai, 2</w:t>
      </w:r>
      <w:r w:rsidR="0030688E" w:rsidRPr="00974CA4">
        <w:rPr>
          <w:rFonts w:ascii="Arial" w:hAnsi="Arial" w:cs="Arial"/>
          <w:lang w:val="lt-LT"/>
        </w:rPr>
        <w:t>9</w:t>
      </w:r>
      <w:r w:rsidR="00956726" w:rsidRPr="00974CA4">
        <w:rPr>
          <w:rFonts w:ascii="Arial" w:hAnsi="Arial" w:cs="Arial"/>
          <w:lang w:val="lt-LT"/>
        </w:rPr>
        <w:t xml:space="preserve"> % – moterys.</w:t>
      </w:r>
      <w:r w:rsidR="0030688E" w:rsidRPr="00974CA4">
        <w:rPr>
          <w:rFonts w:ascii="Arial" w:hAnsi="Arial" w:cs="Arial"/>
          <w:lang w:val="lt-LT"/>
        </w:rPr>
        <w:t xml:space="preserve"> </w:t>
      </w:r>
      <w:r w:rsidR="0030688E" w:rsidRPr="00974CA4">
        <w:rPr>
          <w:rFonts w:ascii="Arial" w:hAnsi="Arial" w:cs="Arial"/>
          <w:bCs/>
          <w:lang w:val="lt-LT"/>
        </w:rPr>
        <w:t xml:space="preserve">Kasmet komanda paauga vidutiniškai 8 proc. </w:t>
      </w:r>
      <w:r w:rsidR="00956726" w:rsidRPr="00974CA4">
        <w:rPr>
          <w:rFonts w:ascii="Arial" w:hAnsi="Arial" w:cs="Arial"/>
          <w:lang w:val="lt-LT"/>
        </w:rPr>
        <w:t>Darbas organizuojamas hibridiniu būdu.</w:t>
      </w:r>
    </w:p>
    <w:p w14:paraId="2DFFF859" w14:textId="1555644C" w:rsidR="001B1248" w:rsidRPr="001B1248" w:rsidRDefault="0030688E" w:rsidP="001B1248">
      <w:pPr>
        <w:rPr>
          <w:rFonts w:ascii="Arial" w:hAnsi="Arial" w:cs="Arial"/>
          <w:lang w:val="lt-LT"/>
        </w:rPr>
      </w:pPr>
      <w:r w:rsidRPr="0030688E">
        <w:rPr>
          <w:rFonts w:ascii="Arial" w:hAnsi="Arial" w:cs="Arial"/>
          <w:lang w:val="lt-LT"/>
        </w:rPr>
        <w:t>Preliminarūs darbuotojų skaičiai regionų padaliniuose</w:t>
      </w:r>
      <w:r w:rsidR="001B1248">
        <w:rPr>
          <w:rFonts w:ascii="Arial" w:hAnsi="Arial" w:cs="Arial"/>
          <w:lang w:val="lt-LT"/>
        </w:rPr>
        <w:t>:</w:t>
      </w:r>
    </w:p>
    <w:p w14:paraId="0EB52AB5" w14:textId="6087BAEC" w:rsidR="00DA0719" w:rsidRPr="0033459F" w:rsidRDefault="0030688E">
      <w:pPr>
        <w:rPr>
          <w:rFonts w:ascii="Arial" w:hAnsi="Arial" w:cs="Arial"/>
        </w:rPr>
      </w:pPr>
      <w:r>
        <w:rPr>
          <w:rFonts w:ascii="Arial" w:hAnsi="Arial" w:cs="Arial"/>
          <w:noProof/>
          <w:lang w:val="lt-LT"/>
        </w:rPr>
        <w:drawing>
          <wp:inline distT="0" distB="0" distL="0" distR="0" wp14:anchorId="1496AC0C" wp14:editId="755BEA57">
            <wp:extent cx="2945836" cy="2701033"/>
            <wp:effectExtent l="0" t="0" r="6985" b="4445"/>
            <wp:docPr id="6025358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535899" name="Picture 602535899"/>
                    <pic:cNvPicPr/>
                  </pic:nvPicPr>
                  <pic:blipFill>
                    <a:blip r:embed="rId8"/>
                    <a:stretch>
                      <a:fillRect/>
                    </a:stretch>
                  </pic:blipFill>
                  <pic:spPr>
                    <a:xfrm>
                      <a:off x="0" y="0"/>
                      <a:ext cx="2966501" cy="2719981"/>
                    </a:xfrm>
                    <a:prstGeom prst="rect">
                      <a:avLst/>
                    </a:prstGeom>
                  </pic:spPr>
                </pic:pic>
              </a:graphicData>
            </a:graphic>
          </wp:inline>
        </w:drawing>
      </w:r>
    </w:p>
    <w:p w14:paraId="2008F8CB" w14:textId="77777777" w:rsidR="00DA0719" w:rsidRDefault="00DA0719">
      <w:pPr>
        <w:rPr>
          <w:rFonts w:ascii="Arial" w:hAnsi="Arial" w:cs="Arial"/>
          <w:lang w:val="lt-LT"/>
        </w:rPr>
      </w:pPr>
      <w:r>
        <w:rPr>
          <w:rFonts w:ascii="Arial" w:hAnsi="Arial" w:cs="Arial"/>
        </w:rPr>
        <w:lastRenderedPageBreak/>
        <w:t>2. PIRKIMO VERT</w:t>
      </w:r>
      <w:r>
        <w:rPr>
          <w:rFonts w:ascii="Arial" w:hAnsi="Arial" w:cs="Arial"/>
          <w:lang w:val="lt-LT"/>
        </w:rPr>
        <w:t>Ė</w:t>
      </w:r>
    </w:p>
    <w:p w14:paraId="67CC6A8F" w14:textId="1ACA3364" w:rsidR="00DA0719" w:rsidRPr="005F37CB" w:rsidRDefault="00DA0719" w:rsidP="005F37CB">
      <w:pPr>
        <w:spacing w:before="40" w:after="40"/>
        <w:jc w:val="both"/>
        <w:rPr>
          <w:rFonts w:ascii="Arial" w:hAnsi="Arial" w:cs="Arial"/>
          <w:bCs/>
        </w:rPr>
      </w:pPr>
      <w:proofErr w:type="spellStart"/>
      <w:r w:rsidRPr="003F6F04">
        <w:rPr>
          <w:rFonts w:ascii="Arial" w:hAnsi="Arial" w:cs="Arial"/>
          <w:bCs/>
        </w:rPr>
        <w:t>Maksimali</w:t>
      </w:r>
      <w:proofErr w:type="spellEnd"/>
      <w:r w:rsidRPr="003F6F04">
        <w:rPr>
          <w:rFonts w:ascii="Arial" w:hAnsi="Arial" w:cs="Arial"/>
          <w:bCs/>
        </w:rPr>
        <w:t xml:space="preserve"> </w:t>
      </w:r>
      <w:proofErr w:type="spellStart"/>
      <w:r w:rsidRPr="003F6F04">
        <w:rPr>
          <w:rFonts w:ascii="Arial" w:hAnsi="Arial" w:cs="Arial"/>
          <w:bCs/>
        </w:rPr>
        <w:t>Sutarties</w:t>
      </w:r>
      <w:proofErr w:type="spellEnd"/>
      <w:r w:rsidRPr="003F6F04">
        <w:rPr>
          <w:rFonts w:ascii="Arial" w:hAnsi="Arial" w:cs="Arial"/>
          <w:bCs/>
        </w:rPr>
        <w:t xml:space="preserve"> </w:t>
      </w:r>
      <w:proofErr w:type="spellStart"/>
      <w:r w:rsidRPr="003F6F04">
        <w:rPr>
          <w:rFonts w:ascii="Arial" w:hAnsi="Arial" w:cs="Arial"/>
          <w:bCs/>
        </w:rPr>
        <w:t>vertė</w:t>
      </w:r>
      <w:proofErr w:type="spellEnd"/>
      <w:r w:rsidRPr="003F6F04">
        <w:rPr>
          <w:rFonts w:ascii="Arial" w:hAnsi="Arial" w:cs="Arial"/>
          <w:bCs/>
        </w:rPr>
        <w:t xml:space="preserve"> </w:t>
      </w:r>
      <w:proofErr w:type="spellStart"/>
      <w:r w:rsidR="00181F9C">
        <w:rPr>
          <w:rFonts w:ascii="Arial" w:hAnsi="Arial" w:cs="Arial"/>
          <w:bCs/>
        </w:rPr>
        <w:t>yra</w:t>
      </w:r>
      <w:proofErr w:type="spellEnd"/>
      <w:r w:rsidR="00CE7C2C">
        <w:rPr>
          <w:rFonts w:ascii="Arial" w:hAnsi="Arial" w:cs="Arial"/>
          <w:bCs/>
        </w:rPr>
        <w:t xml:space="preserve"> </w:t>
      </w:r>
      <w:r w:rsidRPr="003F6F04">
        <w:rPr>
          <w:rFonts w:ascii="Arial" w:hAnsi="Arial" w:cs="Arial"/>
          <w:bCs/>
        </w:rPr>
        <w:t>500</w:t>
      </w:r>
      <w:r w:rsidR="00181F9C">
        <w:rPr>
          <w:rFonts w:ascii="Arial" w:hAnsi="Arial" w:cs="Arial"/>
          <w:bCs/>
        </w:rPr>
        <w:t> </w:t>
      </w:r>
      <w:r w:rsidRPr="003F6F04">
        <w:rPr>
          <w:rFonts w:ascii="Arial" w:hAnsi="Arial" w:cs="Arial"/>
          <w:bCs/>
        </w:rPr>
        <w:t>000</w:t>
      </w:r>
      <w:r w:rsidR="00181F9C">
        <w:rPr>
          <w:rFonts w:ascii="Arial" w:hAnsi="Arial" w:cs="Arial"/>
          <w:bCs/>
        </w:rPr>
        <w:t>,00</w:t>
      </w:r>
      <w:r w:rsidRPr="003F6F04">
        <w:rPr>
          <w:rFonts w:ascii="Arial" w:hAnsi="Arial" w:cs="Arial"/>
          <w:bCs/>
          <w:lang w:val="lt-LT"/>
        </w:rPr>
        <w:t xml:space="preserve"> EUR</w:t>
      </w:r>
      <w:r w:rsidRPr="003F6F04">
        <w:rPr>
          <w:rFonts w:ascii="Arial" w:hAnsi="Arial" w:cs="Arial"/>
          <w:bCs/>
        </w:rPr>
        <w:t xml:space="preserve"> be PVM. </w:t>
      </w:r>
      <w:r w:rsidRPr="003F6F04">
        <w:rPr>
          <w:rFonts w:ascii="Arial" w:hAnsi="Arial" w:cs="Arial"/>
          <w:lang w:val="lt-LT"/>
        </w:rPr>
        <w:t xml:space="preserve">Paslaugų sąraše nenurodytos, tačiau su Pirkimo objektu susijusios Paslaugos, kurios sudaro 10 proc. nuo maksimalios sutarties vertės EUR be PVM (įeina į maksimalią sutarties vertę) – </w:t>
      </w:r>
      <w:r w:rsidRPr="003F6F04">
        <w:rPr>
          <w:rFonts w:ascii="Arial" w:hAnsi="Arial" w:cs="Arial"/>
        </w:rPr>
        <w:t>50</w:t>
      </w:r>
      <w:r w:rsidR="00181F9C">
        <w:rPr>
          <w:rFonts w:ascii="Arial" w:hAnsi="Arial" w:cs="Arial"/>
        </w:rPr>
        <w:t> </w:t>
      </w:r>
      <w:r w:rsidRPr="003F6F04">
        <w:rPr>
          <w:rFonts w:ascii="Arial" w:hAnsi="Arial" w:cs="Arial"/>
        </w:rPr>
        <w:t>000</w:t>
      </w:r>
      <w:r w:rsidR="00181F9C">
        <w:rPr>
          <w:rFonts w:ascii="Arial" w:hAnsi="Arial" w:cs="Arial"/>
        </w:rPr>
        <w:t>,00</w:t>
      </w:r>
      <w:r w:rsidRPr="003F6F04">
        <w:rPr>
          <w:rFonts w:ascii="Arial" w:hAnsi="Arial" w:cs="Arial"/>
        </w:rPr>
        <w:t xml:space="preserve"> EUR be PVM.</w:t>
      </w:r>
    </w:p>
    <w:p w14:paraId="5A15511F" w14:textId="77777777" w:rsidR="00DA0719" w:rsidRDefault="00DA0719" w:rsidP="00DA0719">
      <w:pPr>
        <w:widowControl w:val="0"/>
        <w:spacing w:after="0" w:line="240" w:lineRule="auto"/>
        <w:jc w:val="both"/>
        <w:rPr>
          <w:rFonts w:ascii="Arial" w:hAnsi="Arial" w:cs="Arial"/>
          <w:b/>
          <w:bCs/>
        </w:rPr>
      </w:pPr>
    </w:p>
    <w:p w14:paraId="33570839" w14:textId="558BF0FD" w:rsidR="005F37CB" w:rsidRPr="005F37CB" w:rsidRDefault="005F37CB" w:rsidP="005F37CB">
      <w:pPr>
        <w:rPr>
          <w:rFonts w:ascii="Arial" w:hAnsi="Arial" w:cs="Arial"/>
        </w:rPr>
      </w:pPr>
      <w:r>
        <w:rPr>
          <w:rFonts w:ascii="Arial" w:hAnsi="Arial" w:cs="Arial"/>
        </w:rPr>
        <w:t>4. PASLAUG</w:t>
      </w:r>
      <w:r>
        <w:rPr>
          <w:rFonts w:ascii="Arial" w:hAnsi="Arial" w:cs="Arial"/>
          <w:lang w:val="lt-LT"/>
        </w:rPr>
        <w:t>Ų TEIKIMO TERMINAI</w:t>
      </w:r>
    </w:p>
    <w:p w14:paraId="2CE3432E" w14:textId="72F80932" w:rsidR="005F37CB" w:rsidRDefault="00037F02" w:rsidP="002279E4">
      <w:pPr>
        <w:jc w:val="both"/>
        <w:rPr>
          <w:rFonts w:ascii="Arial" w:hAnsi="Arial" w:cs="Arial"/>
        </w:rPr>
      </w:pPr>
      <w:proofErr w:type="spellStart"/>
      <w:r w:rsidRPr="00037F02">
        <w:rPr>
          <w:rFonts w:ascii="Arial" w:hAnsi="Arial" w:cs="Arial"/>
        </w:rPr>
        <w:t>Numatoma</w:t>
      </w:r>
      <w:proofErr w:type="spellEnd"/>
      <w:r w:rsidRPr="00037F02">
        <w:rPr>
          <w:rFonts w:ascii="Arial" w:hAnsi="Arial" w:cs="Arial"/>
        </w:rPr>
        <w:t xml:space="preserve"> </w:t>
      </w:r>
      <w:proofErr w:type="spellStart"/>
      <w:r w:rsidRPr="00037F02">
        <w:rPr>
          <w:rFonts w:ascii="Arial" w:hAnsi="Arial" w:cs="Arial"/>
        </w:rPr>
        <w:t>sudaryti</w:t>
      </w:r>
      <w:proofErr w:type="spellEnd"/>
      <w:r w:rsidRPr="00037F02">
        <w:rPr>
          <w:rFonts w:ascii="Arial" w:hAnsi="Arial" w:cs="Arial"/>
        </w:rPr>
        <w:t xml:space="preserve"> </w:t>
      </w:r>
      <w:proofErr w:type="spellStart"/>
      <w:r w:rsidRPr="00037F02">
        <w:rPr>
          <w:rFonts w:ascii="Arial" w:hAnsi="Arial" w:cs="Arial"/>
        </w:rPr>
        <w:t>Paslaugų</w:t>
      </w:r>
      <w:proofErr w:type="spellEnd"/>
      <w:r w:rsidRPr="00037F02">
        <w:rPr>
          <w:rFonts w:ascii="Arial" w:hAnsi="Arial" w:cs="Arial"/>
        </w:rPr>
        <w:t xml:space="preserve"> </w:t>
      </w:r>
      <w:proofErr w:type="spellStart"/>
      <w:r w:rsidR="00181F9C">
        <w:rPr>
          <w:rFonts w:ascii="Arial" w:hAnsi="Arial" w:cs="Arial"/>
        </w:rPr>
        <w:t>teikimo</w:t>
      </w:r>
      <w:proofErr w:type="spellEnd"/>
      <w:r w:rsidRPr="00037F02">
        <w:rPr>
          <w:rFonts w:ascii="Arial" w:hAnsi="Arial" w:cs="Arial"/>
        </w:rPr>
        <w:t xml:space="preserve"> </w:t>
      </w:r>
      <w:proofErr w:type="spellStart"/>
      <w:r w:rsidRPr="00037F02">
        <w:rPr>
          <w:rFonts w:ascii="Arial" w:hAnsi="Arial" w:cs="Arial"/>
        </w:rPr>
        <w:t>sutartį</w:t>
      </w:r>
      <w:proofErr w:type="spellEnd"/>
      <w:r w:rsidRPr="00037F02">
        <w:rPr>
          <w:rFonts w:ascii="Arial" w:hAnsi="Arial" w:cs="Arial"/>
        </w:rPr>
        <w:t xml:space="preserve"> (</w:t>
      </w:r>
      <w:proofErr w:type="spellStart"/>
      <w:r w:rsidRPr="00037F02">
        <w:rPr>
          <w:rFonts w:ascii="Arial" w:hAnsi="Arial" w:cs="Arial"/>
        </w:rPr>
        <w:t>toliau</w:t>
      </w:r>
      <w:proofErr w:type="spellEnd"/>
      <w:r w:rsidRPr="00037F02">
        <w:rPr>
          <w:rFonts w:ascii="Arial" w:hAnsi="Arial" w:cs="Arial"/>
        </w:rPr>
        <w:t xml:space="preserve"> – </w:t>
      </w:r>
      <w:proofErr w:type="spellStart"/>
      <w:r w:rsidRPr="00037F02">
        <w:rPr>
          <w:rFonts w:ascii="Arial" w:hAnsi="Arial" w:cs="Arial"/>
        </w:rPr>
        <w:t>Sutartis</w:t>
      </w:r>
      <w:proofErr w:type="spellEnd"/>
      <w:r w:rsidRPr="00037F02">
        <w:rPr>
          <w:rFonts w:ascii="Arial" w:hAnsi="Arial" w:cs="Arial"/>
        </w:rPr>
        <w:t xml:space="preserve">) </w:t>
      </w:r>
      <w:r>
        <w:rPr>
          <w:rFonts w:ascii="Arial" w:hAnsi="Arial" w:cs="Arial"/>
        </w:rPr>
        <w:t>36</w:t>
      </w:r>
      <w:r w:rsidRPr="00037F02">
        <w:rPr>
          <w:rFonts w:ascii="Arial" w:hAnsi="Arial" w:cs="Arial"/>
        </w:rPr>
        <w:t xml:space="preserve"> </w:t>
      </w:r>
      <w:proofErr w:type="spellStart"/>
      <w:r w:rsidRPr="00037F02">
        <w:rPr>
          <w:rFonts w:ascii="Arial" w:hAnsi="Arial" w:cs="Arial"/>
        </w:rPr>
        <w:t>mėnesiams</w:t>
      </w:r>
      <w:proofErr w:type="spellEnd"/>
      <w:r w:rsidRPr="00037F02">
        <w:rPr>
          <w:rFonts w:ascii="Arial" w:hAnsi="Arial" w:cs="Arial"/>
        </w:rPr>
        <w:t xml:space="preserve"> </w:t>
      </w:r>
      <w:proofErr w:type="spellStart"/>
      <w:r w:rsidRPr="00037F02">
        <w:rPr>
          <w:rFonts w:ascii="Arial" w:hAnsi="Arial" w:cs="Arial"/>
        </w:rPr>
        <w:t>nuo</w:t>
      </w:r>
      <w:proofErr w:type="spellEnd"/>
      <w:r w:rsidRPr="00037F02">
        <w:rPr>
          <w:rFonts w:ascii="Arial" w:hAnsi="Arial" w:cs="Arial"/>
        </w:rPr>
        <w:t xml:space="preserve"> </w:t>
      </w:r>
      <w:proofErr w:type="spellStart"/>
      <w:r w:rsidRPr="00037F02">
        <w:rPr>
          <w:rFonts w:ascii="Arial" w:hAnsi="Arial" w:cs="Arial"/>
        </w:rPr>
        <w:t>Sutarties</w:t>
      </w:r>
      <w:proofErr w:type="spellEnd"/>
      <w:r w:rsidRPr="00037F02">
        <w:rPr>
          <w:rFonts w:ascii="Arial" w:hAnsi="Arial" w:cs="Arial"/>
        </w:rPr>
        <w:t xml:space="preserve"> </w:t>
      </w:r>
      <w:proofErr w:type="spellStart"/>
      <w:r w:rsidRPr="00037F02">
        <w:rPr>
          <w:rFonts w:ascii="Arial" w:hAnsi="Arial" w:cs="Arial"/>
        </w:rPr>
        <w:t>įsigaliojimo</w:t>
      </w:r>
      <w:proofErr w:type="spellEnd"/>
      <w:r w:rsidRPr="00037F02">
        <w:rPr>
          <w:rFonts w:ascii="Arial" w:hAnsi="Arial" w:cs="Arial"/>
        </w:rPr>
        <w:t xml:space="preserve"> </w:t>
      </w:r>
      <w:proofErr w:type="spellStart"/>
      <w:r w:rsidRPr="00037F02">
        <w:rPr>
          <w:rFonts w:ascii="Arial" w:hAnsi="Arial" w:cs="Arial"/>
        </w:rPr>
        <w:t>dienos</w:t>
      </w:r>
      <w:proofErr w:type="spellEnd"/>
      <w:r w:rsidRPr="00037F02">
        <w:rPr>
          <w:rFonts w:ascii="Arial" w:hAnsi="Arial" w:cs="Arial"/>
        </w:rPr>
        <w:t xml:space="preserve"> </w:t>
      </w:r>
      <w:proofErr w:type="spellStart"/>
      <w:r w:rsidRPr="00037F02">
        <w:rPr>
          <w:rFonts w:ascii="Arial" w:hAnsi="Arial" w:cs="Arial"/>
        </w:rPr>
        <w:t>su</w:t>
      </w:r>
      <w:proofErr w:type="spellEnd"/>
      <w:r w:rsidRPr="00037F02">
        <w:rPr>
          <w:rFonts w:ascii="Arial" w:hAnsi="Arial" w:cs="Arial"/>
        </w:rPr>
        <w:t xml:space="preserve"> </w:t>
      </w:r>
      <w:proofErr w:type="spellStart"/>
      <w:r w:rsidRPr="00037F02">
        <w:rPr>
          <w:rFonts w:ascii="Arial" w:hAnsi="Arial" w:cs="Arial"/>
        </w:rPr>
        <w:t>galimybe</w:t>
      </w:r>
      <w:proofErr w:type="spellEnd"/>
      <w:r w:rsidRPr="00037F02">
        <w:rPr>
          <w:rFonts w:ascii="Arial" w:hAnsi="Arial" w:cs="Arial"/>
        </w:rPr>
        <w:t xml:space="preserve"> </w:t>
      </w:r>
      <w:proofErr w:type="spellStart"/>
      <w:r w:rsidRPr="00037F02">
        <w:rPr>
          <w:rFonts w:ascii="Arial" w:hAnsi="Arial" w:cs="Arial"/>
        </w:rPr>
        <w:t>ją</w:t>
      </w:r>
      <w:proofErr w:type="spellEnd"/>
      <w:r w:rsidRPr="00037F02">
        <w:rPr>
          <w:rFonts w:ascii="Arial" w:hAnsi="Arial" w:cs="Arial"/>
        </w:rPr>
        <w:t xml:space="preserve"> </w:t>
      </w:r>
      <w:proofErr w:type="spellStart"/>
      <w:r w:rsidRPr="00037F02">
        <w:rPr>
          <w:rFonts w:ascii="Arial" w:hAnsi="Arial" w:cs="Arial"/>
        </w:rPr>
        <w:t>pratęsti</w:t>
      </w:r>
      <w:proofErr w:type="spellEnd"/>
      <w:r w:rsidRPr="00037F02">
        <w:rPr>
          <w:rFonts w:ascii="Arial" w:hAnsi="Arial" w:cs="Arial"/>
        </w:rPr>
        <w:t xml:space="preserve"> </w:t>
      </w:r>
      <w:r>
        <w:rPr>
          <w:rFonts w:ascii="Arial" w:hAnsi="Arial" w:cs="Arial"/>
        </w:rPr>
        <w:t>2</w:t>
      </w:r>
      <w:r w:rsidRPr="00037F02">
        <w:rPr>
          <w:rFonts w:ascii="Arial" w:hAnsi="Arial" w:cs="Arial"/>
        </w:rPr>
        <w:t xml:space="preserve"> (</w:t>
      </w:r>
      <w:r>
        <w:rPr>
          <w:rFonts w:ascii="Arial" w:hAnsi="Arial" w:cs="Arial"/>
        </w:rPr>
        <w:t>du</w:t>
      </w:r>
      <w:r w:rsidRPr="00037F02">
        <w:rPr>
          <w:rFonts w:ascii="Arial" w:hAnsi="Arial" w:cs="Arial"/>
        </w:rPr>
        <w:t xml:space="preserve">) </w:t>
      </w:r>
      <w:proofErr w:type="spellStart"/>
      <w:r w:rsidRPr="00037F02">
        <w:rPr>
          <w:rFonts w:ascii="Arial" w:hAnsi="Arial" w:cs="Arial"/>
        </w:rPr>
        <w:t>kart</w:t>
      </w:r>
      <w:r>
        <w:rPr>
          <w:rFonts w:ascii="Arial" w:hAnsi="Arial" w:cs="Arial"/>
        </w:rPr>
        <w:t>us</w:t>
      </w:r>
      <w:proofErr w:type="spellEnd"/>
      <w:r w:rsidRPr="00037F02">
        <w:rPr>
          <w:rFonts w:ascii="Arial" w:hAnsi="Arial" w:cs="Arial"/>
        </w:rPr>
        <w:t xml:space="preserve"> </w:t>
      </w:r>
      <w:r>
        <w:rPr>
          <w:rFonts w:ascii="Arial" w:hAnsi="Arial" w:cs="Arial"/>
        </w:rPr>
        <w:t xml:space="preserve">po </w:t>
      </w:r>
      <w:r w:rsidRPr="00037F02">
        <w:rPr>
          <w:rFonts w:ascii="Arial" w:hAnsi="Arial" w:cs="Arial"/>
        </w:rPr>
        <w:t>12 (</w:t>
      </w:r>
      <w:proofErr w:type="spellStart"/>
      <w:r w:rsidRPr="00037F02">
        <w:rPr>
          <w:rFonts w:ascii="Arial" w:hAnsi="Arial" w:cs="Arial"/>
        </w:rPr>
        <w:t>dvylika</w:t>
      </w:r>
      <w:proofErr w:type="spellEnd"/>
      <w:r w:rsidRPr="00037F02">
        <w:rPr>
          <w:rFonts w:ascii="Arial" w:hAnsi="Arial" w:cs="Arial"/>
        </w:rPr>
        <w:t xml:space="preserve">) </w:t>
      </w:r>
      <w:proofErr w:type="spellStart"/>
      <w:r w:rsidRPr="00037F02">
        <w:rPr>
          <w:rFonts w:ascii="Arial" w:hAnsi="Arial" w:cs="Arial"/>
        </w:rPr>
        <w:t>mėnesių</w:t>
      </w:r>
      <w:proofErr w:type="spellEnd"/>
      <w:r w:rsidRPr="00037F02">
        <w:rPr>
          <w:rFonts w:ascii="Arial" w:hAnsi="Arial" w:cs="Arial"/>
        </w:rPr>
        <w:t xml:space="preserve">, </w:t>
      </w:r>
      <w:proofErr w:type="spellStart"/>
      <w:r w:rsidRPr="00037F02">
        <w:rPr>
          <w:rFonts w:ascii="Arial" w:hAnsi="Arial" w:cs="Arial"/>
        </w:rPr>
        <w:t>jei</w:t>
      </w:r>
      <w:proofErr w:type="spellEnd"/>
      <w:r w:rsidRPr="00037F02">
        <w:rPr>
          <w:rFonts w:ascii="Arial" w:hAnsi="Arial" w:cs="Arial"/>
        </w:rPr>
        <w:t xml:space="preserve"> per</w:t>
      </w:r>
      <w:r>
        <w:rPr>
          <w:rFonts w:ascii="Arial" w:hAnsi="Arial" w:cs="Arial"/>
        </w:rPr>
        <w:t xml:space="preserve"> 12</w:t>
      </w:r>
      <w:r w:rsidRPr="00037F02">
        <w:rPr>
          <w:rFonts w:ascii="Arial" w:hAnsi="Arial" w:cs="Arial"/>
        </w:rPr>
        <w:t xml:space="preserve"> </w:t>
      </w:r>
      <w:proofErr w:type="spellStart"/>
      <w:r w:rsidRPr="00037F02">
        <w:rPr>
          <w:rFonts w:ascii="Arial" w:hAnsi="Arial" w:cs="Arial"/>
        </w:rPr>
        <w:t>mėn</w:t>
      </w:r>
      <w:proofErr w:type="spellEnd"/>
      <w:r w:rsidRPr="00037F02">
        <w:rPr>
          <w:rFonts w:ascii="Arial" w:hAnsi="Arial" w:cs="Arial"/>
        </w:rPr>
        <w:t xml:space="preserve">. </w:t>
      </w:r>
      <w:proofErr w:type="spellStart"/>
      <w:r w:rsidRPr="00037F02">
        <w:rPr>
          <w:rFonts w:ascii="Arial" w:hAnsi="Arial" w:cs="Arial"/>
        </w:rPr>
        <w:t>lieka</w:t>
      </w:r>
      <w:proofErr w:type="spellEnd"/>
      <w:r w:rsidRPr="00037F02">
        <w:rPr>
          <w:rFonts w:ascii="Arial" w:hAnsi="Arial" w:cs="Arial"/>
        </w:rPr>
        <w:t xml:space="preserve"> </w:t>
      </w:r>
      <w:proofErr w:type="spellStart"/>
      <w:r w:rsidRPr="00037F02">
        <w:rPr>
          <w:rFonts w:ascii="Arial" w:hAnsi="Arial" w:cs="Arial"/>
        </w:rPr>
        <w:t>nepanaudoto</w:t>
      </w:r>
      <w:proofErr w:type="spellEnd"/>
      <w:r w:rsidRPr="00037F02">
        <w:rPr>
          <w:rFonts w:ascii="Arial" w:hAnsi="Arial" w:cs="Arial"/>
        </w:rPr>
        <w:t xml:space="preserve"> </w:t>
      </w:r>
      <w:proofErr w:type="spellStart"/>
      <w:r w:rsidRPr="00037F02">
        <w:rPr>
          <w:rFonts w:ascii="Arial" w:hAnsi="Arial" w:cs="Arial"/>
        </w:rPr>
        <w:t>Sutarties</w:t>
      </w:r>
      <w:proofErr w:type="spellEnd"/>
      <w:r w:rsidRPr="00037F02">
        <w:rPr>
          <w:rFonts w:ascii="Arial" w:hAnsi="Arial" w:cs="Arial"/>
        </w:rPr>
        <w:t xml:space="preserve"> </w:t>
      </w:r>
      <w:proofErr w:type="spellStart"/>
      <w:r w:rsidRPr="00037F02">
        <w:rPr>
          <w:rFonts w:ascii="Arial" w:hAnsi="Arial" w:cs="Arial"/>
        </w:rPr>
        <w:t>biudžeto</w:t>
      </w:r>
      <w:proofErr w:type="spellEnd"/>
      <w:r w:rsidRPr="00037F02">
        <w:rPr>
          <w:rFonts w:ascii="Arial" w:hAnsi="Arial" w:cs="Arial"/>
        </w:rPr>
        <w:t xml:space="preserve">. </w:t>
      </w:r>
    </w:p>
    <w:p w14:paraId="208BEEDB" w14:textId="02A7201D" w:rsidR="005F37CB" w:rsidRDefault="005F37CB" w:rsidP="002279E4">
      <w:pPr>
        <w:jc w:val="both"/>
        <w:rPr>
          <w:rFonts w:ascii="Arial" w:hAnsi="Arial" w:cs="Arial"/>
          <w:lang w:val="lt-LT"/>
        </w:rPr>
      </w:pPr>
      <w:r w:rsidRPr="005F37CB">
        <w:rPr>
          <w:rFonts w:ascii="Arial" w:hAnsi="Arial" w:cs="Arial"/>
          <w:lang w:val="lt-LT"/>
        </w:rPr>
        <w:t>P</w:t>
      </w:r>
      <w:r w:rsidR="00037F02">
        <w:rPr>
          <w:rFonts w:ascii="Arial" w:hAnsi="Arial" w:cs="Arial"/>
          <w:lang w:val="lt-LT"/>
        </w:rPr>
        <w:t>e</w:t>
      </w:r>
      <w:r w:rsidRPr="005F37CB">
        <w:rPr>
          <w:rFonts w:ascii="Arial" w:hAnsi="Arial" w:cs="Arial"/>
          <w:lang w:val="lt-LT"/>
        </w:rPr>
        <w:t xml:space="preserve">rkantysis subjektas paslaugų teikimo laikotarpiu neįsipareigoja įsigyti visos nurodytos preliminarios paslaugų apimties. </w:t>
      </w:r>
      <w:r w:rsidR="00E44CD1">
        <w:rPr>
          <w:rFonts w:ascii="Arial" w:hAnsi="Arial" w:cs="Arial"/>
          <w:lang w:val="lt-LT"/>
        </w:rPr>
        <w:t xml:space="preserve">Renginių gali būti daugiau arba mažiau. </w:t>
      </w:r>
      <w:r w:rsidRPr="005F37CB">
        <w:rPr>
          <w:rFonts w:ascii="Arial" w:hAnsi="Arial" w:cs="Arial"/>
          <w:lang w:val="lt-LT"/>
        </w:rPr>
        <w:t>Perkantysis subjektas paslaugas įsigys pagal faktinį savo poreikį, suderintą užsakymą bei terminus, neviršijant šiam pirkimui skirtos lėšų sumos</w:t>
      </w:r>
      <w:r>
        <w:rPr>
          <w:rFonts w:ascii="Arial" w:hAnsi="Arial" w:cs="Arial"/>
          <w:lang w:val="lt-LT"/>
        </w:rPr>
        <w:t>.</w:t>
      </w:r>
      <w:r w:rsidRPr="005F37CB">
        <w:rPr>
          <w:rFonts w:ascii="Arial" w:hAnsi="Arial" w:cs="Arial"/>
          <w:lang w:val="lt-LT"/>
        </w:rPr>
        <w:br/>
      </w:r>
      <w:r w:rsidRPr="005F37CB">
        <w:rPr>
          <w:rFonts w:ascii="Arial" w:hAnsi="Arial" w:cs="Arial"/>
          <w:lang w:val="lt-LT"/>
        </w:rPr>
        <w:br/>
      </w:r>
      <w:r>
        <w:rPr>
          <w:rFonts w:ascii="Arial" w:hAnsi="Arial" w:cs="Arial"/>
          <w:lang w:val="lt-LT"/>
        </w:rPr>
        <w:t>5</w:t>
      </w:r>
      <w:r w:rsidRPr="005F37CB">
        <w:rPr>
          <w:rFonts w:ascii="Arial" w:hAnsi="Arial" w:cs="Arial"/>
          <w:lang w:val="lt-LT"/>
        </w:rPr>
        <w:t>. BENDRIEJI REIKALAVIMAI TIEKĖJUI</w:t>
      </w:r>
    </w:p>
    <w:p w14:paraId="4650D2E7" w14:textId="77777777" w:rsidR="00BD7A6C" w:rsidRDefault="00BD7A6C" w:rsidP="00BD7A6C">
      <w:pPr>
        <w:pStyle w:val="BodyText4"/>
        <w:numPr>
          <w:ilvl w:val="1"/>
          <w:numId w:val="18"/>
        </w:numPr>
        <w:tabs>
          <w:tab w:val="left" w:pos="810"/>
        </w:tabs>
        <w:ind w:right="43"/>
        <w:rPr>
          <w:rFonts w:ascii="Arial" w:hAnsi="Arial" w:cs="Arial"/>
          <w:bCs/>
          <w:sz w:val="22"/>
          <w:szCs w:val="22"/>
          <w:lang w:val="lt-LT"/>
        </w:rPr>
      </w:pPr>
      <w:r w:rsidRPr="00BD7A6C">
        <w:rPr>
          <w:rFonts w:ascii="Arial" w:hAnsi="Arial" w:cs="Arial"/>
          <w:bCs/>
          <w:sz w:val="22"/>
          <w:szCs w:val="22"/>
          <w:lang w:val="lt-LT"/>
        </w:rPr>
        <w:t xml:space="preserve">Tiekėjas įsipareigoja kokybiškai teikti Perkančiajam subjektui planinių ir neplaninių renginių organizavimo ir įgyvendinimo paslaugas, be to, užtikrinti kokybišką trečiųjų šalių prekių ir paslaugų suteikimą, kad Tiekėjo organizuojami renginiai būtų įgyvendinti sklandžiai, laiku ir tokia apimtimi, kokia raštu sutarta su Perkančiuoju subjektu. </w:t>
      </w:r>
    </w:p>
    <w:p w14:paraId="301FD788" w14:textId="20895D48" w:rsidR="00BD7A6C" w:rsidRDefault="00BD7A6C" w:rsidP="00BD7A6C">
      <w:pPr>
        <w:pStyle w:val="BodyText4"/>
        <w:numPr>
          <w:ilvl w:val="1"/>
          <w:numId w:val="18"/>
        </w:numPr>
        <w:tabs>
          <w:tab w:val="left" w:pos="810"/>
        </w:tabs>
        <w:ind w:right="43"/>
        <w:rPr>
          <w:rFonts w:ascii="Arial" w:hAnsi="Arial" w:cs="Arial"/>
          <w:bCs/>
          <w:sz w:val="22"/>
          <w:szCs w:val="22"/>
          <w:lang w:val="lt-LT"/>
        </w:rPr>
      </w:pPr>
      <w:r w:rsidRPr="00BD7A6C">
        <w:rPr>
          <w:rFonts w:ascii="Arial" w:hAnsi="Arial" w:cs="Arial"/>
          <w:bCs/>
          <w:sz w:val="22"/>
          <w:szCs w:val="22"/>
          <w:lang w:val="lt-LT"/>
        </w:rPr>
        <w:t>Tiekėjas turi užtikrinti sėkmingą, sklandžią renginių eigą, nepriklausomai nuo to, ar renginių organizavimo paslaugas teiks pats Tiekėjas, ar su Perkančiuoju subjektu suderintos trečiosios šalys.</w:t>
      </w:r>
    </w:p>
    <w:p w14:paraId="1180DF67" w14:textId="707513F2" w:rsidR="00BD7A6C" w:rsidRDefault="00BD7A6C" w:rsidP="00BD7A6C">
      <w:pPr>
        <w:pStyle w:val="BodyText4"/>
        <w:numPr>
          <w:ilvl w:val="1"/>
          <w:numId w:val="18"/>
        </w:numPr>
        <w:tabs>
          <w:tab w:val="left" w:pos="810"/>
        </w:tabs>
        <w:ind w:right="43"/>
        <w:rPr>
          <w:rFonts w:ascii="Arial" w:hAnsi="Arial" w:cs="Arial"/>
          <w:bCs/>
          <w:sz w:val="22"/>
          <w:szCs w:val="22"/>
          <w:lang w:val="lt-LT"/>
        </w:rPr>
      </w:pPr>
      <w:r w:rsidRPr="00BD7A6C">
        <w:rPr>
          <w:rFonts w:ascii="Arial" w:hAnsi="Arial" w:cs="Arial"/>
          <w:bCs/>
          <w:sz w:val="22"/>
          <w:szCs w:val="22"/>
          <w:lang w:val="lt-LT"/>
        </w:rPr>
        <w:t>Tiekėjas, teikdamas Renginio organizavimo paslaugas, privalo glaudžiai bendradarbiauti su Perkančiuoju subjektu ir operatyviai reaguoti į pateiktas pastabas bei reikalavimus.</w:t>
      </w:r>
    </w:p>
    <w:p w14:paraId="4C956EC9" w14:textId="36058717" w:rsidR="00BD7A6C" w:rsidRDefault="00BD7A6C" w:rsidP="00BD7A6C">
      <w:pPr>
        <w:pStyle w:val="BodyText4"/>
        <w:numPr>
          <w:ilvl w:val="1"/>
          <w:numId w:val="18"/>
        </w:numPr>
        <w:tabs>
          <w:tab w:val="left" w:pos="810"/>
        </w:tabs>
        <w:ind w:right="43"/>
        <w:rPr>
          <w:rFonts w:ascii="Arial" w:hAnsi="Arial" w:cs="Arial"/>
          <w:bCs/>
          <w:sz w:val="22"/>
          <w:szCs w:val="22"/>
          <w:lang w:val="lt-LT"/>
        </w:rPr>
      </w:pPr>
      <w:r w:rsidRPr="00BD7A6C">
        <w:rPr>
          <w:rFonts w:ascii="Arial" w:hAnsi="Arial" w:cs="Arial"/>
          <w:bCs/>
          <w:sz w:val="22"/>
          <w:szCs w:val="22"/>
          <w:lang w:val="lt-LT"/>
        </w:rPr>
        <w:t>Tiekėjas turi paskirti atsakingus asmenis – projekto vadovą, atsakingą už renginio organizavimo paslaugų teikimą ir kokybę, konsultacijų organizaciniais klausimais teikimą renginio dalyviams pasiruošimo renginiui ir renginio metu bei kūrybos vadovą, atsakingą už renginių idėjų, koncepcijų, renginių apipavidalinimo, renginių vizualinio, meninio, kūrybinio pateikimo sukūrimą ir įgyvendinimą. Skiriamas projekto vadovas ir kūrybos vadovas turi būti Tiekėjo Pasiūlyme Pirkimui nurodyti asmenys, kurie gali būti keičiami tik Sutartyje numatytomis sąlygomis.</w:t>
      </w:r>
    </w:p>
    <w:p w14:paraId="166B7753" w14:textId="3273D5F0" w:rsidR="00BD7A6C" w:rsidRDefault="00BD7A6C" w:rsidP="00BD7A6C">
      <w:pPr>
        <w:pStyle w:val="BodyText4"/>
        <w:numPr>
          <w:ilvl w:val="1"/>
          <w:numId w:val="18"/>
        </w:numPr>
        <w:tabs>
          <w:tab w:val="left" w:pos="810"/>
        </w:tabs>
        <w:ind w:right="43"/>
        <w:rPr>
          <w:rFonts w:ascii="Arial" w:hAnsi="Arial" w:cs="Arial"/>
          <w:bCs/>
          <w:sz w:val="22"/>
          <w:szCs w:val="22"/>
          <w:lang w:val="lt-LT"/>
        </w:rPr>
      </w:pPr>
      <w:r w:rsidRPr="00BD7A6C">
        <w:rPr>
          <w:rFonts w:ascii="Arial" w:hAnsi="Arial" w:cs="Arial"/>
          <w:bCs/>
          <w:sz w:val="22"/>
          <w:szCs w:val="22"/>
          <w:lang w:val="lt-LT"/>
        </w:rPr>
        <w:t xml:space="preserve">Tiekėjo renginių organizavimo ir įgyvendinimo paslaugas apima: komunikacijos su Perkančiuoju subjektu palaikymas ir </w:t>
      </w:r>
      <w:proofErr w:type="spellStart"/>
      <w:r w:rsidRPr="00BD7A6C">
        <w:rPr>
          <w:rFonts w:ascii="Arial" w:hAnsi="Arial" w:cs="Arial"/>
          <w:bCs/>
          <w:sz w:val="22"/>
          <w:szCs w:val="22"/>
          <w:lang w:val="lt-LT"/>
        </w:rPr>
        <w:t>proaktyvus</w:t>
      </w:r>
      <w:proofErr w:type="spellEnd"/>
      <w:r w:rsidRPr="00BD7A6C">
        <w:rPr>
          <w:rFonts w:ascii="Arial" w:hAnsi="Arial" w:cs="Arial"/>
          <w:bCs/>
          <w:sz w:val="22"/>
          <w:szCs w:val="22"/>
          <w:lang w:val="lt-LT"/>
        </w:rPr>
        <w:t xml:space="preserve"> koordinavimas, renginio idėjos, koncepcijos, scenarijaus, programos, įgyvendinimo plano, vinječių, parengimas ir valdymas, renginio resursų, tiek žmogiškųjų, tiek techninių koordinavimas, renginiui reikalingų priemonių/inventoriaus paieška, gamybos užsakymas, nuoma, logistikos užsakymas</w:t>
      </w:r>
      <w:r w:rsidR="001B1248">
        <w:rPr>
          <w:rFonts w:ascii="Arial" w:hAnsi="Arial" w:cs="Arial"/>
          <w:bCs/>
          <w:sz w:val="22"/>
          <w:szCs w:val="22"/>
          <w:lang w:val="lt-LT"/>
        </w:rPr>
        <w:t xml:space="preserve"> ir koordinavimas</w:t>
      </w:r>
      <w:r w:rsidRPr="00BD7A6C">
        <w:rPr>
          <w:rFonts w:ascii="Arial" w:hAnsi="Arial" w:cs="Arial"/>
          <w:bCs/>
          <w:sz w:val="22"/>
          <w:szCs w:val="22"/>
          <w:lang w:val="lt-LT"/>
        </w:rPr>
        <w:t xml:space="preserve">, renginio vietos, salės, patalpų užsakymas, renginio patalpų apipavidalinimo (pvz., dekoracijų, rekvizito, inventoriaus) gamybos arba nuomos užsakymas, renginio valdymas, renginio techninio aptarnavimo (įgarsinimo, apšvietimo, </w:t>
      </w:r>
      <w:proofErr w:type="spellStart"/>
      <w:r w:rsidRPr="00BD7A6C">
        <w:rPr>
          <w:rFonts w:ascii="Arial" w:hAnsi="Arial" w:cs="Arial"/>
          <w:bCs/>
          <w:sz w:val="22"/>
          <w:szCs w:val="22"/>
          <w:lang w:val="lt-LT"/>
        </w:rPr>
        <w:t>prezentavimo</w:t>
      </w:r>
      <w:proofErr w:type="spellEnd"/>
      <w:r w:rsidRPr="00BD7A6C">
        <w:rPr>
          <w:rFonts w:ascii="Arial" w:hAnsi="Arial" w:cs="Arial"/>
          <w:bCs/>
          <w:sz w:val="22"/>
          <w:szCs w:val="22"/>
          <w:lang w:val="lt-LT"/>
        </w:rPr>
        <w:t xml:space="preserve"> priemonių </w:t>
      </w:r>
      <w:r w:rsidR="001B1248">
        <w:rPr>
          <w:rFonts w:ascii="Arial" w:hAnsi="Arial" w:cs="Arial"/>
          <w:bCs/>
          <w:sz w:val="22"/>
          <w:szCs w:val="22"/>
          <w:lang w:val="lt-LT"/>
        </w:rPr>
        <w:t xml:space="preserve">ir pan. </w:t>
      </w:r>
      <w:r w:rsidRPr="00BD7A6C">
        <w:rPr>
          <w:rFonts w:ascii="Arial" w:hAnsi="Arial" w:cs="Arial"/>
          <w:bCs/>
          <w:sz w:val="22"/>
          <w:szCs w:val="22"/>
          <w:lang w:val="lt-LT"/>
        </w:rPr>
        <w:t xml:space="preserve">užsakymas) paslaugų paieška ir užsakymas, renginio programos koordinavimas ir techninis-organizacinis aptarnavimas (viso renginio metu privalo būti bent vienas už renginį atsakingas projekto vadovas (tas pats asmuo, kuris suplanavo renginį) ir vienas </w:t>
      </w:r>
      <w:r w:rsidRPr="00BD7A6C">
        <w:rPr>
          <w:rFonts w:ascii="Arial" w:hAnsi="Arial" w:cs="Arial"/>
          <w:bCs/>
          <w:sz w:val="22"/>
          <w:szCs w:val="22"/>
          <w:lang w:val="lt-LT"/>
        </w:rPr>
        <w:lastRenderedPageBreak/>
        <w:t>techniką prižiūrintis specialistas), derybos su renginio įgyvendinimui reikalingomis trečiosiomis šalimis, jų rezervavimas, užsakymas, koordinavimas ir jų paslaugų realizavimo užtikrinimas, renginio dalyvių maitinimo (maitinimo paslaugos turi būti teikiamos vadovaujantis Europos Sąjungos teisės aktais, Lietuvos Respublikos maisto įstatymu, Lietuvos higienos norma HN 15:2005 „Maisto higiena“, kitais maisto higieną bei saugą ir tvarkymą reglamentuojančiais teisės aktais. Paslaugų teikėjo siūlomi patiekalai ir gėrimai turi atitikti teisės aktų nustatytus kokybės ir tinkamumo vartoti reikalavimus, sanitarijos ir higienos normas ir kitus nustatytus standartus), transporto, logistikos, higienos priemonių teikimo paslaugų užsakymas, nuoma, priežiūra, kokybės užtikrinimas, trečiųjų šalių prekių ir paslaugų rezervavimas, užsakymas ir paslaugų realizavimo užtikrinimas, trečiųjų šalių prekių ir paslaugų kokybės užtikrinimas, ginčų ir rizikų su trečiosiomis šalimis valdymas, renginio lokacijos paruošimo renginiui ir sutvarkymo po renginio užtikrinimas, ataskaitų ir sąskaitų Perkančiajam subjektui rengimas, pateikimas ir derinimas, laikantis su Perkančiuoju subjektu sutartų terminų ir sąlygų.</w:t>
      </w:r>
    </w:p>
    <w:p w14:paraId="2B52602E" w14:textId="43363FCA" w:rsidR="00BD7A6C" w:rsidRDefault="00BD7A6C" w:rsidP="00BD7A6C">
      <w:pPr>
        <w:pStyle w:val="BodyText4"/>
        <w:numPr>
          <w:ilvl w:val="1"/>
          <w:numId w:val="18"/>
        </w:numPr>
        <w:tabs>
          <w:tab w:val="left" w:pos="810"/>
        </w:tabs>
        <w:ind w:right="43"/>
        <w:rPr>
          <w:rFonts w:ascii="Arial" w:hAnsi="Arial" w:cs="Arial"/>
          <w:bCs/>
          <w:sz w:val="22"/>
          <w:szCs w:val="22"/>
          <w:lang w:val="lt-LT"/>
        </w:rPr>
      </w:pPr>
      <w:r w:rsidRPr="00BD7A6C">
        <w:rPr>
          <w:rFonts w:ascii="Arial" w:hAnsi="Arial" w:cs="Arial"/>
          <w:bCs/>
          <w:sz w:val="22"/>
          <w:szCs w:val="22"/>
          <w:lang w:val="lt-LT"/>
        </w:rPr>
        <w:t>Sutarties vykdymo išlaidų (patiriamos, kai renginiui suorganizuoti ir įgyvendinti reikalingos kitos paslaugos, perkamos iš trečiųjų šalių) padengimą apima: įrangos, aparatūros, kitų priemonių nuoma, renginio fotografavimas, filmavimas, tiesioginių transliacijų paslaugos, muzikos grupės, renginio atlikėjai (muzikantai, renginių vedėjai, DJ, menininkai ir pan.), maitinimas, renginio vietos nuoma, renginiui būtinas inventorius, įranga, aparatūra ir atributai, automobilių, autobusų nuoma, grafikos dizaino darbai ir pan.</w:t>
      </w:r>
    </w:p>
    <w:p w14:paraId="3527656C" w14:textId="67367BB3" w:rsidR="00BD7A6C" w:rsidRDefault="00BD7A6C" w:rsidP="00BD7A6C">
      <w:pPr>
        <w:pStyle w:val="BodyText4"/>
        <w:numPr>
          <w:ilvl w:val="1"/>
          <w:numId w:val="18"/>
        </w:numPr>
        <w:tabs>
          <w:tab w:val="left" w:pos="810"/>
        </w:tabs>
        <w:ind w:right="43"/>
        <w:rPr>
          <w:rFonts w:ascii="Arial" w:hAnsi="Arial" w:cs="Arial"/>
          <w:bCs/>
          <w:sz w:val="22"/>
          <w:szCs w:val="22"/>
          <w:lang w:val="lt-LT"/>
        </w:rPr>
      </w:pPr>
      <w:r w:rsidRPr="00BD7A6C">
        <w:rPr>
          <w:rFonts w:ascii="Arial" w:hAnsi="Arial" w:cs="Arial"/>
          <w:bCs/>
          <w:sz w:val="22"/>
          <w:szCs w:val="22"/>
          <w:lang w:val="lt-LT"/>
        </w:rPr>
        <w:t xml:space="preserve">Tiekėjas pirmąjį mėn. po Sutarties pasirašymo inicijuoja susitikimą su Perkančiuoju subjektu ir kartu pasiruošia metų planuojamų renginių, kuriems įgyvendinti reikės Tiekėjo Paslaugų, tinklelį. Po to Tiekėjas įsipareigoja </w:t>
      </w:r>
      <w:proofErr w:type="spellStart"/>
      <w:r w:rsidRPr="00BD7A6C">
        <w:rPr>
          <w:rFonts w:ascii="Arial" w:hAnsi="Arial" w:cs="Arial"/>
          <w:bCs/>
          <w:sz w:val="22"/>
          <w:szCs w:val="22"/>
          <w:lang w:val="lt-LT"/>
        </w:rPr>
        <w:t>proaktyviai</w:t>
      </w:r>
      <w:proofErr w:type="spellEnd"/>
      <w:r w:rsidRPr="00BD7A6C">
        <w:rPr>
          <w:rFonts w:ascii="Arial" w:hAnsi="Arial" w:cs="Arial"/>
          <w:bCs/>
          <w:sz w:val="22"/>
          <w:szCs w:val="22"/>
          <w:lang w:val="lt-LT"/>
        </w:rPr>
        <w:t xml:space="preserve"> inicijuoti pasiruošimą Perkančiojo subjekto renginiams, vadovaudamasis šiame dokumente įvardintais terminais.</w:t>
      </w:r>
    </w:p>
    <w:p w14:paraId="676C9A83" w14:textId="59CD9BEE" w:rsidR="00BD7A6C" w:rsidRDefault="00BD7A6C" w:rsidP="00BD7A6C">
      <w:pPr>
        <w:pStyle w:val="BodyText4"/>
        <w:numPr>
          <w:ilvl w:val="1"/>
          <w:numId w:val="18"/>
        </w:numPr>
        <w:tabs>
          <w:tab w:val="left" w:pos="810"/>
        </w:tabs>
        <w:ind w:right="43"/>
        <w:rPr>
          <w:rFonts w:ascii="Arial" w:hAnsi="Arial" w:cs="Arial"/>
          <w:bCs/>
          <w:sz w:val="22"/>
          <w:szCs w:val="22"/>
          <w:lang w:val="lt-LT"/>
        </w:rPr>
      </w:pPr>
      <w:r w:rsidRPr="00BD7A6C">
        <w:rPr>
          <w:rFonts w:ascii="Arial" w:hAnsi="Arial" w:cs="Arial"/>
          <w:bCs/>
          <w:sz w:val="22"/>
          <w:szCs w:val="22"/>
          <w:lang w:val="lt-LT"/>
        </w:rPr>
        <w:t xml:space="preserve">Tiekėjas, jei Perkantysis subjektas reikalauja renginio vedėjo ir tai numatoma su Perkančiuoju subjektu suderintame renginio scenarijuje, iki renginio privalo pasiūlyti bent 5 renginio vedėjo variantus, galinčius numatyta renginio data vesti renginį. Tiekėjas kartu su vedėjų sąrašu turi pateikti ir pasirašytus jų sutikimus vesti renginį iki renginio likus 3 mėn., o neplaninio renginio atveju – likus 1 mėn. Tiekėjas privalo užtikrinti, kad </w:t>
      </w:r>
      <w:r>
        <w:rPr>
          <w:rFonts w:ascii="Arial" w:hAnsi="Arial" w:cs="Arial"/>
          <w:bCs/>
          <w:sz w:val="22"/>
          <w:szCs w:val="22"/>
          <w:lang w:val="lt-LT"/>
        </w:rPr>
        <w:t xml:space="preserve">profesionalus, </w:t>
      </w:r>
      <w:r w:rsidR="000A56F8">
        <w:rPr>
          <w:rFonts w:ascii="Arial" w:hAnsi="Arial" w:cs="Arial"/>
          <w:bCs/>
          <w:sz w:val="22"/>
          <w:szCs w:val="22"/>
          <w:lang w:val="lt-LT"/>
        </w:rPr>
        <w:t xml:space="preserve">Perkančiojo subjekto </w:t>
      </w:r>
      <w:r>
        <w:rPr>
          <w:rFonts w:ascii="Arial" w:hAnsi="Arial" w:cs="Arial"/>
          <w:bCs/>
          <w:sz w:val="22"/>
          <w:szCs w:val="22"/>
          <w:lang w:val="lt-LT"/>
        </w:rPr>
        <w:t>Tiekėj</w:t>
      </w:r>
      <w:r w:rsidR="000A56F8">
        <w:rPr>
          <w:rFonts w:ascii="Arial" w:hAnsi="Arial" w:cs="Arial"/>
          <w:bCs/>
          <w:sz w:val="22"/>
          <w:szCs w:val="22"/>
          <w:lang w:val="lt-LT"/>
        </w:rPr>
        <w:t xml:space="preserve">ui el. paštu pateiktus lūkesčius atitinkantis </w:t>
      </w:r>
      <w:r w:rsidRPr="00BD7A6C">
        <w:rPr>
          <w:rFonts w:ascii="Arial" w:hAnsi="Arial" w:cs="Arial"/>
          <w:bCs/>
          <w:sz w:val="22"/>
          <w:szCs w:val="22"/>
          <w:lang w:val="lt-LT"/>
        </w:rPr>
        <w:t>vedėjas (-ai) atsakingai, vadovaudamasis (-</w:t>
      </w:r>
      <w:proofErr w:type="spellStart"/>
      <w:r w:rsidRPr="00BD7A6C">
        <w:rPr>
          <w:rFonts w:ascii="Arial" w:hAnsi="Arial" w:cs="Arial"/>
          <w:bCs/>
          <w:sz w:val="22"/>
          <w:szCs w:val="22"/>
          <w:lang w:val="lt-LT"/>
        </w:rPr>
        <w:t>iesi</w:t>
      </w:r>
      <w:proofErr w:type="spellEnd"/>
      <w:r w:rsidRPr="00BD7A6C">
        <w:rPr>
          <w:rFonts w:ascii="Arial" w:hAnsi="Arial" w:cs="Arial"/>
          <w:bCs/>
          <w:sz w:val="22"/>
          <w:szCs w:val="22"/>
          <w:lang w:val="lt-LT"/>
        </w:rPr>
        <w:t>) scenarijumi pasiruoš renginiui, jį ves sklandžiai, bendraus su dalyviais dalykiškai ir pagarbiai, kalbės raiškiai, paminės iš anksto su Perkančiuoju subjektu sutartą informaciją tada, kada sutarta ir kaip sutarta.</w:t>
      </w:r>
    </w:p>
    <w:p w14:paraId="6DCC9A3B" w14:textId="3525FB6D" w:rsidR="0058344F" w:rsidRPr="000A56F8" w:rsidRDefault="0058344F" w:rsidP="000A56F8">
      <w:pPr>
        <w:pStyle w:val="BodyText4"/>
        <w:numPr>
          <w:ilvl w:val="1"/>
          <w:numId w:val="18"/>
        </w:numPr>
        <w:tabs>
          <w:tab w:val="left" w:pos="810"/>
        </w:tabs>
        <w:ind w:right="43"/>
        <w:rPr>
          <w:rFonts w:ascii="Arial" w:hAnsi="Arial" w:cs="Arial"/>
          <w:bCs/>
          <w:sz w:val="22"/>
          <w:szCs w:val="22"/>
          <w:lang w:val="lt-LT"/>
        </w:rPr>
      </w:pPr>
      <w:r w:rsidRPr="000A56F8">
        <w:rPr>
          <w:rFonts w:ascii="Arial" w:hAnsi="Arial" w:cs="Arial"/>
          <w:bCs/>
          <w:sz w:val="22"/>
          <w:szCs w:val="22"/>
          <w:lang w:val="lt-LT"/>
        </w:rPr>
        <w:t>Renginio koncepcijos, temos idėjų pasiūlymų pateikimas ir projekto suderinimas su Perkančiuoju subjektu;</w:t>
      </w:r>
    </w:p>
    <w:p w14:paraId="44539F96" w14:textId="77777777" w:rsidR="0058344F" w:rsidRDefault="0058344F" w:rsidP="0058344F">
      <w:pPr>
        <w:pStyle w:val="BodyText4"/>
        <w:numPr>
          <w:ilvl w:val="1"/>
          <w:numId w:val="18"/>
        </w:numPr>
        <w:shd w:val="clear" w:color="auto" w:fill="auto"/>
        <w:tabs>
          <w:tab w:val="left" w:pos="810"/>
        </w:tabs>
        <w:spacing w:before="0" w:line="240" w:lineRule="auto"/>
        <w:ind w:right="43"/>
        <w:rPr>
          <w:rFonts w:ascii="Arial" w:hAnsi="Arial" w:cs="Arial"/>
          <w:bCs/>
          <w:sz w:val="22"/>
          <w:szCs w:val="22"/>
          <w:lang w:val="lt-LT"/>
        </w:rPr>
      </w:pPr>
      <w:r w:rsidRPr="0058344F">
        <w:rPr>
          <w:rFonts w:ascii="Arial" w:hAnsi="Arial" w:cs="Arial"/>
          <w:bCs/>
          <w:sz w:val="22"/>
          <w:szCs w:val="22"/>
          <w:lang w:val="lt-LT"/>
        </w:rPr>
        <w:t>Renginio scenarijaus ir programos parengimas, renginio moderatoriaus arba vedančiojo kalbos rašymas;</w:t>
      </w:r>
    </w:p>
    <w:p w14:paraId="50C4E586" w14:textId="77777777" w:rsidR="0058344F" w:rsidRDefault="0058344F" w:rsidP="0058344F">
      <w:pPr>
        <w:pStyle w:val="BodyText4"/>
        <w:numPr>
          <w:ilvl w:val="1"/>
          <w:numId w:val="18"/>
        </w:numPr>
        <w:shd w:val="clear" w:color="auto" w:fill="auto"/>
        <w:tabs>
          <w:tab w:val="left" w:pos="810"/>
        </w:tabs>
        <w:spacing w:before="0" w:line="240" w:lineRule="auto"/>
        <w:ind w:right="43"/>
        <w:rPr>
          <w:rFonts w:ascii="Arial" w:hAnsi="Arial" w:cs="Arial"/>
          <w:bCs/>
          <w:sz w:val="22"/>
          <w:szCs w:val="22"/>
          <w:lang w:val="lt-LT"/>
        </w:rPr>
      </w:pPr>
      <w:r w:rsidRPr="00974CA4">
        <w:rPr>
          <w:rFonts w:ascii="Arial" w:hAnsi="Arial" w:cs="Arial"/>
          <w:bCs/>
          <w:sz w:val="22"/>
          <w:szCs w:val="22"/>
          <w:lang w:val="lt-LT"/>
        </w:rPr>
        <w:t xml:space="preserve">Švenčių, kuriose dalyvaus Perkantysis subjektas, organizatorių siūlomų reklamos paketų apmokėjimas; </w:t>
      </w:r>
    </w:p>
    <w:p w14:paraId="427FF5BF" w14:textId="77777777" w:rsidR="0058344F" w:rsidRDefault="0058344F" w:rsidP="0058344F">
      <w:pPr>
        <w:pStyle w:val="BodyText4"/>
        <w:numPr>
          <w:ilvl w:val="1"/>
          <w:numId w:val="18"/>
        </w:numPr>
        <w:shd w:val="clear" w:color="auto" w:fill="auto"/>
        <w:tabs>
          <w:tab w:val="left" w:pos="810"/>
        </w:tabs>
        <w:spacing w:before="0" w:line="240" w:lineRule="auto"/>
        <w:ind w:right="43"/>
        <w:rPr>
          <w:rFonts w:ascii="Arial" w:hAnsi="Arial" w:cs="Arial"/>
          <w:bCs/>
          <w:sz w:val="22"/>
          <w:szCs w:val="22"/>
          <w:lang w:val="lt-LT"/>
        </w:rPr>
      </w:pPr>
      <w:r w:rsidRPr="00974CA4">
        <w:rPr>
          <w:rFonts w:ascii="Arial" w:hAnsi="Arial" w:cs="Arial"/>
          <w:bCs/>
          <w:sz w:val="22"/>
          <w:szCs w:val="22"/>
          <w:lang w:val="pt-PT"/>
        </w:rPr>
        <w:t>Renginio programos režisūra, koordinavimas ir techninis – organizacinis aptarnavimas (pvz.: asistentų darbas);</w:t>
      </w:r>
    </w:p>
    <w:p w14:paraId="22E0B3B3" w14:textId="77777777" w:rsidR="0058344F" w:rsidRDefault="0058344F" w:rsidP="0058344F">
      <w:pPr>
        <w:pStyle w:val="BodyText4"/>
        <w:numPr>
          <w:ilvl w:val="1"/>
          <w:numId w:val="18"/>
        </w:numPr>
        <w:shd w:val="clear" w:color="auto" w:fill="auto"/>
        <w:tabs>
          <w:tab w:val="left" w:pos="810"/>
        </w:tabs>
        <w:spacing w:before="0" w:line="240" w:lineRule="auto"/>
        <w:ind w:right="43"/>
        <w:rPr>
          <w:rFonts w:ascii="Arial" w:hAnsi="Arial" w:cs="Arial"/>
          <w:bCs/>
          <w:sz w:val="22"/>
          <w:szCs w:val="22"/>
          <w:lang w:val="lt-LT"/>
        </w:rPr>
      </w:pPr>
      <w:r w:rsidRPr="0058344F">
        <w:rPr>
          <w:rFonts w:ascii="Arial" w:hAnsi="Arial" w:cs="Arial"/>
          <w:bCs/>
          <w:sz w:val="22"/>
          <w:szCs w:val="22"/>
          <w:lang w:val="lt-LT"/>
        </w:rPr>
        <w:t>Renginio programos atlikėjų paieška, jų supažindinimas su scenarijumi/programa ir paruošimas renginio programai (pvz.: pranešėjai, muzikantai, dainininkai, aktoriai ir kt.);</w:t>
      </w:r>
    </w:p>
    <w:p w14:paraId="2F2F12C1" w14:textId="77777777" w:rsidR="0058344F" w:rsidRDefault="0058344F" w:rsidP="0058344F">
      <w:pPr>
        <w:pStyle w:val="BodyText4"/>
        <w:numPr>
          <w:ilvl w:val="1"/>
          <w:numId w:val="18"/>
        </w:numPr>
        <w:shd w:val="clear" w:color="auto" w:fill="auto"/>
        <w:tabs>
          <w:tab w:val="left" w:pos="810"/>
        </w:tabs>
        <w:spacing w:before="0" w:line="240" w:lineRule="auto"/>
        <w:ind w:right="43"/>
        <w:rPr>
          <w:rFonts w:ascii="Arial" w:hAnsi="Arial" w:cs="Arial"/>
          <w:bCs/>
          <w:sz w:val="22"/>
          <w:szCs w:val="22"/>
          <w:lang w:val="lt-LT"/>
        </w:rPr>
      </w:pPr>
      <w:r w:rsidRPr="00974CA4">
        <w:rPr>
          <w:rFonts w:ascii="Arial" w:hAnsi="Arial" w:cs="Arial"/>
          <w:sz w:val="22"/>
          <w:szCs w:val="22"/>
          <w:lang w:val="lt-LT"/>
        </w:rPr>
        <w:t>Renginio programai reikalingų priemonių/inventoriaus paieška, kūrybos ir gamybos užsakymas, nuoma, logistikos užsakymas ir koordinavimas;</w:t>
      </w:r>
    </w:p>
    <w:p w14:paraId="3C52751D" w14:textId="3085CB3C" w:rsidR="0058344F" w:rsidRDefault="0058344F" w:rsidP="0058344F">
      <w:pPr>
        <w:pStyle w:val="BodyText4"/>
        <w:numPr>
          <w:ilvl w:val="1"/>
          <w:numId w:val="18"/>
        </w:numPr>
        <w:shd w:val="clear" w:color="auto" w:fill="auto"/>
        <w:tabs>
          <w:tab w:val="left" w:pos="810"/>
        </w:tabs>
        <w:spacing w:before="0" w:line="240" w:lineRule="auto"/>
        <w:ind w:right="43"/>
        <w:rPr>
          <w:rFonts w:ascii="Arial" w:hAnsi="Arial" w:cs="Arial"/>
          <w:bCs/>
          <w:sz w:val="22"/>
          <w:szCs w:val="22"/>
          <w:lang w:val="lt-LT"/>
        </w:rPr>
      </w:pPr>
      <w:r w:rsidRPr="00974CA4">
        <w:rPr>
          <w:rFonts w:ascii="Arial" w:hAnsi="Arial" w:cs="Arial"/>
          <w:bCs/>
          <w:sz w:val="22"/>
          <w:szCs w:val="22"/>
          <w:lang w:val="pt-PT"/>
        </w:rPr>
        <w:t>Renginio vietos, patalpų paieška ir užsakymas. Prireikus, Perkančiojo subjekto atliktų rezervacijų perėmimas ir apmokėjimas;</w:t>
      </w:r>
    </w:p>
    <w:p w14:paraId="7A02AC56" w14:textId="77777777" w:rsidR="0058344F" w:rsidRDefault="0058344F" w:rsidP="0058344F">
      <w:pPr>
        <w:pStyle w:val="BodyText4"/>
        <w:numPr>
          <w:ilvl w:val="1"/>
          <w:numId w:val="18"/>
        </w:numPr>
        <w:shd w:val="clear" w:color="auto" w:fill="auto"/>
        <w:tabs>
          <w:tab w:val="left" w:pos="810"/>
        </w:tabs>
        <w:spacing w:before="0" w:line="240" w:lineRule="auto"/>
        <w:ind w:right="43"/>
        <w:rPr>
          <w:rFonts w:ascii="Arial" w:hAnsi="Arial" w:cs="Arial"/>
          <w:bCs/>
          <w:sz w:val="22"/>
          <w:szCs w:val="22"/>
          <w:lang w:val="lt-LT"/>
        </w:rPr>
      </w:pPr>
      <w:r w:rsidRPr="0058344F">
        <w:rPr>
          <w:rFonts w:ascii="Arial" w:hAnsi="Arial" w:cs="Arial"/>
          <w:bCs/>
          <w:sz w:val="22"/>
          <w:szCs w:val="22"/>
          <w:lang w:val="lt-LT"/>
        </w:rPr>
        <w:lastRenderedPageBreak/>
        <w:t>Renginio techninio aptarnavimo (įgarsinimo, apšvietimo, filmavimo, fotografavimo, vertimo į ir iš užsienio kalbas, reprezentavimo priemonių užsakymas) paslaugų paieška ir užsakymas;</w:t>
      </w:r>
    </w:p>
    <w:p w14:paraId="7688BEBB" w14:textId="77777777" w:rsidR="0058344F" w:rsidRDefault="0058344F" w:rsidP="0058344F">
      <w:pPr>
        <w:pStyle w:val="BodyText4"/>
        <w:numPr>
          <w:ilvl w:val="1"/>
          <w:numId w:val="18"/>
        </w:numPr>
        <w:shd w:val="clear" w:color="auto" w:fill="auto"/>
        <w:tabs>
          <w:tab w:val="left" w:pos="810"/>
        </w:tabs>
        <w:spacing w:before="0" w:line="240" w:lineRule="auto"/>
        <w:ind w:right="43"/>
        <w:rPr>
          <w:rFonts w:ascii="Arial" w:hAnsi="Arial" w:cs="Arial"/>
          <w:bCs/>
          <w:sz w:val="22"/>
          <w:szCs w:val="22"/>
          <w:lang w:val="lt-LT"/>
        </w:rPr>
      </w:pPr>
      <w:r w:rsidRPr="00974CA4">
        <w:rPr>
          <w:rFonts w:ascii="Arial" w:hAnsi="Arial" w:cs="Arial"/>
          <w:bCs/>
          <w:sz w:val="22"/>
          <w:szCs w:val="22"/>
          <w:lang w:val="lt-LT"/>
        </w:rPr>
        <w:t>Renginio patalpų apipavidalinimo (pvz.: dekoracijų, rekvizito, inventoriaus) gamybos arba nuomos užsakymas;</w:t>
      </w:r>
    </w:p>
    <w:p w14:paraId="16D17C5D" w14:textId="77777777" w:rsidR="0058344F" w:rsidRDefault="0058344F" w:rsidP="0058344F">
      <w:pPr>
        <w:pStyle w:val="BodyText4"/>
        <w:numPr>
          <w:ilvl w:val="1"/>
          <w:numId w:val="18"/>
        </w:numPr>
        <w:shd w:val="clear" w:color="auto" w:fill="auto"/>
        <w:tabs>
          <w:tab w:val="left" w:pos="810"/>
        </w:tabs>
        <w:spacing w:before="0" w:line="240" w:lineRule="auto"/>
        <w:ind w:right="43"/>
        <w:rPr>
          <w:rFonts w:ascii="Arial" w:hAnsi="Arial" w:cs="Arial"/>
          <w:bCs/>
          <w:sz w:val="22"/>
          <w:szCs w:val="22"/>
          <w:lang w:val="lt-LT"/>
        </w:rPr>
      </w:pPr>
      <w:r w:rsidRPr="0058344F">
        <w:rPr>
          <w:rFonts w:ascii="Arial" w:hAnsi="Arial" w:cs="Arial"/>
          <w:bCs/>
          <w:sz w:val="22"/>
          <w:szCs w:val="22"/>
          <w:lang w:val="lt-LT"/>
        </w:rPr>
        <w:t>Renginio dalyvių aptarnavimo (pvz.: maitinimo, transporto, logistikos, higienos priemonių) paslaugų teikėjų paieška ir užsakymas;</w:t>
      </w:r>
    </w:p>
    <w:p w14:paraId="3ECE9B44" w14:textId="77777777" w:rsidR="0058344F" w:rsidRDefault="0058344F" w:rsidP="0058344F">
      <w:pPr>
        <w:pStyle w:val="BodyText4"/>
        <w:numPr>
          <w:ilvl w:val="1"/>
          <w:numId w:val="18"/>
        </w:numPr>
        <w:shd w:val="clear" w:color="auto" w:fill="auto"/>
        <w:tabs>
          <w:tab w:val="left" w:pos="810"/>
        </w:tabs>
        <w:spacing w:before="0" w:line="240" w:lineRule="auto"/>
        <w:ind w:right="43"/>
        <w:rPr>
          <w:rFonts w:ascii="Arial" w:hAnsi="Arial" w:cs="Arial"/>
          <w:bCs/>
          <w:sz w:val="22"/>
          <w:szCs w:val="22"/>
          <w:lang w:val="lt-LT"/>
        </w:rPr>
      </w:pPr>
      <w:r w:rsidRPr="0058344F">
        <w:rPr>
          <w:rFonts w:ascii="Arial" w:hAnsi="Arial" w:cs="Arial"/>
          <w:bCs/>
          <w:sz w:val="22"/>
          <w:szCs w:val="22"/>
          <w:lang w:val="lt-LT"/>
        </w:rPr>
        <w:t xml:space="preserve">Renginiui reikalingų reklaminių priemonių, kvietimų, programėlių, prizų, </w:t>
      </w:r>
      <w:proofErr w:type="spellStart"/>
      <w:r w:rsidRPr="0058344F">
        <w:rPr>
          <w:rFonts w:ascii="Arial" w:hAnsi="Arial" w:cs="Arial"/>
          <w:bCs/>
          <w:sz w:val="22"/>
          <w:szCs w:val="22"/>
          <w:lang w:val="lt-LT"/>
        </w:rPr>
        <w:t>dalomosios</w:t>
      </w:r>
      <w:proofErr w:type="spellEnd"/>
      <w:r w:rsidRPr="0058344F">
        <w:rPr>
          <w:rFonts w:ascii="Arial" w:hAnsi="Arial" w:cs="Arial"/>
          <w:bCs/>
          <w:sz w:val="22"/>
          <w:szCs w:val="22"/>
          <w:lang w:val="lt-LT"/>
        </w:rPr>
        <w:t xml:space="preserve"> medžiagos kūrybos, gamybos ir logistikos užsakymas;</w:t>
      </w:r>
    </w:p>
    <w:p w14:paraId="35E24BDC" w14:textId="77777777" w:rsidR="0058344F" w:rsidRDefault="0058344F" w:rsidP="0058344F">
      <w:pPr>
        <w:pStyle w:val="BodyText4"/>
        <w:numPr>
          <w:ilvl w:val="1"/>
          <w:numId w:val="18"/>
        </w:numPr>
        <w:shd w:val="clear" w:color="auto" w:fill="auto"/>
        <w:tabs>
          <w:tab w:val="left" w:pos="810"/>
        </w:tabs>
        <w:spacing w:before="0" w:line="240" w:lineRule="auto"/>
        <w:ind w:right="43"/>
        <w:rPr>
          <w:rFonts w:ascii="Arial" w:hAnsi="Arial" w:cs="Arial"/>
          <w:bCs/>
          <w:sz w:val="22"/>
          <w:szCs w:val="22"/>
          <w:lang w:val="lt-LT"/>
        </w:rPr>
      </w:pPr>
      <w:r w:rsidRPr="00974CA4">
        <w:rPr>
          <w:rFonts w:ascii="Arial" w:hAnsi="Arial" w:cs="Arial"/>
          <w:bCs/>
          <w:sz w:val="22"/>
          <w:szCs w:val="22"/>
          <w:lang w:val="pt-PT"/>
        </w:rPr>
        <w:t>Konkretaus Renginio sąmatos sudarymas ir suderinimas su Perkančiuoju subjektu;</w:t>
      </w:r>
    </w:p>
    <w:p w14:paraId="049EAED2" w14:textId="77777777" w:rsidR="0058344F" w:rsidRDefault="0058344F" w:rsidP="0058344F">
      <w:pPr>
        <w:pStyle w:val="BodyText4"/>
        <w:numPr>
          <w:ilvl w:val="1"/>
          <w:numId w:val="18"/>
        </w:numPr>
        <w:shd w:val="clear" w:color="auto" w:fill="auto"/>
        <w:tabs>
          <w:tab w:val="left" w:pos="810"/>
        </w:tabs>
        <w:spacing w:before="0" w:line="240" w:lineRule="auto"/>
        <w:ind w:right="43"/>
        <w:rPr>
          <w:rFonts w:ascii="Arial" w:hAnsi="Arial" w:cs="Arial"/>
          <w:bCs/>
          <w:sz w:val="22"/>
          <w:szCs w:val="22"/>
          <w:lang w:val="lt-LT"/>
        </w:rPr>
      </w:pPr>
      <w:r w:rsidRPr="0058344F">
        <w:rPr>
          <w:rFonts w:ascii="Arial" w:hAnsi="Arial" w:cs="Arial"/>
          <w:bCs/>
          <w:sz w:val="22"/>
          <w:szCs w:val="22"/>
          <w:lang w:val="lt-LT"/>
        </w:rPr>
        <w:t>Kitų, pagal renginio specifiką reikalingų ir tiesiogiai su renginiu susijusių (trečiųjų šalių), paslaugų bei prekių paieška ir užsakymas;</w:t>
      </w:r>
    </w:p>
    <w:p w14:paraId="76BBDC78" w14:textId="19787E73" w:rsidR="0058344F" w:rsidRDefault="0058344F" w:rsidP="0058344F">
      <w:pPr>
        <w:pStyle w:val="BodyText4"/>
        <w:numPr>
          <w:ilvl w:val="1"/>
          <w:numId w:val="18"/>
        </w:numPr>
        <w:shd w:val="clear" w:color="auto" w:fill="auto"/>
        <w:tabs>
          <w:tab w:val="left" w:pos="810"/>
        </w:tabs>
        <w:spacing w:before="0" w:line="240" w:lineRule="auto"/>
        <w:ind w:right="43"/>
        <w:rPr>
          <w:rFonts w:ascii="Arial" w:hAnsi="Arial" w:cs="Arial"/>
          <w:bCs/>
          <w:sz w:val="22"/>
          <w:szCs w:val="22"/>
          <w:lang w:val="lt-LT"/>
        </w:rPr>
      </w:pPr>
      <w:r w:rsidRPr="00974CA4">
        <w:rPr>
          <w:rFonts w:ascii="Arial" w:hAnsi="Arial" w:cs="Arial"/>
          <w:bCs/>
          <w:sz w:val="22"/>
          <w:szCs w:val="22"/>
          <w:lang w:val="lt-LT"/>
        </w:rPr>
        <w:t>Su renginio organizavimu tiesiogiai susijusios paslaugos ir priemonės (teikiamos trečiųjų šalių);</w:t>
      </w:r>
    </w:p>
    <w:p w14:paraId="4977ABEB" w14:textId="77777777" w:rsidR="0058344F" w:rsidRDefault="0058344F" w:rsidP="0058344F">
      <w:pPr>
        <w:pStyle w:val="BodyText4"/>
        <w:numPr>
          <w:ilvl w:val="1"/>
          <w:numId w:val="18"/>
        </w:numPr>
        <w:shd w:val="clear" w:color="auto" w:fill="auto"/>
        <w:tabs>
          <w:tab w:val="left" w:pos="810"/>
        </w:tabs>
        <w:spacing w:before="0" w:line="240" w:lineRule="auto"/>
        <w:ind w:right="43"/>
        <w:rPr>
          <w:rFonts w:ascii="Arial" w:hAnsi="Arial" w:cs="Arial"/>
          <w:bCs/>
          <w:sz w:val="22"/>
          <w:szCs w:val="22"/>
          <w:lang w:val="lt-LT"/>
        </w:rPr>
      </w:pPr>
      <w:r w:rsidRPr="00974CA4">
        <w:rPr>
          <w:rFonts w:ascii="Arial" w:hAnsi="Arial" w:cs="Arial"/>
          <w:bCs/>
          <w:sz w:val="22"/>
          <w:szCs w:val="22"/>
          <w:lang w:val="pt-PT"/>
        </w:rPr>
        <w:t>Patalpų nuoma (salės, nakvynės vietos ir kt.);</w:t>
      </w:r>
    </w:p>
    <w:p w14:paraId="2424C871" w14:textId="77777777" w:rsidR="0058344F" w:rsidRDefault="0058344F" w:rsidP="0058344F">
      <w:pPr>
        <w:pStyle w:val="BodyText4"/>
        <w:numPr>
          <w:ilvl w:val="1"/>
          <w:numId w:val="18"/>
        </w:numPr>
        <w:shd w:val="clear" w:color="auto" w:fill="auto"/>
        <w:tabs>
          <w:tab w:val="left" w:pos="810"/>
        </w:tabs>
        <w:spacing w:before="0" w:line="240" w:lineRule="auto"/>
        <w:ind w:right="43"/>
        <w:rPr>
          <w:rStyle w:val="BodyText1"/>
          <w:rFonts w:ascii="Arial" w:hAnsi="Arial" w:cs="Arial"/>
          <w:bCs/>
          <w:sz w:val="22"/>
          <w:szCs w:val="22"/>
          <w:u w:val="none"/>
          <w:shd w:val="clear" w:color="auto" w:fill="auto"/>
          <w:lang w:val="lt-LT"/>
        </w:rPr>
      </w:pPr>
      <w:r w:rsidRPr="0058344F">
        <w:rPr>
          <w:rFonts w:ascii="Arial" w:hAnsi="Arial" w:cs="Arial"/>
          <w:bCs/>
          <w:sz w:val="22"/>
          <w:szCs w:val="22"/>
          <w:lang w:val="lt-LT"/>
        </w:rPr>
        <w:t xml:space="preserve">Įgarsinimo, apšvietimo, filmavimo, fotografavimo, vertimo į ir iš užsienio kalbas, </w:t>
      </w:r>
      <w:proofErr w:type="spellStart"/>
      <w:r w:rsidRPr="0058344F">
        <w:rPr>
          <w:rFonts w:ascii="Arial" w:hAnsi="Arial" w:cs="Arial"/>
          <w:bCs/>
          <w:sz w:val="22"/>
          <w:szCs w:val="22"/>
          <w:lang w:val="lt-LT"/>
        </w:rPr>
        <w:t>prezentavimo</w:t>
      </w:r>
      <w:proofErr w:type="spellEnd"/>
      <w:r w:rsidRPr="0058344F">
        <w:rPr>
          <w:rFonts w:ascii="Arial" w:hAnsi="Arial" w:cs="Arial"/>
          <w:bCs/>
          <w:sz w:val="22"/>
          <w:szCs w:val="22"/>
          <w:lang w:val="lt-LT"/>
        </w:rPr>
        <w:t xml:space="preserve"> </w:t>
      </w:r>
      <w:r w:rsidRPr="0058344F">
        <w:rPr>
          <w:rStyle w:val="BodyText1"/>
          <w:rFonts w:ascii="Arial" w:hAnsi="Arial" w:cs="Arial"/>
          <w:bCs/>
          <w:sz w:val="22"/>
          <w:szCs w:val="22"/>
          <w:u w:val="none"/>
          <w:lang w:val="lt-LT"/>
        </w:rPr>
        <w:t>priemonių nuoma;</w:t>
      </w:r>
    </w:p>
    <w:p w14:paraId="66336E9C" w14:textId="77777777" w:rsidR="0058344F" w:rsidRDefault="0058344F" w:rsidP="0058344F">
      <w:pPr>
        <w:pStyle w:val="BodyText4"/>
        <w:numPr>
          <w:ilvl w:val="1"/>
          <w:numId w:val="18"/>
        </w:numPr>
        <w:shd w:val="clear" w:color="auto" w:fill="auto"/>
        <w:tabs>
          <w:tab w:val="left" w:pos="810"/>
        </w:tabs>
        <w:spacing w:before="0" w:line="240" w:lineRule="auto"/>
        <w:ind w:right="43"/>
        <w:rPr>
          <w:rFonts w:ascii="Arial" w:hAnsi="Arial" w:cs="Arial"/>
          <w:bCs/>
          <w:sz w:val="22"/>
          <w:szCs w:val="22"/>
          <w:lang w:val="lt-LT"/>
        </w:rPr>
      </w:pPr>
      <w:r w:rsidRPr="0058344F">
        <w:rPr>
          <w:rFonts w:ascii="Arial" w:hAnsi="Arial" w:cs="Arial"/>
          <w:bCs/>
          <w:sz w:val="22"/>
          <w:szCs w:val="22"/>
          <w:lang w:val="lt-LT"/>
        </w:rPr>
        <w:t xml:space="preserve">Renginio inventorius, dekoracijos, prizai, </w:t>
      </w:r>
      <w:proofErr w:type="spellStart"/>
      <w:r w:rsidRPr="0058344F">
        <w:rPr>
          <w:rFonts w:ascii="Arial" w:hAnsi="Arial" w:cs="Arial"/>
          <w:bCs/>
          <w:sz w:val="22"/>
          <w:szCs w:val="22"/>
          <w:lang w:val="lt-LT"/>
        </w:rPr>
        <w:t>dalomoji</w:t>
      </w:r>
      <w:proofErr w:type="spellEnd"/>
      <w:r w:rsidRPr="0058344F">
        <w:rPr>
          <w:rFonts w:ascii="Arial" w:hAnsi="Arial" w:cs="Arial"/>
          <w:bCs/>
          <w:sz w:val="22"/>
          <w:szCs w:val="22"/>
          <w:lang w:val="lt-LT"/>
        </w:rPr>
        <w:t xml:space="preserve"> medžiaga, reklaminių priemonių, pakvietimų, plakatų gamyba, kitos renginiui reikalingos priemonės;</w:t>
      </w:r>
    </w:p>
    <w:p w14:paraId="4557A926" w14:textId="77777777" w:rsidR="0058344F" w:rsidRDefault="0058344F" w:rsidP="0058344F">
      <w:pPr>
        <w:pStyle w:val="BodyText4"/>
        <w:numPr>
          <w:ilvl w:val="1"/>
          <w:numId w:val="18"/>
        </w:numPr>
        <w:shd w:val="clear" w:color="auto" w:fill="auto"/>
        <w:tabs>
          <w:tab w:val="left" w:pos="810"/>
        </w:tabs>
        <w:spacing w:before="0" w:line="240" w:lineRule="auto"/>
        <w:ind w:right="43"/>
        <w:rPr>
          <w:rFonts w:ascii="Arial" w:hAnsi="Arial" w:cs="Arial"/>
          <w:bCs/>
          <w:sz w:val="22"/>
          <w:szCs w:val="22"/>
          <w:lang w:val="lt-LT"/>
        </w:rPr>
      </w:pPr>
      <w:r w:rsidRPr="00974CA4">
        <w:rPr>
          <w:rFonts w:ascii="Arial" w:hAnsi="Arial" w:cs="Arial"/>
          <w:bCs/>
          <w:sz w:val="22"/>
          <w:szCs w:val="22"/>
          <w:lang w:val="pt-PT"/>
        </w:rPr>
        <w:t>Greitosios medicinos pagalbos, gelbėtojų, apsaugos tarnybos, transporto ir svečių palydos renginio metu paslaugos;</w:t>
      </w:r>
    </w:p>
    <w:p w14:paraId="7626BC44" w14:textId="45651A72" w:rsidR="0058344F" w:rsidRPr="0058344F" w:rsidRDefault="0058344F" w:rsidP="0058344F">
      <w:pPr>
        <w:pStyle w:val="BodyText4"/>
        <w:numPr>
          <w:ilvl w:val="1"/>
          <w:numId w:val="18"/>
        </w:numPr>
        <w:shd w:val="clear" w:color="auto" w:fill="auto"/>
        <w:tabs>
          <w:tab w:val="left" w:pos="810"/>
        </w:tabs>
        <w:spacing w:before="0" w:line="240" w:lineRule="auto"/>
        <w:ind w:right="43"/>
        <w:rPr>
          <w:rFonts w:ascii="Arial" w:hAnsi="Arial" w:cs="Arial"/>
          <w:bCs/>
          <w:sz w:val="22"/>
          <w:szCs w:val="22"/>
          <w:lang w:val="lt-LT"/>
        </w:rPr>
      </w:pPr>
      <w:r w:rsidRPr="00974CA4">
        <w:rPr>
          <w:rFonts w:ascii="Arial" w:hAnsi="Arial" w:cs="Arial"/>
          <w:bCs/>
          <w:sz w:val="22"/>
          <w:szCs w:val="22"/>
          <w:lang w:val="pt-PT"/>
        </w:rPr>
        <w:t xml:space="preserve">Renginio vietos sutvarkymas </w:t>
      </w:r>
      <w:r w:rsidR="00AE1883" w:rsidRPr="00974CA4">
        <w:rPr>
          <w:rFonts w:ascii="Arial" w:hAnsi="Arial" w:cs="Arial"/>
          <w:bCs/>
          <w:sz w:val="22"/>
          <w:szCs w:val="22"/>
          <w:lang w:val="pt-PT"/>
        </w:rPr>
        <w:t>jam pasibaigus</w:t>
      </w:r>
      <w:r w:rsidRPr="00974CA4">
        <w:rPr>
          <w:rFonts w:ascii="Arial" w:hAnsi="Arial" w:cs="Arial"/>
          <w:bCs/>
          <w:sz w:val="22"/>
          <w:szCs w:val="22"/>
          <w:lang w:val="pt-PT"/>
        </w:rPr>
        <w:t>;</w:t>
      </w:r>
    </w:p>
    <w:p w14:paraId="443D91A0" w14:textId="77777777" w:rsidR="0058344F" w:rsidRDefault="0058344F" w:rsidP="0058344F">
      <w:pPr>
        <w:pStyle w:val="BodyText4"/>
        <w:numPr>
          <w:ilvl w:val="1"/>
          <w:numId w:val="18"/>
        </w:numPr>
        <w:shd w:val="clear" w:color="auto" w:fill="auto"/>
        <w:tabs>
          <w:tab w:val="left" w:pos="810"/>
        </w:tabs>
        <w:spacing w:before="0" w:line="240" w:lineRule="auto"/>
        <w:ind w:right="43"/>
        <w:rPr>
          <w:rFonts w:ascii="Arial" w:hAnsi="Arial" w:cs="Arial"/>
          <w:bCs/>
          <w:sz w:val="22"/>
          <w:szCs w:val="22"/>
          <w:lang w:val="lt-LT"/>
        </w:rPr>
      </w:pPr>
      <w:r w:rsidRPr="00974CA4">
        <w:rPr>
          <w:rFonts w:ascii="Arial" w:hAnsi="Arial" w:cs="Arial"/>
          <w:bCs/>
          <w:sz w:val="22"/>
          <w:szCs w:val="22"/>
          <w:lang w:val="lt-LT"/>
        </w:rPr>
        <w:t>Kitos pagal renginio specifiką reikalingos trečiųjų šalių paslaugos/prekės;</w:t>
      </w:r>
    </w:p>
    <w:p w14:paraId="08335A15" w14:textId="48DF9400" w:rsidR="0058344F" w:rsidRDefault="0058344F" w:rsidP="0058344F">
      <w:pPr>
        <w:pStyle w:val="BodyText4"/>
        <w:numPr>
          <w:ilvl w:val="1"/>
          <w:numId w:val="18"/>
        </w:numPr>
        <w:shd w:val="clear" w:color="auto" w:fill="auto"/>
        <w:tabs>
          <w:tab w:val="left" w:pos="810"/>
        </w:tabs>
        <w:spacing w:before="0" w:line="240" w:lineRule="auto"/>
        <w:ind w:right="43"/>
        <w:rPr>
          <w:rFonts w:ascii="Arial" w:hAnsi="Arial" w:cs="Arial"/>
          <w:bCs/>
          <w:sz w:val="22"/>
          <w:szCs w:val="22"/>
          <w:lang w:val="lt-LT"/>
        </w:rPr>
      </w:pPr>
      <w:r w:rsidRPr="0058344F">
        <w:rPr>
          <w:rFonts w:ascii="Arial" w:hAnsi="Arial" w:cs="Arial"/>
          <w:bCs/>
          <w:sz w:val="22"/>
          <w:szCs w:val="22"/>
          <w:lang w:val="lt-LT"/>
        </w:rPr>
        <w:t>Renginio organizavimo paslaugų teikėjas vykdo visų tiesiogiai su renginiu susijusių paslaugų ir priemonių paiešką, užsakymą, paslaugų vykdymo koordinavimą, paslaugų ir priemonių kokybės kontrolę, administravimą ir dokumentacijos tvarkymą</w:t>
      </w:r>
      <w:bookmarkStart w:id="0" w:name="bookmark2"/>
      <w:bookmarkEnd w:id="0"/>
      <w:r w:rsidRPr="0058344F">
        <w:rPr>
          <w:rFonts w:ascii="Arial" w:hAnsi="Arial" w:cs="Arial"/>
          <w:bCs/>
          <w:sz w:val="22"/>
          <w:szCs w:val="22"/>
          <w:lang w:val="lt-LT"/>
        </w:rPr>
        <w:t>;</w:t>
      </w:r>
    </w:p>
    <w:p w14:paraId="30E8D259" w14:textId="3BB5BC45" w:rsidR="00C756D7" w:rsidRDefault="00C756D7" w:rsidP="0058344F">
      <w:pPr>
        <w:pStyle w:val="BodyText4"/>
        <w:numPr>
          <w:ilvl w:val="1"/>
          <w:numId w:val="18"/>
        </w:numPr>
        <w:shd w:val="clear" w:color="auto" w:fill="auto"/>
        <w:tabs>
          <w:tab w:val="left" w:pos="810"/>
        </w:tabs>
        <w:spacing w:before="0" w:line="240" w:lineRule="auto"/>
        <w:ind w:right="43"/>
        <w:rPr>
          <w:rFonts w:ascii="Arial" w:hAnsi="Arial" w:cs="Arial"/>
          <w:bCs/>
          <w:sz w:val="22"/>
          <w:szCs w:val="22"/>
          <w:lang w:val="lt-LT"/>
        </w:rPr>
      </w:pPr>
      <w:r>
        <w:rPr>
          <w:rFonts w:ascii="Arial" w:hAnsi="Arial" w:cs="Arial"/>
          <w:bCs/>
          <w:sz w:val="22"/>
          <w:szCs w:val="22"/>
          <w:lang w:val="lt-LT"/>
        </w:rPr>
        <w:t>Rengi</w:t>
      </w:r>
      <w:r w:rsidRPr="0058344F">
        <w:rPr>
          <w:rFonts w:ascii="Arial" w:hAnsi="Arial" w:cs="Arial"/>
          <w:bCs/>
          <w:sz w:val="22"/>
          <w:szCs w:val="22"/>
          <w:lang w:val="lt-LT"/>
        </w:rPr>
        <w:t>nio organizavimo paslaugų teikėjas</w:t>
      </w:r>
      <w:r w:rsidR="00070646">
        <w:rPr>
          <w:rFonts w:ascii="Arial" w:hAnsi="Arial" w:cs="Arial"/>
          <w:bCs/>
          <w:sz w:val="22"/>
          <w:szCs w:val="22"/>
          <w:lang w:val="lt-LT"/>
        </w:rPr>
        <w:t xml:space="preserve"> </w:t>
      </w:r>
      <w:r>
        <w:rPr>
          <w:rFonts w:ascii="Arial" w:hAnsi="Arial" w:cs="Arial"/>
          <w:bCs/>
          <w:sz w:val="22"/>
          <w:szCs w:val="22"/>
          <w:lang w:val="lt-LT"/>
        </w:rPr>
        <w:t>bendradarbiau</w:t>
      </w:r>
      <w:r w:rsidR="00070646">
        <w:rPr>
          <w:rFonts w:ascii="Arial" w:hAnsi="Arial" w:cs="Arial"/>
          <w:bCs/>
          <w:sz w:val="22"/>
          <w:szCs w:val="22"/>
          <w:lang w:val="lt-LT"/>
        </w:rPr>
        <w:t>s</w:t>
      </w:r>
      <w:r>
        <w:rPr>
          <w:rFonts w:ascii="Arial" w:hAnsi="Arial" w:cs="Arial"/>
          <w:bCs/>
          <w:sz w:val="22"/>
          <w:szCs w:val="22"/>
          <w:lang w:val="lt-LT"/>
        </w:rPr>
        <w:t xml:space="preserve"> su kitų EPSO-G grupės įmonių Rengi</w:t>
      </w:r>
      <w:r w:rsidRPr="0058344F">
        <w:rPr>
          <w:rFonts w:ascii="Arial" w:hAnsi="Arial" w:cs="Arial"/>
          <w:bCs/>
          <w:sz w:val="22"/>
          <w:szCs w:val="22"/>
          <w:lang w:val="lt-LT"/>
        </w:rPr>
        <w:t>nio organizavimo paslaugų teikėja</w:t>
      </w:r>
      <w:r>
        <w:rPr>
          <w:rFonts w:ascii="Arial" w:hAnsi="Arial" w:cs="Arial"/>
          <w:bCs/>
          <w:sz w:val="22"/>
          <w:szCs w:val="22"/>
          <w:lang w:val="lt-LT"/>
        </w:rPr>
        <w:t>is ir trečiosiomis šalimis, kai</w:t>
      </w:r>
      <w:r w:rsidR="00070646">
        <w:rPr>
          <w:rFonts w:ascii="Arial" w:hAnsi="Arial" w:cs="Arial"/>
          <w:bCs/>
          <w:sz w:val="22"/>
          <w:szCs w:val="22"/>
          <w:lang w:val="lt-LT"/>
        </w:rPr>
        <w:t xml:space="preserve"> Perkantysis subjektas organizuoja renginį kartu su kitomis EPSO-G grupės įmonėmis.</w:t>
      </w:r>
      <w:r w:rsidR="0033459F">
        <w:rPr>
          <w:rFonts w:ascii="Arial" w:hAnsi="Arial" w:cs="Arial"/>
          <w:bCs/>
          <w:sz w:val="22"/>
          <w:szCs w:val="22"/>
          <w:lang w:val="lt-LT"/>
        </w:rPr>
        <w:t xml:space="preserve"> Renginį organizuojant kitai EPSO-G grupės įmonei Tiekėjas sutinka bendradarbiauti kaip trečioji šalis.</w:t>
      </w:r>
    </w:p>
    <w:p w14:paraId="50EA41DB" w14:textId="79F5F9DF" w:rsidR="000A56F8" w:rsidRDefault="000A56F8" w:rsidP="0058344F">
      <w:pPr>
        <w:pStyle w:val="BodyText4"/>
        <w:numPr>
          <w:ilvl w:val="1"/>
          <w:numId w:val="18"/>
        </w:numPr>
        <w:shd w:val="clear" w:color="auto" w:fill="auto"/>
        <w:tabs>
          <w:tab w:val="left" w:pos="810"/>
        </w:tabs>
        <w:spacing w:before="0" w:line="240" w:lineRule="auto"/>
        <w:ind w:right="43"/>
        <w:rPr>
          <w:rFonts w:ascii="Arial" w:hAnsi="Arial" w:cs="Arial"/>
          <w:bCs/>
          <w:sz w:val="22"/>
          <w:szCs w:val="22"/>
          <w:lang w:val="lt-LT"/>
        </w:rPr>
      </w:pPr>
      <w:r w:rsidRPr="000A56F8">
        <w:rPr>
          <w:rFonts w:ascii="Arial" w:hAnsi="Arial" w:cs="Arial"/>
          <w:bCs/>
          <w:sz w:val="22"/>
          <w:szCs w:val="22"/>
          <w:lang w:val="lt-LT"/>
        </w:rPr>
        <w:t>Tiekėjas įsipareigoja mažinti popieriaus sunaudojimą, atsisakyti nebūtino dokumentų kopijavimo ir spausdinimo, jeigu bus naudojamos kanceliarinės prekės, jos turi būti pagamintos iš perdirbtų žaliavų arba tinkamos perdirbimui.</w:t>
      </w:r>
    </w:p>
    <w:p w14:paraId="00DD8EE7" w14:textId="7AABD63E" w:rsidR="000A56F8" w:rsidRDefault="000A56F8" w:rsidP="0058344F">
      <w:pPr>
        <w:pStyle w:val="BodyText4"/>
        <w:numPr>
          <w:ilvl w:val="1"/>
          <w:numId w:val="18"/>
        </w:numPr>
        <w:shd w:val="clear" w:color="auto" w:fill="auto"/>
        <w:tabs>
          <w:tab w:val="left" w:pos="810"/>
        </w:tabs>
        <w:spacing w:before="0" w:line="240" w:lineRule="auto"/>
        <w:ind w:right="43"/>
        <w:rPr>
          <w:rFonts w:ascii="Arial" w:hAnsi="Arial" w:cs="Arial"/>
          <w:bCs/>
          <w:sz w:val="22"/>
          <w:szCs w:val="22"/>
          <w:lang w:val="lt-LT"/>
        </w:rPr>
      </w:pPr>
      <w:r w:rsidRPr="000A56F8">
        <w:rPr>
          <w:rFonts w:ascii="Arial" w:hAnsi="Arial" w:cs="Arial"/>
          <w:bCs/>
          <w:sz w:val="22"/>
          <w:szCs w:val="22"/>
          <w:lang w:val="lt-LT"/>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39656B44" w14:textId="75F1AF7C" w:rsidR="000A56F8" w:rsidRPr="0058344F" w:rsidRDefault="000A56F8" w:rsidP="0058344F">
      <w:pPr>
        <w:pStyle w:val="BodyText4"/>
        <w:numPr>
          <w:ilvl w:val="1"/>
          <w:numId w:val="18"/>
        </w:numPr>
        <w:shd w:val="clear" w:color="auto" w:fill="auto"/>
        <w:tabs>
          <w:tab w:val="left" w:pos="810"/>
        </w:tabs>
        <w:spacing w:before="0" w:line="240" w:lineRule="auto"/>
        <w:ind w:right="43"/>
        <w:rPr>
          <w:rFonts w:ascii="Arial" w:hAnsi="Arial" w:cs="Arial"/>
          <w:bCs/>
          <w:sz w:val="22"/>
          <w:szCs w:val="22"/>
          <w:lang w:val="lt-LT"/>
        </w:rPr>
      </w:pPr>
      <w:r w:rsidRPr="000A56F8">
        <w:rPr>
          <w:rFonts w:ascii="Arial" w:hAnsi="Arial" w:cs="Arial"/>
          <w:bCs/>
          <w:sz w:val="22"/>
          <w:szCs w:val="22"/>
          <w:lang w:val="lt-LT"/>
        </w:rPr>
        <w:t xml:space="preserve">Bet kokios pagamintos prekės, priemonės ar dovanos, kurias Tiekėjas pristato Perkančiajam subjektui į centrinę būstinę adresu Karlo Gustavo Emilio </w:t>
      </w:r>
      <w:proofErr w:type="spellStart"/>
      <w:r w:rsidRPr="000A56F8">
        <w:rPr>
          <w:rFonts w:ascii="Arial" w:hAnsi="Arial" w:cs="Arial"/>
          <w:bCs/>
          <w:sz w:val="22"/>
          <w:szCs w:val="22"/>
          <w:lang w:val="lt-LT"/>
        </w:rPr>
        <w:t>Manerheimo</w:t>
      </w:r>
      <w:proofErr w:type="spellEnd"/>
      <w:r w:rsidRPr="000A56F8">
        <w:rPr>
          <w:rFonts w:ascii="Arial" w:hAnsi="Arial" w:cs="Arial"/>
          <w:bCs/>
          <w:sz w:val="22"/>
          <w:szCs w:val="22"/>
          <w:lang w:val="lt-LT"/>
        </w:rPr>
        <w:t xml:space="preserve"> g. 8, LT-05131, Vilnius, Perkančiojo subjekto darbuotojų įprastu darbo metu (I-IV 7.30 val. - 16.30 val., V 7.30 val. – 15.15 val., pietų pertrauka 11.30-12.15 val.) iš anksto susitarus su Perkančiuoju subjektu. Perkančiajam subjektui pageidaujant, Tiekėjas pristato prekes, priemones ar dovanas ne tik į centrinę būstinę, bet ir nutolusius Perkančiojo subjekto padalinius kituose miestuose. Tiekėjas privalės iškrauti prekes, priemones ar dovanas iš transporto priemonės laikydamasis tokiems darbams atlikti nustatytų reikalavimų ir Perkančiojo subjekto nurodymų.</w:t>
      </w:r>
    </w:p>
    <w:p w14:paraId="415DA7ED" w14:textId="77777777" w:rsidR="0058344F" w:rsidRPr="0058344F" w:rsidRDefault="0058344F" w:rsidP="005F37CB">
      <w:pPr>
        <w:rPr>
          <w:rFonts w:ascii="Arial" w:hAnsi="Arial" w:cs="Arial"/>
          <w:lang w:val="lt-LT"/>
        </w:rPr>
      </w:pPr>
    </w:p>
    <w:p w14:paraId="4673524E" w14:textId="52633A61" w:rsidR="0058344F" w:rsidRPr="00974CA4" w:rsidRDefault="0058344F" w:rsidP="00C00CC3">
      <w:pPr>
        <w:pStyle w:val="Sraopastraipa"/>
        <w:numPr>
          <w:ilvl w:val="0"/>
          <w:numId w:val="18"/>
        </w:numPr>
        <w:spacing w:before="240" w:after="240" w:line="240" w:lineRule="auto"/>
        <w:jc w:val="both"/>
        <w:rPr>
          <w:rFonts w:ascii="Arial" w:hAnsi="Arial" w:cs="Arial"/>
          <w:bCs/>
          <w:lang w:val="pt-PT" w:eastAsia="zh-CN"/>
        </w:rPr>
      </w:pPr>
      <w:r w:rsidRPr="00974CA4">
        <w:rPr>
          <w:rFonts w:ascii="Arial" w:hAnsi="Arial" w:cs="Arial"/>
          <w:bCs/>
          <w:lang w:val="pt-PT" w:eastAsia="zh-CN"/>
        </w:rPr>
        <w:lastRenderedPageBreak/>
        <w:t xml:space="preserve">PASLAUGŲ UŽSAKYMO, VYKDYMO TVARKA IR TERMINAI </w:t>
      </w:r>
    </w:p>
    <w:p w14:paraId="512963FC" w14:textId="66CBD8EA" w:rsidR="0058344F" w:rsidRPr="00974CA4" w:rsidRDefault="0058344F" w:rsidP="00C00CC3">
      <w:pPr>
        <w:pStyle w:val="BodyText4"/>
        <w:numPr>
          <w:ilvl w:val="1"/>
          <w:numId w:val="18"/>
        </w:numPr>
        <w:shd w:val="clear" w:color="auto" w:fill="auto"/>
        <w:tabs>
          <w:tab w:val="left" w:pos="795"/>
        </w:tabs>
        <w:spacing w:before="0" w:line="240" w:lineRule="auto"/>
        <w:ind w:right="47"/>
        <w:rPr>
          <w:rFonts w:ascii="Arial" w:hAnsi="Arial" w:cs="Arial"/>
          <w:sz w:val="22"/>
          <w:szCs w:val="22"/>
          <w:lang w:val="pt-PT"/>
        </w:rPr>
      </w:pPr>
      <w:r w:rsidRPr="00974CA4">
        <w:rPr>
          <w:rFonts w:ascii="Arial" w:hAnsi="Arial" w:cs="Arial"/>
          <w:sz w:val="22"/>
          <w:szCs w:val="22"/>
          <w:lang w:val="pt-PT"/>
        </w:rPr>
        <w:t xml:space="preserve">Paslaugų teikėjas nuo Perkančioji organizacija užsakymo patvirtinimo, turi pateikti Perkančiajai organizacijai (ne vėliau kaip per 14 darbo dienų planuojant didelį renginį ir ne vėliau kaip per 7 darbo dienas planuojant </w:t>
      </w:r>
      <w:r w:rsidR="00C9538F" w:rsidRPr="00974CA4">
        <w:rPr>
          <w:rFonts w:ascii="Arial" w:hAnsi="Arial" w:cs="Arial"/>
          <w:sz w:val="22"/>
          <w:szCs w:val="22"/>
          <w:lang w:val="pt-PT"/>
        </w:rPr>
        <w:t xml:space="preserve">vidutinį ir </w:t>
      </w:r>
      <w:r w:rsidRPr="00974CA4">
        <w:rPr>
          <w:rFonts w:ascii="Arial" w:hAnsi="Arial" w:cs="Arial"/>
          <w:sz w:val="22"/>
          <w:szCs w:val="22"/>
          <w:lang w:val="pt-PT"/>
        </w:rPr>
        <w:t xml:space="preserve">mažą </w:t>
      </w:r>
      <w:r w:rsidR="00C9538F" w:rsidRPr="00974CA4">
        <w:rPr>
          <w:rFonts w:ascii="Arial" w:hAnsi="Arial" w:cs="Arial"/>
          <w:sz w:val="22"/>
          <w:szCs w:val="22"/>
          <w:lang w:val="pt-PT"/>
        </w:rPr>
        <w:t xml:space="preserve">renginį, </w:t>
      </w:r>
      <w:r w:rsidRPr="00974CA4">
        <w:rPr>
          <w:rFonts w:ascii="Arial" w:hAnsi="Arial" w:cs="Arial"/>
          <w:sz w:val="22"/>
          <w:szCs w:val="22"/>
          <w:lang w:val="pt-PT"/>
        </w:rPr>
        <w:t>paslaugų sąmatą, kurioje būtų nurodyti visi su užsakymo įgyvendinimu susiję paslaugų teikėjo kaštai, paslaugų detalizacija (terminai ir priemonės) ir su užsakymo vykdymu tiesiogiai susijusios paslaugų teikėjo išlaidos trečiosioms šalims (paslaugos, prekės bei jų kainos).</w:t>
      </w:r>
    </w:p>
    <w:p w14:paraId="3BED98BB" w14:textId="77777777" w:rsidR="0058344F" w:rsidRPr="00974CA4" w:rsidRDefault="0058344F" w:rsidP="00C00CC3">
      <w:pPr>
        <w:pStyle w:val="BodyText4"/>
        <w:numPr>
          <w:ilvl w:val="1"/>
          <w:numId w:val="18"/>
        </w:numPr>
        <w:shd w:val="clear" w:color="auto" w:fill="auto"/>
        <w:tabs>
          <w:tab w:val="left" w:pos="795"/>
        </w:tabs>
        <w:spacing w:before="0" w:line="240" w:lineRule="auto"/>
        <w:ind w:right="47"/>
        <w:rPr>
          <w:rFonts w:ascii="Arial" w:hAnsi="Arial" w:cs="Arial"/>
          <w:lang w:val="pt-PT"/>
        </w:rPr>
      </w:pPr>
      <w:bookmarkStart w:id="1" w:name="_Hlk102477142"/>
      <w:r w:rsidRPr="00974CA4">
        <w:rPr>
          <w:rFonts w:ascii="Arial" w:hAnsi="Arial" w:cs="Arial"/>
          <w:sz w:val="22"/>
          <w:szCs w:val="22"/>
          <w:lang w:val="pt-PT"/>
        </w:rPr>
        <w:t>Užsakymo vykdymas gali būti pradedamas tik gavus raštišką Perkančiosios organizacijos patvirtinimą (elektroniniu paštu) dėl parengtos paslaugų sąmatos, paslaugų teikimo plano, terminų ir priemonių tinkamumo. Užsakymo įvykdymui reikalingų prekių ar paslaugų įsigijimo išlaidos iš trečiųjų šalių Paslaugų teikėjui bus kompensuojamos tik pagal šalių suderintą ir patvirtintą paslaugų atlikimo sąmatą, Paslaugų teikėjui pateikus PVM sąskaitų faktūrų kopijas už įsigytas prekes ar paslaugas iš trečiųjų šalių.</w:t>
      </w:r>
    </w:p>
    <w:p w14:paraId="25092423" w14:textId="39593FA4" w:rsidR="0058344F" w:rsidRPr="002E32F5" w:rsidRDefault="0058344F" w:rsidP="00C00CC3">
      <w:pPr>
        <w:pStyle w:val="BodyText4"/>
        <w:numPr>
          <w:ilvl w:val="1"/>
          <w:numId w:val="18"/>
        </w:numPr>
        <w:shd w:val="clear" w:color="auto" w:fill="auto"/>
        <w:tabs>
          <w:tab w:val="left" w:pos="795"/>
        </w:tabs>
        <w:spacing w:before="0" w:line="240" w:lineRule="auto"/>
        <w:ind w:right="47"/>
        <w:rPr>
          <w:rFonts w:ascii="Arial" w:hAnsi="Arial" w:cs="Arial"/>
          <w:sz w:val="22"/>
          <w:szCs w:val="22"/>
        </w:rPr>
      </w:pPr>
      <w:r w:rsidRPr="00974CA4">
        <w:rPr>
          <w:rFonts w:ascii="Arial" w:hAnsi="Arial" w:cs="Arial"/>
          <w:sz w:val="22"/>
          <w:szCs w:val="22"/>
          <w:lang w:val="pt-PT"/>
        </w:rPr>
        <w:t>Perkančiajai organizacijai pageidaujant, Paslaugų teikėjas įsipareigoja, pagal šalių iš anksto suderintą grafiką, Perkančiaja</w:t>
      </w:r>
      <w:r w:rsidR="00C9538F" w:rsidRPr="00974CA4">
        <w:rPr>
          <w:rFonts w:ascii="Arial" w:hAnsi="Arial" w:cs="Arial"/>
          <w:sz w:val="22"/>
          <w:szCs w:val="22"/>
          <w:lang w:val="pt-PT"/>
        </w:rPr>
        <w:t xml:space="preserve">m subjektui </w:t>
      </w:r>
      <w:r w:rsidRPr="00974CA4">
        <w:rPr>
          <w:rFonts w:ascii="Arial" w:hAnsi="Arial" w:cs="Arial"/>
          <w:sz w:val="22"/>
          <w:szCs w:val="22"/>
          <w:lang w:val="pt-PT"/>
        </w:rPr>
        <w:t xml:space="preserve">teikti (el. paštu) raštiškas ataskaitas apie tarpinius paslaugų teikimo rezultatus. </w:t>
      </w:r>
      <w:proofErr w:type="spellStart"/>
      <w:r w:rsidRPr="002E32F5">
        <w:rPr>
          <w:rFonts w:ascii="Arial" w:hAnsi="Arial" w:cs="Arial"/>
          <w:sz w:val="22"/>
          <w:szCs w:val="22"/>
        </w:rPr>
        <w:t>Paslaugos</w:t>
      </w:r>
      <w:proofErr w:type="spellEnd"/>
      <w:r w:rsidRPr="002E32F5">
        <w:rPr>
          <w:rFonts w:ascii="Arial" w:hAnsi="Arial" w:cs="Arial"/>
          <w:sz w:val="22"/>
          <w:szCs w:val="22"/>
        </w:rPr>
        <w:t xml:space="preserve"> </w:t>
      </w:r>
      <w:proofErr w:type="spellStart"/>
      <w:r w:rsidRPr="002E32F5">
        <w:rPr>
          <w:rFonts w:ascii="Arial" w:hAnsi="Arial" w:cs="Arial"/>
          <w:sz w:val="22"/>
          <w:szCs w:val="22"/>
        </w:rPr>
        <w:t>laikomos</w:t>
      </w:r>
      <w:proofErr w:type="spellEnd"/>
      <w:r w:rsidRPr="002E32F5">
        <w:rPr>
          <w:rFonts w:ascii="Arial" w:hAnsi="Arial" w:cs="Arial"/>
          <w:sz w:val="22"/>
          <w:szCs w:val="22"/>
        </w:rPr>
        <w:t xml:space="preserve"> </w:t>
      </w:r>
      <w:proofErr w:type="spellStart"/>
      <w:r w:rsidRPr="002E32F5">
        <w:rPr>
          <w:rFonts w:ascii="Arial" w:hAnsi="Arial" w:cs="Arial"/>
          <w:sz w:val="22"/>
          <w:szCs w:val="22"/>
        </w:rPr>
        <w:t>tinkamai</w:t>
      </w:r>
      <w:proofErr w:type="spellEnd"/>
      <w:r w:rsidRPr="002E32F5">
        <w:rPr>
          <w:rFonts w:ascii="Arial" w:hAnsi="Arial" w:cs="Arial"/>
          <w:sz w:val="22"/>
          <w:szCs w:val="22"/>
        </w:rPr>
        <w:t xml:space="preserve"> </w:t>
      </w:r>
      <w:proofErr w:type="spellStart"/>
      <w:r w:rsidRPr="002E32F5">
        <w:rPr>
          <w:rFonts w:ascii="Arial" w:hAnsi="Arial" w:cs="Arial"/>
          <w:sz w:val="22"/>
          <w:szCs w:val="22"/>
        </w:rPr>
        <w:t>suteiktomis</w:t>
      </w:r>
      <w:proofErr w:type="spellEnd"/>
      <w:r w:rsidRPr="002E32F5">
        <w:rPr>
          <w:rFonts w:ascii="Arial" w:hAnsi="Arial" w:cs="Arial"/>
          <w:sz w:val="22"/>
          <w:szCs w:val="22"/>
        </w:rPr>
        <w:t xml:space="preserve">, kai </w:t>
      </w:r>
      <w:proofErr w:type="spellStart"/>
      <w:r w:rsidRPr="002E32F5">
        <w:rPr>
          <w:rFonts w:ascii="Arial" w:hAnsi="Arial" w:cs="Arial"/>
          <w:sz w:val="22"/>
          <w:szCs w:val="22"/>
        </w:rPr>
        <w:t>yra</w:t>
      </w:r>
      <w:proofErr w:type="spellEnd"/>
      <w:r w:rsidRPr="002E32F5">
        <w:rPr>
          <w:rFonts w:ascii="Arial" w:hAnsi="Arial" w:cs="Arial"/>
          <w:sz w:val="22"/>
          <w:szCs w:val="22"/>
        </w:rPr>
        <w:t xml:space="preserve"> </w:t>
      </w:r>
      <w:proofErr w:type="spellStart"/>
      <w:r w:rsidRPr="002E32F5">
        <w:rPr>
          <w:rFonts w:ascii="Arial" w:hAnsi="Arial" w:cs="Arial"/>
          <w:sz w:val="22"/>
          <w:szCs w:val="22"/>
        </w:rPr>
        <w:t>įvykdytos</w:t>
      </w:r>
      <w:proofErr w:type="spellEnd"/>
      <w:r w:rsidRPr="002E32F5">
        <w:rPr>
          <w:rFonts w:ascii="Arial" w:hAnsi="Arial" w:cs="Arial"/>
          <w:sz w:val="22"/>
          <w:szCs w:val="22"/>
        </w:rPr>
        <w:t xml:space="preserve"> </w:t>
      </w:r>
      <w:proofErr w:type="spellStart"/>
      <w:r w:rsidRPr="002E32F5">
        <w:rPr>
          <w:rFonts w:ascii="Arial" w:hAnsi="Arial" w:cs="Arial"/>
          <w:sz w:val="22"/>
          <w:szCs w:val="22"/>
        </w:rPr>
        <w:t>šios</w:t>
      </w:r>
      <w:proofErr w:type="spellEnd"/>
      <w:r w:rsidRPr="002E32F5">
        <w:rPr>
          <w:rFonts w:ascii="Arial" w:hAnsi="Arial" w:cs="Arial"/>
          <w:sz w:val="22"/>
          <w:szCs w:val="22"/>
        </w:rPr>
        <w:t xml:space="preserve"> </w:t>
      </w:r>
      <w:proofErr w:type="spellStart"/>
      <w:r w:rsidRPr="002E32F5">
        <w:rPr>
          <w:rFonts w:ascii="Arial" w:hAnsi="Arial" w:cs="Arial"/>
          <w:sz w:val="22"/>
          <w:szCs w:val="22"/>
        </w:rPr>
        <w:t>sąlygos</w:t>
      </w:r>
      <w:proofErr w:type="spellEnd"/>
      <w:r w:rsidRPr="002E32F5">
        <w:rPr>
          <w:rFonts w:ascii="Arial" w:hAnsi="Arial" w:cs="Arial"/>
          <w:sz w:val="22"/>
          <w:szCs w:val="22"/>
        </w:rPr>
        <w:t>:</w:t>
      </w:r>
    </w:p>
    <w:p w14:paraId="6ABC2343" w14:textId="77777777" w:rsidR="0058344F" w:rsidRPr="002E32F5" w:rsidRDefault="0058344F" w:rsidP="00C00CC3">
      <w:pPr>
        <w:pStyle w:val="BodyText4"/>
        <w:numPr>
          <w:ilvl w:val="2"/>
          <w:numId w:val="18"/>
        </w:numPr>
        <w:shd w:val="clear" w:color="auto" w:fill="auto"/>
        <w:tabs>
          <w:tab w:val="left" w:pos="795"/>
        </w:tabs>
        <w:spacing w:before="0" w:line="240" w:lineRule="auto"/>
        <w:ind w:left="0" w:right="47" w:firstLine="720"/>
        <w:rPr>
          <w:rFonts w:ascii="Arial" w:hAnsi="Arial" w:cs="Arial"/>
          <w:bCs/>
          <w:sz w:val="22"/>
          <w:szCs w:val="22"/>
        </w:rPr>
      </w:pPr>
      <w:proofErr w:type="spellStart"/>
      <w:r w:rsidRPr="002E32F5">
        <w:rPr>
          <w:rFonts w:ascii="Arial" w:hAnsi="Arial" w:cs="Arial"/>
          <w:bCs/>
          <w:sz w:val="22"/>
          <w:szCs w:val="22"/>
        </w:rPr>
        <w:t>užsakymas</w:t>
      </w:r>
      <w:proofErr w:type="spellEnd"/>
      <w:r w:rsidRPr="002E32F5">
        <w:rPr>
          <w:rFonts w:ascii="Arial" w:hAnsi="Arial" w:cs="Arial"/>
          <w:bCs/>
          <w:sz w:val="22"/>
          <w:szCs w:val="22"/>
        </w:rPr>
        <w:t xml:space="preserve"> </w:t>
      </w:r>
      <w:proofErr w:type="spellStart"/>
      <w:r w:rsidRPr="002E32F5">
        <w:rPr>
          <w:rFonts w:ascii="Arial" w:hAnsi="Arial" w:cs="Arial"/>
          <w:bCs/>
          <w:sz w:val="22"/>
          <w:szCs w:val="22"/>
        </w:rPr>
        <w:t>yra</w:t>
      </w:r>
      <w:proofErr w:type="spellEnd"/>
      <w:r w:rsidRPr="002E32F5">
        <w:rPr>
          <w:rFonts w:ascii="Arial" w:hAnsi="Arial" w:cs="Arial"/>
          <w:bCs/>
          <w:sz w:val="22"/>
          <w:szCs w:val="22"/>
        </w:rPr>
        <w:t xml:space="preserve"> </w:t>
      </w:r>
      <w:proofErr w:type="spellStart"/>
      <w:r w:rsidRPr="002E32F5">
        <w:rPr>
          <w:rFonts w:ascii="Arial" w:hAnsi="Arial" w:cs="Arial"/>
          <w:bCs/>
          <w:sz w:val="22"/>
          <w:szCs w:val="22"/>
        </w:rPr>
        <w:t>laiku</w:t>
      </w:r>
      <w:proofErr w:type="spellEnd"/>
      <w:r w:rsidRPr="002E32F5">
        <w:rPr>
          <w:rFonts w:ascii="Arial" w:hAnsi="Arial" w:cs="Arial"/>
          <w:bCs/>
          <w:sz w:val="22"/>
          <w:szCs w:val="22"/>
        </w:rPr>
        <w:t xml:space="preserve"> </w:t>
      </w:r>
      <w:proofErr w:type="spellStart"/>
      <w:r w:rsidRPr="002E32F5">
        <w:rPr>
          <w:rFonts w:ascii="Arial" w:hAnsi="Arial" w:cs="Arial"/>
          <w:bCs/>
          <w:sz w:val="22"/>
          <w:szCs w:val="22"/>
        </w:rPr>
        <w:t>ir</w:t>
      </w:r>
      <w:proofErr w:type="spellEnd"/>
      <w:r w:rsidRPr="002E32F5">
        <w:rPr>
          <w:rFonts w:ascii="Arial" w:hAnsi="Arial" w:cs="Arial"/>
          <w:bCs/>
          <w:sz w:val="22"/>
          <w:szCs w:val="22"/>
        </w:rPr>
        <w:t xml:space="preserve"> </w:t>
      </w:r>
      <w:proofErr w:type="spellStart"/>
      <w:r w:rsidRPr="002E32F5">
        <w:rPr>
          <w:rFonts w:ascii="Arial" w:hAnsi="Arial" w:cs="Arial"/>
          <w:bCs/>
          <w:sz w:val="22"/>
          <w:szCs w:val="22"/>
        </w:rPr>
        <w:t>kokybiškai</w:t>
      </w:r>
      <w:proofErr w:type="spellEnd"/>
      <w:r w:rsidRPr="002E32F5">
        <w:rPr>
          <w:rFonts w:ascii="Arial" w:hAnsi="Arial" w:cs="Arial"/>
          <w:bCs/>
          <w:sz w:val="22"/>
          <w:szCs w:val="22"/>
        </w:rPr>
        <w:t xml:space="preserve"> (</w:t>
      </w:r>
      <w:proofErr w:type="spellStart"/>
      <w:r w:rsidRPr="002E32F5">
        <w:rPr>
          <w:rFonts w:ascii="Arial" w:hAnsi="Arial" w:cs="Arial"/>
          <w:bCs/>
          <w:sz w:val="22"/>
          <w:szCs w:val="22"/>
        </w:rPr>
        <w:t>turiniu</w:t>
      </w:r>
      <w:proofErr w:type="spellEnd"/>
      <w:r w:rsidRPr="002E32F5">
        <w:rPr>
          <w:rFonts w:ascii="Arial" w:hAnsi="Arial" w:cs="Arial"/>
          <w:bCs/>
          <w:sz w:val="22"/>
          <w:szCs w:val="22"/>
        </w:rPr>
        <w:t xml:space="preserve"> </w:t>
      </w:r>
      <w:proofErr w:type="spellStart"/>
      <w:r w:rsidRPr="002E32F5">
        <w:rPr>
          <w:rFonts w:ascii="Arial" w:hAnsi="Arial" w:cs="Arial"/>
          <w:bCs/>
          <w:sz w:val="22"/>
          <w:szCs w:val="22"/>
        </w:rPr>
        <w:t>ir</w:t>
      </w:r>
      <w:proofErr w:type="spellEnd"/>
      <w:r w:rsidRPr="002E32F5">
        <w:rPr>
          <w:rFonts w:ascii="Arial" w:hAnsi="Arial" w:cs="Arial"/>
          <w:bCs/>
          <w:sz w:val="22"/>
          <w:szCs w:val="22"/>
        </w:rPr>
        <w:t xml:space="preserve"> forma) </w:t>
      </w:r>
      <w:proofErr w:type="spellStart"/>
      <w:r w:rsidRPr="002E32F5">
        <w:rPr>
          <w:rFonts w:ascii="Arial" w:hAnsi="Arial" w:cs="Arial"/>
          <w:bCs/>
          <w:sz w:val="22"/>
          <w:szCs w:val="22"/>
        </w:rPr>
        <w:t>įvykdytas</w:t>
      </w:r>
      <w:proofErr w:type="spellEnd"/>
      <w:r w:rsidRPr="002E32F5">
        <w:rPr>
          <w:rFonts w:ascii="Arial" w:hAnsi="Arial" w:cs="Arial"/>
          <w:bCs/>
          <w:sz w:val="22"/>
          <w:szCs w:val="22"/>
        </w:rPr>
        <w:t xml:space="preserve"> </w:t>
      </w:r>
      <w:proofErr w:type="spellStart"/>
      <w:r w:rsidRPr="002E32F5">
        <w:rPr>
          <w:rFonts w:ascii="Arial" w:hAnsi="Arial" w:cs="Arial"/>
          <w:bCs/>
          <w:sz w:val="22"/>
          <w:szCs w:val="22"/>
        </w:rPr>
        <w:t>užsakyme</w:t>
      </w:r>
      <w:proofErr w:type="spellEnd"/>
      <w:r w:rsidRPr="002E32F5">
        <w:rPr>
          <w:rFonts w:ascii="Arial" w:hAnsi="Arial" w:cs="Arial"/>
          <w:bCs/>
          <w:sz w:val="22"/>
          <w:szCs w:val="22"/>
        </w:rPr>
        <w:t xml:space="preserve"> </w:t>
      </w:r>
      <w:proofErr w:type="spellStart"/>
      <w:r w:rsidRPr="002E32F5">
        <w:rPr>
          <w:rFonts w:ascii="Arial" w:hAnsi="Arial" w:cs="Arial"/>
          <w:bCs/>
          <w:sz w:val="22"/>
          <w:szCs w:val="22"/>
        </w:rPr>
        <w:t>ir</w:t>
      </w:r>
      <w:proofErr w:type="spellEnd"/>
      <w:r w:rsidRPr="002E32F5">
        <w:rPr>
          <w:rFonts w:ascii="Arial" w:hAnsi="Arial" w:cs="Arial"/>
          <w:bCs/>
          <w:sz w:val="22"/>
          <w:szCs w:val="22"/>
        </w:rPr>
        <w:t xml:space="preserve"> </w:t>
      </w:r>
      <w:proofErr w:type="spellStart"/>
      <w:r w:rsidRPr="002E32F5">
        <w:rPr>
          <w:rFonts w:ascii="Arial" w:hAnsi="Arial" w:cs="Arial"/>
          <w:bCs/>
          <w:sz w:val="22"/>
          <w:szCs w:val="22"/>
        </w:rPr>
        <w:t>Sutartyje</w:t>
      </w:r>
      <w:proofErr w:type="spellEnd"/>
      <w:r w:rsidRPr="002E32F5">
        <w:rPr>
          <w:rFonts w:ascii="Arial" w:hAnsi="Arial" w:cs="Arial"/>
          <w:bCs/>
          <w:sz w:val="22"/>
          <w:szCs w:val="22"/>
        </w:rPr>
        <w:t xml:space="preserve"> </w:t>
      </w:r>
      <w:proofErr w:type="spellStart"/>
      <w:r w:rsidRPr="002E32F5">
        <w:rPr>
          <w:rFonts w:ascii="Arial" w:hAnsi="Arial" w:cs="Arial"/>
          <w:bCs/>
          <w:sz w:val="22"/>
          <w:szCs w:val="22"/>
        </w:rPr>
        <w:t>nustatytomis</w:t>
      </w:r>
      <w:proofErr w:type="spellEnd"/>
      <w:r w:rsidRPr="002E32F5">
        <w:rPr>
          <w:rFonts w:ascii="Arial" w:hAnsi="Arial" w:cs="Arial"/>
          <w:bCs/>
          <w:sz w:val="22"/>
          <w:szCs w:val="22"/>
        </w:rPr>
        <w:t xml:space="preserve"> </w:t>
      </w:r>
      <w:proofErr w:type="spellStart"/>
      <w:r w:rsidRPr="002E32F5">
        <w:rPr>
          <w:rFonts w:ascii="Arial" w:hAnsi="Arial" w:cs="Arial"/>
          <w:bCs/>
          <w:sz w:val="22"/>
          <w:szCs w:val="22"/>
        </w:rPr>
        <w:t>sąlygomis</w:t>
      </w:r>
      <w:proofErr w:type="spellEnd"/>
      <w:r w:rsidRPr="002E32F5">
        <w:rPr>
          <w:rFonts w:ascii="Arial" w:hAnsi="Arial" w:cs="Arial"/>
          <w:bCs/>
          <w:sz w:val="22"/>
          <w:szCs w:val="22"/>
        </w:rPr>
        <w:t xml:space="preserve"> </w:t>
      </w:r>
      <w:proofErr w:type="spellStart"/>
      <w:r w:rsidRPr="002E32F5">
        <w:rPr>
          <w:rFonts w:ascii="Arial" w:hAnsi="Arial" w:cs="Arial"/>
          <w:bCs/>
          <w:sz w:val="22"/>
          <w:szCs w:val="22"/>
        </w:rPr>
        <w:t>ir</w:t>
      </w:r>
      <w:proofErr w:type="spellEnd"/>
      <w:r w:rsidRPr="002E32F5">
        <w:rPr>
          <w:rFonts w:ascii="Arial" w:hAnsi="Arial" w:cs="Arial"/>
          <w:bCs/>
          <w:sz w:val="22"/>
          <w:szCs w:val="22"/>
        </w:rPr>
        <w:t xml:space="preserve"> </w:t>
      </w:r>
      <w:proofErr w:type="spellStart"/>
      <w:proofErr w:type="gramStart"/>
      <w:r w:rsidRPr="002E32F5">
        <w:rPr>
          <w:rFonts w:ascii="Arial" w:hAnsi="Arial" w:cs="Arial"/>
          <w:bCs/>
          <w:sz w:val="22"/>
          <w:szCs w:val="22"/>
        </w:rPr>
        <w:t>tvarka</w:t>
      </w:r>
      <w:proofErr w:type="spellEnd"/>
      <w:r w:rsidRPr="002E32F5">
        <w:rPr>
          <w:rFonts w:ascii="Arial" w:hAnsi="Arial" w:cs="Arial"/>
          <w:bCs/>
          <w:sz w:val="22"/>
          <w:szCs w:val="22"/>
        </w:rPr>
        <w:t>;</w:t>
      </w:r>
      <w:proofErr w:type="gramEnd"/>
    </w:p>
    <w:p w14:paraId="4EA1A54B" w14:textId="3CCBB717" w:rsidR="0058344F" w:rsidRPr="002E32F5" w:rsidRDefault="0058344F" w:rsidP="00C00CC3">
      <w:pPr>
        <w:pStyle w:val="BodyText4"/>
        <w:numPr>
          <w:ilvl w:val="2"/>
          <w:numId w:val="18"/>
        </w:numPr>
        <w:shd w:val="clear" w:color="auto" w:fill="auto"/>
        <w:tabs>
          <w:tab w:val="left" w:pos="795"/>
        </w:tabs>
        <w:spacing w:before="0" w:line="240" w:lineRule="auto"/>
        <w:ind w:left="0" w:right="47" w:firstLine="720"/>
        <w:rPr>
          <w:rFonts w:ascii="Arial" w:hAnsi="Arial" w:cs="Arial"/>
          <w:sz w:val="22"/>
          <w:szCs w:val="22"/>
        </w:rPr>
      </w:pPr>
      <w:proofErr w:type="spellStart"/>
      <w:r w:rsidRPr="002E32F5">
        <w:rPr>
          <w:rFonts w:ascii="Arial" w:hAnsi="Arial" w:cs="Arial"/>
          <w:sz w:val="22"/>
          <w:szCs w:val="22"/>
        </w:rPr>
        <w:t>Paslaugų</w:t>
      </w:r>
      <w:proofErr w:type="spellEnd"/>
      <w:r w:rsidRPr="002E32F5">
        <w:rPr>
          <w:rFonts w:ascii="Arial" w:hAnsi="Arial" w:cs="Arial"/>
          <w:sz w:val="22"/>
          <w:szCs w:val="22"/>
        </w:rPr>
        <w:t xml:space="preserve"> </w:t>
      </w:r>
      <w:proofErr w:type="spellStart"/>
      <w:r w:rsidRPr="002E32F5">
        <w:rPr>
          <w:rFonts w:ascii="Arial" w:hAnsi="Arial" w:cs="Arial"/>
          <w:sz w:val="22"/>
          <w:szCs w:val="22"/>
        </w:rPr>
        <w:t>teikėjas</w:t>
      </w:r>
      <w:proofErr w:type="spellEnd"/>
      <w:r w:rsidRPr="002E32F5">
        <w:rPr>
          <w:rFonts w:ascii="Arial" w:hAnsi="Arial" w:cs="Arial"/>
          <w:sz w:val="22"/>
          <w:szCs w:val="22"/>
        </w:rPr>
        <w:t xml:space="preserve"> </w:t>
      </w:r>
      <w:proofErr w:type="spellStart"/>
      <w:r w:rsidRPr="002E32F5">
        <w:rPr>
          <w:rFonts w:ascii="Arial" w:hAnsi="Arial" w:cs="Arial"/>
          <w:sz w:val="22"/>
          <w:szCs w:val="22"/>
        </w:rPr>
        <w:t>pateikia</w:t>
      </w:r>
      <w:proofErr w:type="spellEnd"/>
      <w:r w:rsidRPr="002E32F5">
        <w:rPr>
          <w:rFonts w:ascii="Arial" w:hAnsi="Arial" w:cs="Arial"/>
          <w:sz w:val="22"/>
          <w:szCs w:val="22"/>
        </w:rPr>
        <w:t xml:space="preserve"> </w:t>
      </w:r>
      <w:proofErr w:type="spellStart"/>
      <w:r w:rsidRPr="002E32F5">
        <w:rPr>
          <w:rFonts w:ascii="Arial" w:hAnsi="Arial" w:cs="Arial"/>
          <w:sz w:val="22"/>
          <w:szCs w:val="22"/>
        </w:rPr>
        <w:t>Perkančiaj</w:t>
      </w:r>
      <w:r w:rsidR="00AE1883">
        <w:rPr>
          <w:rFonts w:ascii="Arial" w:hAnsi="Arial" w:cs="Arial"/>
          <w:sz w:val="22"/>
          <w:szCs w:val="22"/>
        </w:rPr>
        <w:t>am</w:t>
      </w:r>
      <w:proofErr w:type="spellEnd"/>
      <w:r w:rsidR="00AE1883">
        <w:rPr>
          <w:rFonts w:ascii="Arial" w:hAnsi="Arial" w:cs="Arial"/>
          <w:sz w:val="22"/>
          <w:szCs w:val="22"/>
        </w:rPr>
        <w:t xml:space="preserve"> </w:t>
      </w:r>
      <w:proofErr w:type="spellStart"/>
      <w:r w:rsidR="00AE1883">
        <w:rPr>
          <w:rFonts w:ascii="Arial" w:hAnsi="Arial" w:cs="Arial"/>
          <w:sz w:val="22"/>
          <w:szCs w:val="22"/>
        </w:rPr>
        <w:t>subjektui</w:t>
      </w:r>
      <w:proofErr w:type="spellEnd"/>
      <w:r w:rsidRPr="002E32F5">
        <w:rPr>
          <w:rFonts w:ascii="Arial" w:hAnsi="Arial" w:cs="Arial"/>
          <w:sz w:val="22"/>
          <w:szCs w:val="22"/>
        </w:rPr>
        <w:t xml:space="preserve"> PVM </w:t>
      </w:r>
      <w:proofErr w:type="spellStart"/>
      <w:r w:rsidRPr="002E32F5">
        <w:rPr>
          <w:rFonts w:ascii="Arial" w:hAnsi="Arial" w:cs="Arial"/>
          <w:sz w:val="22"/>
          <w:szCs w:val="22"/>
        </w:rPr>
        <w:t>sąskaitas</w:t>
      </w:r>
      <w:proofErr w:type="spellEnd"/>
      <w:r w:rsidRPr="002E32F5">
        <w:rPr>
          <w:rFonts w:ascii="Arial" w:hAnsi="Arial" w:cs="Arial"/>
          <w:sz w:val="22"/>
          <w:szCs w:val="22"/>
        </w:rPr>
        <w:t xml:space="preserve"> </w:t>
      </w:r>
      <w:proofErr w:type="spellStart"/>
      <w:r w:rsidRPr="002E32F5">
        <w:rPr>
          <w:rFonts w:ascii="Arial" w:hAnsi="Arial" w:cs="Arial"/>
          <w:sz w:val="22"/>
          <w:szCs w:val="22"/>
        </w:rPr>
        <w:t>faktūras</w:t>
      </w:r>
      <w:proofErr w:type="spellEnd"/>
      <w:r w:rsidRPr="002E32F5">
        <w:rPr>
          <w:rFonts w:ascii="Arial" w:hAnsi="Arial" w:cs="Arial"/>
          <w:sz w:val="22"/>
          <w:szCs w:val="22"/>
        </w:rPr>
        <w:t xml:space="preserve"> </w:t>
      </w:r>
      <w:proofErr w:type="spellStart"/>
      <w:r w:rsidRPr="002E32F5">
        <w:rPr>
          <w:rFonts w:ascii="Arial" w:hAnsi="Arial" w:cs="Arial"/>
          <w:sz w:val="22"/>
          <w:szCs w:val="22"/>
        </w:rPr>
        <w:t>pagal</w:t>
      </w:r>
      <w:proofErr w:type="spellEnd"/>
      <w:r w:rsidRPr="002E32F5">
        <w:rPr>
          <w:rFonts w:ascii="Arial" w:hAnsi="Arial" w:cs="Arial"/>
          <w:sz w:val="22"/>
          <w:szCs w:val="22"/>
        </w:rPr>
        <w:t xml:space="preserve"> </w:t>
      </w:r>
      <w:proofErr w:type="spellStart"/>
      <w:r w:rsidRPr="002E32F5">
        <w:rPr>
          <w:rFonts w:ascii="Arial" w:hAnsi="Arial" w:cs="Arial"/>
          <w:sz w:val="22"/>
          <w:szCs w:val="22"/>
        </w:rPr>
        <w:t>suderintą</w:t>
      </w:r>
      <w:proofErr w:type="spellEnd"/>
      <w:r w:rsidRPr="002E32F5">
        <w:rPr>
          <w:rFonts w:ascii="Arial" w:hAnsi="Arial" w:cs="Arial"/>
          <w:sz w:val="22"/>
          <w:szCs w:val="22"/>
        </w:rPr>
        <w:t xml:space="preserve"> </w:t>
      </w:r>
      <w:proofErr w:type="spellStart"/>
      <w:r w:rsidRPr="002E32F5">
        <w:rPr>
          <w:rFonts w:ascii="Arial" w:hAnsi="Arial" w:cs="Arial"/>
          <w:sz w:val="22"/>
          <w:szCs w:val="22"/>
        </w:rPr>
        <w:t>paslaugų</w:t>
      </w:r>
      <w:proofErr w:type="spellEnd"/>
      <w:r w:rsidRPr="002E32F5">
        <w:rPr>
          <w:rFonts w:ascii="Arial" w:hAnsi="Arial" w:cs="Arial"/>
          <w:sz w:val="22"/>
          <w:szCs w:val="22"/>
        </w:rPr>
        <w:t xml:space="preserve"> </w:t>
      </w:r>
      <w:proofErr w:type="spellStart"/>
      <w:r w:rsidRPr="002E32F5">
        <w:rPr>
          <w:rFonts w:ascii="Arial" w:hAnsi="Arial" w:cs="Arial"/>
          <w:sz w:val="22"/>
          <w:szCs w:val="22"/>
        </w:rPr>
        <w:t>sąmatą</w:t>
      </w:r>
      <w:proofErr w:type="spellEnd"/>
      <w:r w:rsidRPr="002E32F5">
        <w:rPr>
          <w:rFonts w:ascii="Arial" w:hAnsi="Arial" w:cs="Arial"/>
          <w:sz w:val="22"/>
          <w:szCs w:val="22"/>
        </w:rPr>
        <w:t xml:space="preserve">. </w:t>
      </w:r>
    </w:p>
    <w:p w14:paraId="2A4F13ED" w14:textId="22A7BBBF" w:rsidR="0058344F" w:rsidRDefault="0058344F" w:rsidP="0033459F">
      <w:pPr>
        <w:pStyle w:val="Sraopastraipa"/>
        <w:numPr>
          <w:ilvl w:val="1"/>
          <w:numId w:val="18"/>
        </w:numPr>
        <w:spacing w:after="0" w:line="240" w:lineRule="auto"/>
        <w:ind w:left="0" w:firstLine="0"/>
        <w:contextualSpacing w:val="0"/>
        <w:jc w:val="both"/>
        <w:rPr>
          <w:rFonts w:ascii="Arial" w:hAnsi="Arial" w:cs="Arial"/>
        </w:rPr>
      </w:pPr>
      <w:r w:rsidRPr="002E32F5">
        <w:rPr>
          <w:rFonts w:ascii="Arial" w:hAnsi="Arial" w:cs="Arial"/>
        </w:rPr>
        <w:t xml:space="preserve">Jei </w:t>
      </w:r>
      <w:proofErr w:type="spellStart"/>
      <w:r w:rsidRPr="002E32F5">
        <w:rPr>
          <w:rFonts w:ascii="Arial" w:hAnsi="Arial" w:cs="Arial"/>
        </w:rPr>
        <w:t>užsakymo</w:t>
      </w:r>
      <w:proofErr w:type="spellEnd"/>
      <w:r w:rsidRPr="002E32F5">
        <w:rPr>
          <w:rFonts w:ascii="Arial" w:hAnsi="Arial" w:cs="Arial"/>
        </w:rPr>
        <w:t xml:space="preserve"> </w:t>
      </w:r>
      <w:proofErr w:type="spellStart"/>
      <w:r w:rsidRPr="002E32F5">
        <w:rPr>
          <w:rFonts w:ascii="Arial" w:hAnsi="Arial" w:cs="Arial"/>
        </w:rPr>
        <w:t>vykdymo</w:t>
      </w:r>
      <w:proofErr w:type="spellEnd"/>
      <w:r w:rsidRPr="002E32F5">
        <w:rPr>
          <w:rFonts w:ascii="Arial" w:hAnsi="Arial" w:cs="Arial"/>
        </w:rPr>
        <w:t xml:space="preserve"> </w:t>
      </w:r>
      <w:proofErr w:type="spellStart"/>
      <w:r w:rsidRPr="002E32F5">
        <w:rPr>
          <w:rFonts w:ascii="Arial" w:hAnsi="Arial" w:cs="Arial"/>
        </w:rPr>
        <w:t>metu</w:t>
      </w:r>
      <w:proofErr w:type="spellEnd"/>
      <w:r w:rsidRPr="002E32F5">
        <w:rPr>
          <w:rFonts w:ascii="Arial" w:hAnsi="Arial" w:cs="Arial"/>
        </w:rPr>
        <w:t xml:space="preserve">, </w:t>
      </w:r>
      <w:proofErr w:type="spellStart"/>
      <w:r w:rsidRPr="002E32F5">
        <w:rPr>
          <w:rFonts w:ascii="Arial" w:hAnsi="Arial" w:cs="Arial"/>
        </w:rPr>
        <w:t>Perkan</w:t>
      </w:r>
      <w:r w:rsidR="00AE1883">
        <w:rPr>
          <w:rFonts w:ascii="Arial" w:hAnsi="Arial" w:cs="Arial"/>
        </w:rPr>
        <w:t>tysis</w:t>
      </w:r>
      <w:proofErr w:type="spellEnd"/>
      <w:r w:rsidR="00AE1883">
        <w:rPr>
          <w:rFonts w:ascii="Arial" w:hAnsi="Arial" w:cs="Arial"/>
        </w:rPr>
        <w:t xml:space="preserve"> </w:t>
      </w:r>
      <w:proofErr w:type="spellStart"/>
      <w:r w:rsidR="00AE1883">
        <w:rPr>
          <w:rFonts w:ascii="Arial" w:hAnsi="Arial" w:cs="Arial"/>
        </w:rPr>
        <w:t>subjektas</w:t>
      </w:r>
      <w:proofErr w:type="spellEnd"/>
      <w:r w:rsidRPr="002E32F5">
        <w:rPr>
          <w:rFonts w:ascii="Arial" w:hAnsi="Arial" w:cs="Arial"/>
        </w:rPr>
        <w:t xml:space="preserve"> </w:t>
      </w:r>
      <w:proofErr w:type="spellStart"/>
      <w:r w:rsidRPr="002E32F5">
        <w:rPr>
          <w:rFonts w:ascii="Arial" w:hAnsi="Arial" w:cs="Arial"/>
        </w:rPr>
        <w:t>padaro</w:t>
      </w:r>
      <w:proofErr w:type="spellEnd"/>
      <w:r w:rsidRPr="002E32F5">
        <w:rPr>
          <w:rFonts w:ascii="Arial" w:hAnsi="Arial" w:cs="Arial"/>
        </w:rPr>
        <w:t xml:space="preserve"> </w:t>
      </w:r>
      <w:proofErr w:type="spellStart"/>
      <w:r w:rsidRPr="002E32F5">
        <w:rPr>
          <w:rFonts w:ascii="Arial" w:hAnsi="Arial" w:cs="Arial"/>
        </w:rPr>
        <w:t>esminių</w:t>
      </w:r>
      <w:proofErr w:type="spellEnd"/>
      <w:r w:rsidRPr="002E32F5">
        <w:rPr>
          <w:rFonts w:ascii="Arial" w:hAnsi="Arial" w:cs="Arial"/>
        </w:rPr>
        <w:t xml:space="preserve"> </w:t>
      </w:r>
      <w:proofErr w:type="spellStart"/>
      <w:r w:rsidRPr="002E32F5">
        <w:rPr>
          <w:rFonts w:ascii="Arial" w:hAnsi="Arial" w:cs="Arial"/>
        </w:rPr>
        <w:t>užsakymo</w:t>
      </w:r>
      <w:proofErr w:type="spellEnd"/>
      <w:r w:rsidRPr="002E32F5">
        <w:rPr>
          <w:rFonts w:ascii="Arial" w:hAnsi="Arial" w:cs="Arial"/>
        </w:rPr>
        <w:t xml:space="preserve"> </w:t>
      </w:r>
      <w:proofErr w:type="spellStart"/>
      <w:r w:rsidRPr="002E32F5">
        <w:rPr>
          <w:rFonts w:ascii="Arial" w:hAnsi="Arial" w:cs="Arial"/>
        </w:rPr>
        <w:t>pakeitimų</w:t>
      </w:r>
      <w:proofErr w:type="spellEnd"/>
      <w:r w:rsidRPr="002E32F5">
        <w:rPr>
          <w:rFonts w:ascii="Arial" w:hAnsi="Arial" w:cs="Arial"/>
        </w:rPr>
        <w:t xml:space="preserve"> </w:t>
      </w:r>
      <w:proofErr w:type="spellStart"/>
      <w:r w:rsidRPr="002E32F5">
        <w:rPr>
          <w:rFonts w:ascii="Arial" w:hAnsi="Arial" w:cs="Arial"/>
        </w:rPr>
        <w:t>ar</w:t>
      </w:r>
      <w:proofErr w:type="spellEnd"/>
      <w:r w:rsidRPr="002E32F5">
        <w:rPr>
          <w:rFonts w:ascii="Arial" w:hAnsi="Arial" w:cs="Arial"/>
        </w:rPr>
        <w:t xml:space="preserve"> </w:t>
      </w:r>
      <w:proofErr w:type="spellStart"/>
      <w:r w:rsidRPr="002E32F5">
        <w:rPr>
          <w:rFonts w:ascii="Arial" w:hAnsi="Arial" w:cs="Arial"/>
        </w:rPr>
        <w:t>papildymų</w:t>
      </w:r>
      <w:proofErr w:type="spellEnd"/>
      <w:r w:rsidRPr="002E32F5">
        <w:rPr>
          <w:rFonts w:ascii="Arial" w:hAnsi="Arial" w:cs="Arial"/>
        </w:rPr>
        <w:t xml:space="preserve">, </w:t>
      </w:r>
      <w:proofErr w:type="spellStart"/>
      <w:r w:rsidRPr="002E32F5">
        <w:rPr>
          <w:rFonts w:ascii="Arial" w:hAnsi="Arial" w:cs="Arial"/>
        </w:rPr>
        <w:t>su</w:t>
      </w:r>
      <w:proofErr w:type="spellEnd"/>
      <w:r w:rsidRPr="002E32F5">
        <w:rPr>
          <w:rFonts w:ascii="Arial" w:hAnsi="Arial" w:cs="Arial"/>
        </w:rPr>
        <w:t xml:space="preserve"> </w:t>
      </w:r>
      <w:proofErr w:type="spellStart"/>
      <w:r w:rsidRPr="002E32F5">
        <w:rPr>
          <w:rFonts w:ascii="Arial" w:hAnsi="Arial" w:cs="Arial"/>
        </w:rPr>
        <w:t>Perkanči</w:t>
      </w:r>
      <w:r w:rsidR="00AE1883">
        <w:rPr>
          <w:rFonts w:ascii="Arial" w:hAnsi="Arial" w:cs="Arial"/>
        </w:rPr>
        <w:t>uoju</w:t>
      </w:r>
      <w:proofErr w:type="spellEnd"/>
      <w:r w:rsidR="00AE1883">
        <w:rPr>
          <w:rFonts w:ascii="Arial" w:hAnsi="Arial" w:cs="Arial"/>
        </w:rPr>
        <w:t xml:space="preserve"> </w:t>
      </w:r>
      <w:proofErr w:type="spellStart"/>
      <w:r w:rsidR="00AE1883">
        <w:rPr>
          <w:rFonts w:ascii="Arial" w:hAnsi="Arial" w:cs="Arial"/>
        </w:rPr>
        <w:t>subjektu</w:t>
      </w:r>
      <w:proofErr w:type="spellEnd"/>
      <w:r w:rsidR="00AE1883">
        <w:rPr>
          <w:rFonts w:ascii="Arial" w:hAnsi="Arial" w:cs="Arial"/>
        </w:rPr>
        <w:t xml:space="preserve"> </w:t>
      </w:r>
      <w:proofErr w:type="spellStart"/>
      <w:r w:rsidRPr="002E32F5">
        <w:rPr>
          <w:rFonts w:ascii="Arial" w:hAnsi="Arial" w:cs="Arial"/>
        </w:rPr>
        <w:t>suderintas</w:t>
      </w:r>
      <w:proofErr w:type="spellEnd"/>
      <w:r w:rsidRPr="002E32F5">
        <w:rPr>
          <w:rFonts w:ascii="Arial" w:hAnsi="Arial" w:cs="Arial"/>
        </w:rPr>
        <w:t xml:space="preserve"> </w:t>
      </w:r>
      <w:proofErr w:type="spellStart"/>
      <w:r w:rsidRPr="002E32F5">
        <w:rPr>
          <w:rFonts w:ascii="Arial" w:hAnsi="Arial" w:cs="Arial"/>
        </w:rPr>
        <w:t>paslaugų</w:t>
      </w:r>
      <w:proofErr w:type="spellEnd"/>
      <w:r w:rsidRPr="002E32F5">
        <w:rPr>
          <w:rFonts w:ascii="Arial" w:hAnsi="Arial" w:cs="Arial"/>
        </w:rPr>
        <w:t xml:space="preserve"> </w:t>
      </w:r>
      <w:proofErr w:type="spellStart"/>
      <w:r w:rsidRPr="002E32F5">
        <w:rPr>
          <w:rFonts w:ascii="Arial" w:hAnsi="Arial" w:cs="Arial"/>
        </w:rPr>
        <w:t>suteikimo</w:t>
      </w:r>
      <w:proofErr w:type="spellEnd"/>
      <w:r w:rsidRPr="002E32F5">
        <w:rPr>
          <w:rFonts w:ascii="Arial" w:hAnsi="Arial" w:cs="Arial"/>
        </w:rPr>
        <w:t xml:space="preserve"> </w:t>
      </w:r>
      <w:proofErr w:type="spellStart"/>
      <w:r w:rsidRPr="002E32F5">
        <w:rPr>
          <w:rFonts w:ascii="Arial" w:hAnsi="Arial" w:cs="Arial"/>
        </w:rPr>
        <w:t>terminas</w:t>
      </w:r>
      <w:proofErr w:type="spellEnd"/>
      <w:r w:rsidRPr="002E32F5">
        <w:rPr>
          <w:rFonts w:ascii="Arial" w:hAnsi="Arial" w:cs="Arial"/>
        </w:rPr>
        <w:t xml:space="preserve"> </w:t>
      </w:r>
      <w:proofErr w:type="spellStart"/>
      <w:r w:rsidRPr="002E32F5">
        <w:rPr>
          <w:rFonts w:ascii="Arial" w:hAnsi="Arial" w:cs="Arial"/>
        </w:rPr>
        <w:t>šalių</w:t>
      </w:r>
      <w:proofErr w:type="spellEnd"/>
      <w:r w:rsidRPr="002E32F5">
        <w:rPr>
          <w:rFonts w:ascii="Arial" w:hAnsi="Arial" w:cs="Arial"/>
        </w:rPr>
        <w:t xml:space="preserve"> </w:t>
      </w:r>
      <w:proofErr w:type="spellStart"/>
      <w:r w:rsidRPr="002E32F5">
        <w:rPr>
          <w:rFonts w:ascii="Arial" w:hAnsi="Arial" w:cs="Arial"/>
        </w:rPr>
        <w:t>sutarimu</w:t>
      </w:r>
      <w:proofErr w:type="spellEnd"/>
      <w:r w:rsidRPr="002E32F5">
        <w:rPr>
          <w:rFonts w:ascii="Arial" w:hAnsi="Arial" w:cs="Arial"/>
        </w:rPr>
        <w:t xml:space="preserve"> </w:t>
      </w:r>
      <w:proofErr w:type="spellStart"/>
      <w:r w:rsidRPr="002E32F5">
        <w:rPr>
          <w:rFonts w:ascii="Arial" w:hAnsi="Arial" w:cs="Arial"/>
        </w:rPr>
        <w:t>gali</w:t>
      </w:r>
      <w:proofErr w:type="spellEnd"/>
      <w:r w:rsidRPr="002E32F5">
        <w:rPr>
          <w:rFonts w:ascii="Arial" w:hAnsi="Arial" w:cs="Arial"/>
        </w:rPr>
        <w:t xml:space="preserve"> </w:t>
      </w:r>
      <w:proofErr w:type="spellStart"/>
      <w:r w:rsidRPr="002E32F5">
        <w:rPr>
          <w:rFonts w:ascii="Arial" w:hAnsi="Arial" w:cs="Arial"/>
        </w:rPr>
        <w:t>būti</w:t>
      </w:r>
      <w:proofErr w:type="spellEnd"/>
      <w:r w:rsidRPr="002E32F5">
        <w:rPr>
          <w:rFonts w:ascii="Arial" w:hAnsi="Arial" w:cs="Arial"/>
        </w:rPr>
        <w:t xml:space="preserve"> </w:t>
      </w:r>
      <w:proofErr w:type="spellStart"/>
      <w:r w:rsidRPr="002E32F5">
        <w:rPr>
          <w:rFonts w:ascii="Arial" w:hAnsi="Arial" w:cs="Arial"/>
        </w:rPr>
        <w:t>pratęsiamas</w:t>
      </w:r>
      <w:proofErr w:type="spellEnd"/>
      <w:r w:rsidRPr="002E32F5">
        <w:rPr>
          <w:rFonts w:ascii="Arial" w:hAnsi="Arial" w:cs="Arial"/>
        </w:rPr>
        <w:t xml:space="preserve">, o </w:t>
      </w:r>
      <w:proofErr w:type="spellStart"/>
      <w:r w:rsidRPr="002E32F5">
        <w:rPr>
          <w:rFonts w:ascii="Arial" w:hAnsi="Arial" w:cs="Arial"/>
        </w:rPr>
        <w:t>sąmata</w:t>
      </w:r>
      <w:proofErr w:type="spellEnd"/>
      <w:r w:rsidRPr="002E32F5">
        <w:rPr>
          <w:rFonts w:ascii="Arial" w:hAnsi="Arial" w:cs="Arial"/>
        </w:rPr>
        <w:t xml:space="preserve"> </w:t>
      </w:r>
      <w:proofErr w:type="spellStart"/>
      <w:r w:rsidRPr="002E32F5">
        <w:rPr>
          <w:rFonts w:ascii="Arial" w:hAnsi="Arial" w:cs="Arial"/>
        </w:rPr>
        <w:t>gali</w:t>
      </w:r>
      <w:proofErr w:type="spellEnd"/>
      <w:r w:rsidRPr="002E32F5">
        <w:rPr>
          <w:rFonts w:ascii="Arial" w:hAnsi="Arial" w:cs="Arial"/>
        </w:rPr>
        <w:t xml:space="preserve"> </w:t>
      </w:r>
      <w:proofErr w:type="spellStart"/>
      <w:r w:rsidRPr="002E32F5">
        <w:rPr>
          <w:rFonts w:ascii="Arial" w:hAnsi="Arial" w:cs="Arial"/>
        </w:rPr>
        <w:t>būti</w:t>
      </w:r>
      <w:proofErr w:type="spellEnd"/>
      <w:r w:rsidRPr="002E32F5">
        <w:rPr>
          <w:rFonts w:ascii="Arial" w:hAnsi="Arial" w:cs="Arial"/>
        </w:rPr>
        <w:t xml:space="preserve"> </w:t>
      </w:r>
      <w:proofErr w:type="spellStart"/>
      <w:r w:rsidRPr="002E32F5">
        <w:rPr>
          <w:rFonts w:ascii="Arial" w:hAnsi="Arial" w:cs="Arial"/>
        </w:rPr>
        <w:t>atitinkamai</w:t>
      </w:r>
      <w:proofErr w:type="spellEnd"/>
      <w:r w:rsidRPr="002E32F5">
        <w:rPr>
          <w:rFonts w:ascii="Arial" w:hAnsi="Arial" w:cs="Arial"/>
        </w:rPr>
        <w:t xml:space="preserve"> </w:t>
      </w:r>
      <w:proofErr w:type="spellStart"/>
      <w:r w:rsidRPr="002E32F5">
        <w:rPr>
          <w:rFonts w:ascii="Arial" w:hAnsi="Arial" w:cs="Arial"/>
        </w:rPr>
        <w:t>koreguojama</w:t>
      </w:r>
      <w:proofErr w:type="spellEnd"/>
      <w:r w:rsidRPr="002E32F5">
        <w:rPr>
          <w:rFonts w:ascii="Arial" w:hAnsi="Arial" w:cs="Arial"/>
        </w:rPr>
        <w:t>.</w:t>
      </w:r>
      <w:bookmarkEnd w:id="1"/>
    </w:p>
    <w:p w14:paraId="43168FA4" w14:textId="0314C999" w:rsidR="0033459F" w:rsidRPr="002E32F5" w:rsidRDefault="0033459F" w:rsidP="0033459F">
      <w:pPr>
        <w:pStyle w:val="Sraopastraipa"/>
        <w:numPr>
          <w:ilvl w:val="1"/>
          <w:numId w:val="18"/>
        </w:numPr>
        <w:spacing w:after="0" w:line="240" w:lineRule="auto"/>
        <w:ind w:left="0" w:firstLine="0"/>
        <w:contextualSpacing w:val="0"/>
        <w:jc w:val="both"/>
        <w:rPr>
          <w:rFonts w:ascii="Arial" w:hAnsi="Arial" w:cs="Arial"/>
        </w:rPr>
      </w:pPr>
      <w:proofErr w:type="spellStart"/>
      <w:r>
        <w:rPr>
          <w:rFonts w:ascii="Arial" w:hAnsi="Arial" w:cs="Arial"/>
        </w:rPr>
        <w:t>Tiekėjas</w:t>
      </w:r>
      <w:proofErr w:type="spellEnd"/>
      <w:r>
        <w:rPr>
          <w:rFonts w:ascii="Arial" w:hAnsi="Arial" w:cs="Arial"/>
        </w:rPr>
        <w:t xml:space="preserve"> </w:t>
      </w:r>
      <w:proofErr w:type="spellStart"/>
      <w:r>
        <w:rPr>
          <w:rFonts w:ascii="Arial" w:hAnsi="Arial" w:cs="Arial"/>
        </w:rPr>
        <w:t>sutinka</w:t>
      </w:r>
      <w:proofErr w:type="spellEnd"/>
      <w:r>
        <w:rPr>
          <w:rFonts w:ascii="Arial" w:hAnsi="Arial" w:cs="Arial"/>
        </w:rPr>
        <w:t xml:space="preserve">, </w:t>
      </w:r>
      <w:proofErr w:type="spellStart"/>
      <w:r>
        <w:rPr>
          <w:rFonts w:ascii="Arial" w:hAnsi="Arial" w:cs="Arial"/>
        </w:rPr>
        <w:t>kad</w:t>
      </w:r>
      <w:proofErr w:type="spellEnd"/>
      <w:r>
        <w:rPr>
          <w:rFonts w:ascii="Arial" w:hAnsi="Arial" w:cs="Arial"/>
        </w:rPr>
        <w:t xml:space="preserve"> </w:t>
      </w:r>
      <w:proofErr w:type="spellStart"/>
      <w:r>
        <w:rPr>
          <w:rFonts w:ascii="Arial" w:hAnsi="Arial" w:cs="Arial"/>
        </w:rPr>
        <w:t>už</w:t>
      </w:r>
      <w:proofErr w:type="spellEnd"/>
      <w:r>
        <w:rPr>
          <w:rFonts w:ascii="Arial" w:hAnsi="Arial" w:cs="Arial"/>
        </w:rPr>
        <w:t xml:space="preserve"> </w:t>
      </w:r>
      <w:proofErr w:type="spellStart"/>
      <w:r>
        <w:rPr>
          <w:rFonts w:ascii="Arial" w:hAnsi="Arial" w:cs="Arial"/>
        </w:rPr>
        <w:t>Paslaugas</w:t>
      </w:r>
      <w:proofErr w:type="spellEnd"/>
      <w:r>
        <w:rPr>
          <w:rFonts w:ascii="Arial" w:hAnsi="Arial" w:cs="Arial"/>
        </w:rPr>
        <w:t xml:space="preserve"> </w:t>
      </w:r>
      <w:proofErr w:type="spellStart"/>
      <w:r>
        <w:rPr>
          <w:rFonts w:ascii="Arial" w:hAnsi="Arial" w:cs="Arial"/>
        </w:rPr>
        <w:t>Perkantys</w:t>
      </w:r>
      <w:proofErr w:type="spellEnd"/>
      <w:r>
        <w:rPr>
          <w:rFonts w:ascii="Arial" w:hAnsi="Arial" w:cs="Arial"/>
        </w:rPr>
        <w:t xml:space="preserve"> </w:t>
      </w:r>
      <w:proofErr w:type="spellStart"/>
      <w:r>
        <w:rPr>
          <w:rFonts w:ascii="Arial" w:hAnsi="Arial" w:cs="Arial"/>
        </w:rPr>
        <w:t>subjektas</w:t>
      </w:r>
      <w:proofErr w:type="spellEnd"/>
      <w:r>
        <w:rPr>
          <w:rFonts w:ascii="Arial" w:hAnsi="Arial" w:cs="Arial"/>
        </w:rPr>
        <w:t xml:space="preserve"> </w:t>
      </w:r>
      <w:proofErr w:type="spellStart"/>
      <w:r>
        <w:rPr>
          <w:rFonts w:ascii="Arial" w:hAnsi="Arial" w:cs="Arial"/>
        </w:rPr>
        <w:t>atsiskaitys</w:t>
      </w:r>
      <w:proofErr w:type="spellEnd"/>
      <w:r>
        <w:rPr>
          <w:rFonts w:ascii="Arial" w:hAnsi="Arial" w:cs="Arial"/>
        </w:rPr>
        <w:t xml:space="preserve"> per 30 d.</w:t>
      </w:r>
    </w:p>
    <w:p w14:paraId="669015F1" w14:textId="77777777" w:rsidR="0058344F" w:rsidRPr="005F37CB" w:rsidRDefault="0058344F">
      <w:pPr>
        <w:rPr>
          <w:rFonts w:ascii="Arial" w:hAnsi="Arial" w:cs="Arial"/>
          <w:lang w:val="lt-LT"/>
        </w:rPr>
      </w:pPr>
    </w:p>
    <w:p w14:paraId="7C5CCD4D" w14:textId="4569B08E" w:rsidR="0058344F" w:rsidRDefault="005F37CB" w:rsidP="0058344F">
      <w:pPr>
        <w:pStyle w:val="Sraopastraipa"/>
        <w:numPr>
          <w:ilvl w:val="0"/>
          <w:numId w:val="18"/>
        </w:numPr>
        <w:rPr>
          <w:rFonts w:ascii="Arial" w:hAnsi="Arial" w:cs="Arial"/>
        </w:rPr>
      </w:pPr>
      <w:r w:rsidRPr="0058344F">
        <w:rPr>
          <w:rFonts w:ascii="Arial" w:hAnsi="Arial" w:cs="Arial"/>
        </w:rPr>
        <w:t>PIRKIMO OBJEKTAS</w:t>
      </w:r>
      <w:r w:rsidR="005B3EB9">
        <w:rPr>
          <w:rFonts w:ascii="Arial" w:hAnsi="Arial" w:cs="Arial"/>
        </w:rPr>
        <w:br/>
      </w:r>
    </w:p>
    <w:p w14:paraId="7BA6EB0E" w14:textId="180F7B7A" w:rsidR="0058344F" w:rsidRPr="0058344F" w:rsidRDefault="0058344F" w:rsidP="0058344F">
      <w:pPr>
        <w:pStyle w:val="Sraopastraipa"/>
        <w:numPr>
          <w:ilvl w:val="1"/>
          <w:numId w:val="18"/>
        </w:numPr>
        <w:rPr>
          <w:rFonts w:ascii="Arial" w:hAnsi="Arial" w:cs="Arial"/>
        </w:rPr>
      </w:pPr>
      <w:proofErr w:type="spellStart"/>
      <w:r>
        <w:rPr>
          <w:rFonts w:ascii="Arial" w:hAnsi="Arial" w:cs="Arial"/>
        </w:rPr>
        <w:t>Pirkimo</w:t>
      </w:r>
      <w:proofErr w:type="spellEnd"/>
      <w:r>
        <w:rPr>
          <w:rFonts w:ascii="Arial" w:hAnsi="Arial" w:cs="Arial"/>
        </w:rPr>
        <w:t xml:space="preserve"> </w:t>
      </w:r>
      <w:proofErr w:type="spellStart"/>
      <w:r>
        <w:rPr>
          <w:rFonts w:ascii="Arial" w:hAnsi="Arial" w:cs="Arial"/>
        </w:rPr>
        <w:t>objektas</w:t>
      </w:r>
      <w:proofErr w:type="spellEnd"/>
      <w:r>
        <w:rPr>
          <w:rFonts w:ascii="Arial" w:hAnsi="Arial" w:cs="Arial"/>
        </w:rPr>
        <w:t xml:space="preserve"> – </w:t>
      </w:r>
      <w:proofErr w:type="spellStart"/>
      <w:r>
        <w:rPr>
          <w:rFonts w:ascii="Arial" w:hAnsi="Arial" w:cs="Arial"/>
        </w:rPr>
        <w:t>i</w:t>
      </w:r>
      <w:proofErr w:type="spellEnd"/>
      <w:r w:rsidRPr="0058344F">
        <w:rPr>
          <w:rFonts w:ascii="Arial" w:hAnsi="Arial" w:cs="Arial"/>
          <w:lang w:val="lt-LT"/>
        </w:rPr>
        <w:t>šorinių ir vidinių</w:t>
      </w:r>
      <w:r w:rsidR="00C00CC3">
        <w:rPr>
          <w:rFonts w:ascii="Arial" w:hAnsi="Arial" w:cs="Arial"/>
          <w:lang w:val="lt-LT"/>
        </w:rPr>
        <w:t>, planinių ir neplaninių</w:t>
      </w:r>
      <w:r w:rsidRPr="0058344F">
        <w:rPr>
          <w:rFonts w:ascii="Arial" w:hAnsi="Arial" w:cs="Arial"/>
          <w:lang w:val="lt-LT"/>
        </w:rPr>
        <w:t xml:space="preserve"> </w:t>
      </w:r>
      <w:proofErr w:type="spellStart"/>
      <w:r w:rsidRPr="0058344F">
        <w:rPr>
          <w:rFonts w:ascii="Arial" w:hAnsi="Arial" w:cs="Arial"/>
        </w:rPr>
        <w:t>renginių</w:t>
      </w:r>
      <w:proofErr w:type="spellEnd"/>
      <w:r w:rsidRPr="0058344F">
        <w:rPr>
          <w:rFonts w:ascii="Arial" w:hAnsi="Arial" w:cs="Arial"/>
        </w:rPr>
        <w:t xml:space="preserve"> </w:t>
      </w:r>
      <w:proofErr w:type="spellStart"/>
      <w:r w:rsidRPr="0058344F">
        <w:rPr>
          <w:rFonts w:ascii="Arial" w:hAnsi="Arial" w:cs="Arial"/>
        </w:rPr>
        <w:t>organizavimo</w:t>
      </w:r>
      <w:proofErr w:type="spellEnd"/>
      <w:r w:rsidRPr="0058344F">
        <w:rPr>
          <w:rFonts w:ascii="Arial" w:hAnsi="Arial" w:cs="Arial"/>
        </w:rPr>
        <w:t xml:space="preserve"> </w:t>
      </w:r>
      <w:proofErr w:type="spellStart"/>
      <w:r w:rsidRPr="0058344F">
        <w:rPr>
          <w:rFonts w:ascii="Arial" w:hAnsi="Arial" w:cs="Arial"/>
        </w:rPr>
        <w:t>paslaugos</w:t>
      </w:r>
      <w:proofErr w:type="spellEnd"/>
      <w:r w:rsidRPr="0058344F">
        <w:rPr>
          <w:rFonts w:ascii="Arial" w:hAnsi="Arial" w:cs="Arial"/>
        </w:rPr>
        <w:t>.</w:t>
      </w:r>
    </w:p>
    <w:p w14:paraId="136C6430" w14:textId="5F4E566A" w:rsidR="0058344F" w:rsidRPr="0058344F" w:rsidRDefault="0058344F" w:rsidP="00C756D7">
      <w:pPr>
        <w:pStyle w:val="Sraopastraipa"/>
        <w:widowControl w:val="0"/>
        <w:numPr>
          <w:ilvl w:val="1"/>
          <w:numId w:val="18"/>
        </w:numPr>
        <w:spacing w:after="0" w:line="360" w:lineRule="auto"/>
        <w:jc w:val="both"/>
        <w:rPr>
          <w:rFonts w:ascii="Arial" w:hAnsi="Arial" w:cs="Arial"/>
        </w:rPr>
      </w:pPr>
      <w:proofErr w:type="spellStart"/>
      <w:r w:rsidRPr="0058344F">
        <w:rPr>
          <w:rFonts w:ascii="Arial" w:hAnsi="Arial" w:cs="Arial"/>
        </w:rPr>
        <w:t>Rengini</w:t>
      </w:r>
      <w:proofErr w:type="spellEnd"/>
      <w:r w:rsidRPr="0058344F">
        <w:rPr>
          <w:rFonts w:ascii="Arial" w:hAnsi="Arial" w:cs="Arial"/>
          <w:lang w:val="lt-LT"/>
        </w:rPr>
        <w:t xml:space="preserve">ų tipai </w:t>
      </w:r>
      <w:proofErr w:type="spellStart"/>
      <w:r w:rsidRPr="0058344F">
        <w:rPr>
          <w:rFonts w:ascii="Arial" w:hAnsi="Arial" w:cs="Arial"/>
          <w:lang w:val="lt-LT"/>
        </w:rPr>
        <w:t>skirtomi</w:t>
      </w:r>
      <w:proofErr w:type="spellEnd"/>
      <w:r w:rsidRPr="0058344F">
        <w:rPr>
          <w:rFonts w:ascii="Arial" w:hAnsi="Arial" w:cs="Arial"/>
        </w:rPr>
        <w:t xml:space="preserve"> </w:t>
      </w:r>
      <w:proofErr w:type="spellStart"/>
      <w:r w:rsidRPr="0058344F">
        <w:rPr>
          <w:rFonts w:ascii="Arial" w:hAnsi="Arial" w:cs="Arial"/>
        </w:rPr>
        <w:t>pagal</w:t>
      </w:r>
      <w:proofErr w:type="spellEnd"/>
      <w:r w:rsidRPr="0058344F">
        <w:rPr>
          <w:rFonts w:ascii="Arial" w:hAnsi="Arial" w:cs="Arial"/>
        </w:rPr>
        <w:t xml:space="preserve"> </w:t>
      </w:r>
      <w:proofErr w:type="spellStart"/>
      <w:r w:rsidRPr="0058344F">
        <w:rPr>
          <w:rFonts w:ascii="Arial" w:hAnsi="Arial" w:cs="Arial"/>
        </w:rPr>
        <w:t>dalyvių</w:t>
      </w:r>
      <w:proofErr w:type="spellEnd"/>
      <w:r w:rsidRPr="0058344F">
        <w:rPr>
          <w:rFonts w:ascii="Arial" w:hAnsi="Arial" w:cs="Arial"/>
        </w:rPr>
        <w:t xml:space="preserve"> </w:t>
      </w:r>
      <w:proofErr w:type="spellStart"/>
      <w:r w:rsidRPr="0058344F">
        <w:rPr>
          <w:rFonts w:ascii="Arial" w:hAnsi="Arial" w:cs="Arial"/>
        </w:rPr>
        <w:t>skaičių</w:t>
      </w:r>
      <w:proofErr w:type="spellEnd"/>
      <w:r w:rsidRPr="0058344F">
        <w:rPr>
          <w:rFonts w:ascii="Arial" w:hAnsi="Arial" w:cs="Arial"/>
        </w:rPr>
        <w:t>:</w:t>
      </w:r>
    </w:p>
    <w:p w14:paraId="31B1A403" w14:textId="6A4BD0A3" w:rsidR="00C00CC3" w:rsidRDefault="0058344F" w:rsidP="00C756D7">
      <w:pPr>
        <w:pStyle w:val="Sraopastraipa"/>
        <w:numPr>
          <w:ilvl w:val="0"/>
          <w:numId w:val="19"/>
        </w:numPr>
        <w:spacing w:line="360" w:lineRule="auto"/>
        <w:rPr>
          <w:rFonts w:ascii="Arial" w:hAnsi="Arial" w:cs="Arial"/>
        </w:rPr>
      </w:pPr>
      <w:proofErr w:type="spellStart"/>
      <w:r w:rsidRPr="00C00CC3">
        <w:rPr>
          <w:rFonts w:ascii="Arial" w:hAnsi="Arial" w:cs="Arial"/>
        </w:rPr>
        <w:t>Dideli</w:t>
      </w:r>
      <w:proofErr w:type="spellEnd"/>
      <w:r w:rsidRPr="00C00CC3">
        <w:rPr>
          <w:rFonts w:ascii="Arial" w:hAnsi="Arial" w:cs="Arial"/>
        </w:rPr>
        <w:t xml:space="preserve"> </w:t>
      </w:r>
      <w:proofErr w:type="spellStart"/>
      <w:r w:rsidRPr="00C00CC3">
        <w:rPr>
          <w:rFonts w:ascii="Arial" w:hAnsi="Arial" w:cs="Arial"/>
        </w:rPr>
        <w:t>renginiai</w:t>
      </w:r>
      <w:proofErr w:type="spellEnd"/>
      <w:r w:rsidRPr="00C00CC3">
        <w:rPr>
          <w:rFonts w:ascii="Arial" w:hAnsi="Arial" w:cs="Arial"/>
        </w:rPr>
        <w:t xml:space="preserve"> – </w:t>
      </w:r>
      <w:proofErr w:type="spellStart"/>
      <w:r w:rsidRPr="00C00CC3">
        <w:rPr>
          <w:rFonts w:ascii="Arial" w:hAnsi="Arial" w:cs="Arial"/>
        </w:rPr>
        <w:t>daugiau</w:t>
      </w:r>
      <w:proofErr w:type="spellEnd"/>
      <w:r w:rsidRPr="00C00CC3">
        <w:rPr>
          <w:rFonts w:ascii="Arial" w:hAnsi="Arial" w:cs="Arial"/>
        </w:rPr>
        <w:t xml:space="preserve"> </w:t>
      </w:r>
      <w:proofErr w:type="spellStart"/>
      <w:r w:rsidRPr="00C00CC3">
        <w:rPr>
          <w:rFonts w:ascii="Arial" w:hAnsi="Arial" w:cs="Arial"/>
        </w:rPr>
        <w:t>kaip</w:t>
      </w:r>
      <w:proofErr w:type="spellEnd"/>
      <w:r w:rsidRPr="00C00CC3">
        <w:rPr>
          <w:rFonts w:ascii="Arial" w:hAnsi="Arial" w:cs="Arial"/>
        </w:rPr>
        <w:t xml:space="preserve"> 300 </w:t>
      </w:r>
      <w:proofErr w:type="spellStart"/>
      <w:proofErr w:type="gramStart"/>
      <w:r w:rsidRPr="00C00CC3">
        <w:rPr>
          <w:rFonts w:ascii="Arial" w:hAnsi="Arial" w:cs="Arial"/>
        </w:rPr>
        <w:t>dalyvių</w:t>
      </w:r>
      <w:proofErr w:type="spellEnd"/>
      <w:r w:rsidR="00C00CC3">
        <w:rPr>
          <w:rFonts w:ascii="Arial" w:hAnsi="Arial" w:cs="Arial"/>
        </w:rPr>
        <w:t>;</w:t>
      </w:r>
      <w:proofErr w:type="gramEnd"/>
    </w:p>
    <w:p w14:paraId="465004C4" w14:textId="741701EC" w:rsidR="0058344F" w:rsidRPr="00C00CC3" w:rsidRDefault="0058344F" w:rsidP="00C756D7">
      <w:pPr>
        <w:pStyle w:val="Sraopastraipa"/>
        <w:numPr>
          <w:ilvl w:val="0"/>
          <w:numId w:val="19"/>
        </w:numPr>
        <w:spacing w:line="360" w:lineRule="auto"/>
        <w:rPr>
          <w:rFonts w:ascii="Arial" w:hAnsi="Arial" w:cs="Arial"/>
        </w:rPr>
      </w:pPr>
      <w:proofErr w:type="spellStart"/>
      <w:r w:rsidRPr="00C00CC3">
        <w:rPr>
          <w:rFonts w:ascii="Arial" w:hAnsi="Arial" w:cs="Arial"/>
        </w:rPr>
        <w:t>Vidutinio</w:t>
      </w:r>
      <w:proofErr w:type="spellEnd"/>
      <w:r w:rsidRPr="00C00CC3">
        <w:rPr>
          <w:rFonts w:ascii="Arial" w:hAnsi="Arial" w:cs="Arial"/>
        </w:rPr>
        <w:t xml:space="preserve"> </w:t>
      </w:r>
      <w:proofErr w:type="spellStart"/>
      <w:r w:rsidRPr="00C00CC3">
        <w:rPr>
          <w:rFonts w:ascii="Arial" w:hAnsi="Arial" w:cs="Arial"/>
        </w:rPr>
        <w:t>dydžio</w:t>
      </w:r>
      <w:proofErr w:type="spellEnd"/>
      <w:r w:rsidRPr="00C00CC3">
        <w:rPr>
          <w:rFonts w:ascii="Arial" w:hAnsi="Arial" w:cs="Arial"/>
        </w:rPr>
        <w:t xml:space="preserve"> </w:t>
      </w:r>
      <w:proofErr w:type="spellStart"/>
      <w:r w:rsidRPr="00C00CC3">
        <w:rPr>
          <w:rFonts w:ascii="Arial" w:hAnsi="Arial" w:cs="Arial"/>
        </w:rPr>
        <w:t>ir</w:t>
      </w:r>
      <w:proofErr w:type="spellEnd"/>
      <w:r w:rsidRPr="00C00CC3">
        <w:rPr>
          <w:rFonts w:ascii="Arial" w:hAnsi="Arial" w:cs="Arial"/>
        </w:rPr>
        <w:t xml:space="preserve"> </w:t>
      </w:r>
      <w:proofErr w:type="spellStart"/>
      <w:r w:rsidRPr="00C00CC3">
        <w:rPr>
          <w:rFonts w:ascii="Arial" w:hAnsi="Arial" w:cs="Arial"/>
        </w:rPr>
        <w:t>maži</w:t>
      </w:r>
      <w:proofErr w:type="spellEnd"/>
      <w:r w:rsidRPr="00C00CC3">
        <w:rPr>
          <w:rFonts w:ascii="Arial" w:hAnsi="Arial" w:cs="Arial"/>
        </w:rPr>
        <w:t xml:space="preserve"> </w:t>
      </w:r>
      <w:proofErr w:type="spellStart"/>
      <w:r w:rsidRPr="00C00CC3">
        <w:rPr>
          <w:rFonts w:ascii="Arial" w:hAnsi="Arial" w:cs="Arial"/>
        </w:rPr>
        <w:t>renginiai</w:t>
      </w:r>
      <w:proofErr w:type="spellEnd"/>
      <w:r w:rsidRPr="00C00CC3">
        <w:rPr>
          <w:rFonts w:ascii="Arial" w:hAnsi="Arial" w:cs="Arial"/>
        </w:rPr>
        <w:t xml:space="preserve"> – </w:t>
      </w:r>
      <w:proofErr w:type="spellStart"/>
      <w:r w:rsidRPr="00C00CC3">
        <w:rPr>
          <w:rFonts w:ascii="Arial" w:hAnsi="Arial" w:cs="Arial"/>
        </w:rPr>
        <w:t>iki</w:t>
      </w:r>
      <w:proofErr w:type="spellEnd"/>
      <w:r w:rsidRPr="00C00CC3">
        <w:rPr>
          <w:rFonts w:ascii="Arial" w:hAnsi="Arial" w:cs="Arial"/>
        </w:rPr>
        <w:t xml:space="preserve"> 300 </w:t>
      </w:r>
      <w:proofErr w:type="spellStart"/>
      <w:r w:rsidRPr="00C00CC3">
        <w:rPr>
          <w:rFonts w:ascii="Arial" w:hAnsi="Arial" w:cs="Arial"/>
        </w:rPr>
        <w:t>dalyvių</w:t>
      </w:r>
      <w:proofErr w:type="spellEnd"/>
      <w:r w:rsidRPr="00C00CC3">
        <w:rPr>
          <w:rFonts w:ascii="Arial" w:hAnsi="Arial" w:cs="Arial"/>
        </w:rPr>
        <w:t>.</w:t>
      </w:r>
    </w:p>
    <w:p w14:paraId="03BEB85C" w14:textId="66839A52" w:rsidR="0058344F" w:rsidRPr="00C00CC3" w:rsidRDefault="0058344F" w:rsidP="00C00CC3">
      <w:pPr>
        <w:pStyle w:val="Sraopastraipa"/>
        <w:numPr>
          <w:ilvl w:val="1"/>
          <w:numId w:val="18"/>
        </w:numPr>
        <w:rPr>
          <w:rFonts w:ascii="Arial" w:hAnsi="Arial" w:cs="Arial"/>
        </w:rPr>
      </w:pPr>
      <w:proofErr w:type="spellStart"/>
      <w:r w:rsidRPr="00C00CC3">
        <w:rPr>
          <w:rFonts w:ascii="Arial" w:hAnsi="Arial" w:cs="Arial"/>
        </w:rPr>
        <w:t>Renginių</w:t>
      </w:r>
      <w:proofErr w:type="spellEnd"/>
      <w:r w:rsidRPr="00C00CC3">
        <w:rPr>
          <w:rFonts w:ascii="Arial" w:hAnsi="Arial" w:cs="Arial"/>
        </w:rPr>
        <w:t xml:space="preserve"> </w:t>
      </w:r>
      <w:proofErr w:type="spellStart"/>
      <w:r w:rsidRPr="00C00CC3">
        <w:rPr>
          <w:rFonts w:ascii="Arial" w:hAnsi="Arial" w:cs="Arial"/>
        </w:rPr>
        <w:t>pobūdis</w:t>
      </w:r>
      <w:proofErr w:type="spellEnd"/>
      <w:r w:rsidRPr="00C00CC3">
        <w:rPr>
          <w:rFonts w:ascii="Arial" w:hAnsi="Arial" w:cs="Arial"/>
        </w:rPr>
        <w:t xml:space="preserve"> </w:t>
      </w:r>
      <w:proofErr w:type="spellStart"/>
      <w:r w:rsidRPr="00C00CC3">
        <w:rPr>
          <w:rFonts w:ascii="Arial" w:hAnsi="Arial" w:cs="Arial"/>
        </w:rPr>
        <w:t>gali</w:t>
      </w:r>
      <w:proofErr w:type="spellEnd"/>
      <w:r w:rsidRPr="00C00CC3">
        <w:rPr>
          <w:rFonts w:ascii="Arial" w:hAnsi="Arial" w:cs="Arial"/>
        </w:rPr>
        <w:t xml:space="preserve"> </w:t>
      </w:r>
      <w:proofErr w:type="spellStart"/>
      <w:r w:rsidRPr="00C00CC3">
        <w:rPr>
          <w:rFonts w:ascii="Arial" w:hAnsi="Arial" w:cs="Arial"/>
        </w:rPr>
        <w:t>apimti</w:t>
      </w:r>
      <w:proofErr w:type="spellEnd"/>
      <w:r w:rsidR="005F4593">
        <w:rPr>
          <w:rFonts w:ascii="Arial" w:hAnsi="Arial" w:cs="Arial"/>
        </w:rPr>
        <w:t xml:space="preserve"> (bet </w:t>
      </w:r>
      <w:proofErr w:type="spellStart"/>
      <w:r w:rsidR="005F4593">
        <w:rPr>
          <w:rFonts w:ascii="Arial" w:hAnsi="Arial" w:cs="Arial"/>
        </w:rPr>
        <w:t>neapsiriboja</w:t>
      </w:r>
      <w:proofErr w:type="spellEnd"/>
      <w:r w:rsidR="005F4593">
        <w:rPr>
          <w:rFonts w:ascii="Arial" w:hAnsi="Arial" w:cs="Arial"/>
        </w:rPr>
        <w:t>)</w:t>
      </w:r>
      <w:r w:rsidRPr="00C00CC3">
        <w:rPr>
          <w:rFonts w:ascii="Arial" w:hAnsi="Arial" w:cs="Arial"/>
        </w:rPr>
        <w:t>:</w:t>
      </w:r>
    </w:p>
    <w:p w14:paraId="46B34CF5" w14:textId="77777777" w:rsidR="0058344F" w:rsidRPr="00974CA4" w:rsidRDefault="0058344F" w:rsidP="0058344F">
      <w:pPr>
        <w:numPr>
          <w:ilvl w:val="0"/>
          <w:numId w:val="13"/>
        </w:numPr>
        <w:rPr>
          <w:rFonts w:ascii="Arial" w:hAnsi="Arial" w:cs="Arial"/>
          <w:lang w:val="pt-PT"/>
        </w:rPr>
      </w:pPr>
      <w:r w:rsidRPr="00974CA4">
        <w:rPr>
          <w:rFonts w:ascii="Arial" w:hAnsi="Arial" w:cs="Arial"/>
          <w:lang w:val="pt-PT"/>
        </w:rPr>
        <w:t>projektų pradžios, užbaigimo ar rezultatų pristatymo renginius;</w:t>
      </w:r>
    </w:p>
    <w:p w14:paraId="679C1AEF" w14:textId="0B3C513A" w:rsidR="0058344F" w:rsidRDefault="0058344F" w:rsidP="0058344F">
      <w:pPr>
        <w:numPr>
          <w:ilvl w:val="0"/>
          <w:numId w:val="13"/>
        </w:numPr>
        <w:rPr>
          <w:rFonts w:ascii="Arial" w:hAnsi="Arial" w:cs="Arial"/>
        </w:rPr>
      </w:pPr>
      <w:proofErr w:type="spellStart"/>
      <w:proofErr w:type="gramStart"/>
      <w:r w:rsidRPr="00211657">
        <w:rPr>
          <w:rFonts w:ascii="Arial" w:hAnsi="Arial" w:cs="Arial"/>
        </w:rPr>
        <w:t>konferencijas</w:t>
      </w:r>
      <w:proofErr w:type="spellEnd"/>
      <w:r w:rsidRPr="00211657">
        <w:rPr>
          <w:rFonts w:ascii="Arial" w:hAnsi="Arial" w:cs="Arial"/>
        </w:rPr>
        <w:t>;</w:t>
      </w:r>
      <w:proofErr w:type="gramEnd"/>
    </w:p>
    <w:p w14:paraId="75BCAC44" w14:textId="4370FC0D" w:rsidR="005F4593" w:rsidRPr="00211657" w:rsidRDefault="005F4593" w:rsidP="0058344F">
      <w:pPr>
        <w:numPr>
          <w:ilvl w:val="0"/>
          <w:numId w:val="13"/>
        </w:numPr>
        <w:rPr>
          <w:rFonts w:ascii="Arial" w:hAnsi="Arial" w:cs="Arial"/>
        </w:rPr>
      </w:pPr>
      <w:proofErr w:type="spellStart"/>
      <w:r>
        <w:rPr>
          <w:rFonts w:ascii="Arial" w:hAnsi="Arial" w:cs="Arial"/>
        </w:rPr>
        <w:t>muges</w:t>
      </w:r>
      <w:proofErr w:type="spellEnd"/>
      <w:r>
        <w:rPr>
          <w:rFonts w:ascii="Arial" w:hAnsi="Arial" w:cs="Arial"/>
        </w:rPr>
        <w:t xml:space="preserve"> </w:t>
      </w:r>
      <w:proofErr w:type="spellStart"/>
      <w:r>
        <w:rPr>
          <w:rFonts w:ascii="Arial" w:hAnsi="Arial" w:cs="Arial"/>
        </w:rPr>
        <w:t>ir</w:t>
      </w:r>
      <w:proofErr w:type="spellEnd"/>
      <w:r>
        <w:rPr>
          <w:rFonts w:ascii="Arial" w:hAnsi="Arial" w:cs="Arial"/>
        </w:rPr>
        <w:t xml:space="preserve"> </w:t>
      </w:r>
      <w:proofErr w:type="spellStart"/>
      <w:proofErr w:type="gramStart"/>
      <w:r>
        <w:rPr>
          <w:rFonts w:ascii="Arial" w:hAnsi="Arial" w:cs="Arial"/>
        </w:rPr>
        <w:t>parodas</w:t>
      </w:r>
      <w:proofErr w:type="spellEnd"/>
      <w:r>
        <w:rPr>
          <w:rFonts w:ascii="Arial" w:hAnsi="Arial" w:cs="Arial"/>
        </w:rPr>
        <w:t>;</w:t>
      </w:r>
      <w:proofErr w:type="gramEnd"/>
    </w:p>
    <w:p w14:paraId="6AC22B0C" w14:textId="77777777" w:rsidR="0058344F" w:rsidRPr="00211657" w:rsidRDefault="0058344F" w:rsidP="0058344F">
      <w:pPr>
        <w:numPr>
          <w:ilvl w:val="0"/>
          <w:numId w:val="13"/>
        </w:numPr>
        <w:rPr>
          <w:rFonts w:ascii="Arial" w:hAnsi="Arial" w:cs="Arial"/>
        </w:rPr>
      </w:pPr>
      <w:proofErr w:type="spellStart"/>
      <w:r w:rsidRPr="00211657">
        <w:rPr>
          <w:rFonts w:ascii="Arial" w:hAnsi="Arial" w:cs="Arial"/>
        </w:rPr>
        <w:t>organizacinės</w:t>
      </w:r>
      <w:proofErr w:type="spellEnd"/>
      <w:r w:rsidRPr="00211657">
        <w:rPr>
          <w:rFonts w:ascii="Arial" w:hAnsi="Arial" w:cs="Arial"/>
        </w:rPr>
        <w:t xml:space="preserve"> </w:t>
      </w:r>
      <w:proofErr w:type="spellStart"/>
      <w:r w:rsidRPr="00211657">
        <w:rPr>
          <w:rFonts w:ascii="Arial" w:hAnsi="Arial" w:cs="Arial"/>
        </w:rPr>
        <w:t>kultūros</w:t>
      </w:r>
      <w:proofErr w:type="spellEnd"/>
      <w:r w:rsidRPr="00211657">
        <w:rPr>
          <w:rFonts w:ascii="Arial" w:hAnsi="Arial" w:cs="Arial"/>
        </w:rPr>
        <w:t xml:space="preserve"> </w:t>
      </w:r>
      <w:proofErr w:type="spellStart"/>
      <w:r w:rsidRPr="00211657">
        <w:rPr>
          <w:rFonts w:ascii="Arial" w:hAnsi="Arial" w:cs="Arial"/>
        </w:rPr>
        <w:t>stiprinimo</w:t>
      </w:r>
      <w:proofErr w:type="spellEnd"/>
      <w:r w:rsidRPr="00211657">
        <w:rPr>
          <w:rFonts w:ascii="Arial" w:hAnsi="Arial" w:cs="Arial"/>
        </w:rPr>
        <w:t xml:space="preserve">, </w:t>
      </w:r>
      <w:proofErr w:type="spellStart"/>
      <w:r w:rsidRPr="00211657">
        <w:rPr>
          <w:rFonts w:ascii="Arial" w:hAnsi="Arial" w:cs="Arial"/>
        </w:rPr>
        <w:t>vertybių</w:t>
      </w:r>
      <w:proofErr w:type="spellEnd"/>
      <w:r w:rsidRPr="00211657">
        <w:rPr>
          <w:rFonts w:ascii="Arial" w:hAnsi="Arial" w:cs="Arial"/>
        </w:rPr>
        <w:t xml:space="preserve"> </w:t>
      </w:r>
      <w:proofErr w:type="spellStart"/>
      <w:r w:rsidRPr="00211657">
        <w:rPr>
          <w:rFonts w:ascii="Arial" w:hAnsi="Arial" w:cs="Arial"/>
        </w:rPr>
        <w:t>diegimo</w:t>
      </w:r>
      <w:proofErr w:type="spellEnd"/>
      <w:r w:rsidRPr="00211657">
        <w:rPr>
          <w:rFonts w:ascii="Arial" w:hAnsi="Arial" w:cs="Arial"/>
        </w:rPr>
        <w:t xml:space="preserve">, </w:t>
      </w:r>
      <w:proofErr w:type="spellStart"/>
      <w:r w:rsidRPr="00211657">
        <w:rPr>
          <w:rFonts w:ascii="Arial" w:hAnsi="Arial" w:cs="Arial"/>
        </w:rPr>
        <w:t>komandos</w:t>
      </w:r>
      <w:proofErr w:type="spellEnd"/>
      <w:r w:rsidRPr="00211657">
        <w:rPr>
          <w:rFonts w:ascii="Arial" w:hAnsi="Arial" w:cs="Arial"/>
        </w:rPr>
        <w:t xml:space="preserve"> </w:t>
      </w:r>
      <w:proofErr w:type="spellStart"/>
      <w:r w:rsidRPr="00211657">
        <w:rPr>
          <w:rFonts w:ascii="Arial" w:hAnsi="Arial" w:cs="Arial"/>
        </w:rPr>
        <w:t>formavimo</w:t>
      </w:r>
      <w:proofErr w:type="spellEnd"/>
      <w:r w:rsidRPr="00211657">
        <w:rPr>
          <w:rFonts w:ascii="Arial" w:hAnsi="Arial" w:cs="Arial"/>
        </w:rPr>
        <w:t xml:space="preserve">, </w:t>
      </w:r>
      <w:proofErr w:type="spellStart"/>
      <w:r w:rsidRPr="00211657">
        <w:rPr>
          <w:rFonts w:ascii="Arial" w:hAnsi="Arial" w:cs="Arial"/>
        </w:rPr>
        <w:t>lyderystės</w:t>
      </w:r>
      <w:proofErr w:type="spellEnd"/>
      <w:r w:rsidRPr="00211657">
        <w:rPr>
          <w:rFonts w:ascii="Arial" w:hAnsi="Arial" w:cs="Arial"/>
        </w:rPr>
        <w:t xml:space="preserve"> </w:t>
      </w:r>
      <w:proofErr w:type="spellStart"/>
      <w:r w:rsidRPr="00211657">
        <w:rPr>
          <w:rFonts w:ascii="Arial" w:hAnsi="Arial" w:cs="Arial"/>
        </w:rPr>
        <w:t>ugdymo</w:t>
      </w:r>
      <w:proofErr w:type="spellEnd"/>
      <w:r w:rsidRPr="00211657">
        <w:rPr>
          <w:rFonts w:ascii="Arial" w:hAnsi="Arial" w:cs="Arial"/>
        </w:rPr>
        <w:t xml:space="preserve"> </w:t>
      </w:r>
      <w:proofErr w:type="spellStart"/>
      <w:proofErr w:type="gramStart"/>
      <w:r w:rsidRPr="00211657">
        <w:rPr>
          <w:rFonts w:ascii="Arial" w:hAnsi="Arial" w:cs="Arial"/>
        </w:rPr>
        <w:t>renginius</w:t>
      </w:r>
      <w:proofErr w:type="spellEnd"/>
      <w:r w:rsidRPr="00211657">
        <w:rPr>
          <w:rFonts w:ascii="Arial" w:hAnsi="Arial" w:cs="Arial"/>
        </w:rPr>
        <w:t>;</w:t>
      </w:r>
      <w:proofErr w:type="gramEnd"/>
    </w:p>
    <w:p w14:paraId="35FA5E9A" w14:textId="77777777" w:rsidR="0058344F" w:rsidRPr="00974CA4" w:rsidRDefault="0058344F" w:rsidP="0058344F">
      <w:pPr>
        <w:numPr>
          <w:ilvl w:val="0"/>
          <w:numId w:val="13"/>
        </w:numPr>
        <w:rPr>
          <w:rFonts w:ascii="Arial" w:hAnsi="Arial" w:cs="Arial"/>
          <w:lang w:val="pt-PT"/>
        </w:rPr>
      </w:pPr>
      <w:r w:rsidRPr="00974CA4">
        <w:rPr>
          <w:rFonts w:ascii="Arial" w:hAnsi="Arial" w:cs="Arial"/>
          <w:lang w:val="pt-PT"/>
        </w:rPr>
        <w:t>kalendorinių ir profesinių švenčių minėjimą;</w:t>
      </w:r>
    </w:p>
    <w:p w14:paraId="610BFB5B" w14:textId="77777777" w:rsidR="0058344F" w:rsidRPr="00974CA4" w:rsidRDefault="0058344F" w:rsidP="0058344F">
      <w:pPr>
        <w:numPr>
          <w:ilvl w:val="0"/>
          <w:numId w:val="13"/>
        </w:numPr>
        <w:rPr>
          <w:rFonts w:ascii="Arial" w:hAnsi="Arial" w:cs="Arial"/>
          <w:lang w:val="pt-PT"/>
        </w:rPr>
      </w:pPr>
      <w:r w:rsidRPr="00974CA4">
        <w:rPr>
          <w:rFonts w:ascii="Arial" w:hAnsi="Arial" w:cs="Arial"/>
          <w:lang w:val="pt-PT"/>
        </w:rPr>
        <w:lastRenderedPageBreak/>
        <w:t>savanorystės, socialinių ir visuomenei skirtų iniciatyvų įgyvendinimą;</w:t>
      </w:r>
    </w:p>
    <w:p w14:paraId="23B6C1DB" w14:textId="77777777" w:rsidR="0058344F" w:rsidRPr="00974CA4" w:rsidRDefault="0058344F" w:rsidP="0058344F">
      <w:pPr>
        <w:numPr>
          <w:ilvl w:val="0"/>
          <w:numId w:val="13"/>
        </w:numPr>
        <w:rPr>
          <w:rFonts w:ascii="Arial" w:hAnsi="Arial" w:cs="Arial"/>
          <w:lang w:val="pt-PT"/>
        </w:rPr>
      </w:pPr>
      <w:r w:rsidRPr="00974CA4">
        <w:rPr>
          <w:rFonts w:ascii="Arial" w:hAnsi="Arial" w:cs="Arial"/>
          <w:lang w:val="pt-PT"/>
        </w:rPr>
        <w:t>veiklos pristatymus darbuotojams ar išorinėms auditorijoms;</w:t>
      </w:r>
    </w:p>
    <w:p w14:paraId="3537A256" w14:textId="77777777" w:rsidR="0058344F" w:rsidRPr="00211657" w:rsidRDefault="0058344F" w:rsidP="0058344F">
      <w:pPr>
        <w:numPr>
          <w:ilvl w:val="0"/>
          <w:numId w:val="13"/>
        </w:numPr>
        <w:rPr>
          <w:rFonts w:ascii="Arial" w:hAnsi="Arial" w:cs="Arial"/>
        </w:rPr>
      </w:pPr>
      <w:proofErr w:type="spellStart"/>
      <w:r w:rsidRPr="00211657">
        <w:rPr>
          <w:rFonts w:ascii="Arial" w:hAnsi="Arial" w:cs="Arial"/>
        </w:rPr>
        <w:t>susitikimus</w:t>
      </w:r>
      <w:proofErr w:type="spellEnd"/>
      <w:r w:rsidRPr="00211657">
        <w:rPr>
          <w:rFonts w:ascii="Arial" w:hAnsi="Arial" w:cs="Arial"/>
        </w:rPr>
        <w:t xml:space="preserve"> </w:t>
      </w:r>
      <w:proofErr w:type="spellStart"/>
      <w:r w:rsidRPr="00211657">
        <w:rPr>
          <w:rFonts w:ascii="Arial" w:hAnsi="Arial" w:cs="Arial"/>
        </w:rPr>
        <w:t>su</w:t>
      </w:r>
      <w:proofErr w:type="spellEnd"/>
      <w:r w:rsidRPr="00211657">
        <w:rPr>
          <w:rFonts w:ascii="Arial" w:hAnsi="Arial" w:cs="Arial"/>
        </w:rPr>
        <w:t xml:space="preserve"> </w:t>
      </w:r>
      <w:proofErr w:type="spellStart"/>
      <w:r w:rsidRPr="00211657">
        <w:rPr>
          <w:rFonts w:ascii="Arial" w:hAnsi="Arial" w:cs="Arial"/>
        </w:rPr>
        <w:t>klientais</w:t>
      </w:r>
      <w:proofErr w:type="spellEnd"/>
      <w:r w:rsidRPr="00211657">
        <w:rPr>
          <w:rFonts w:ascii="Arial" w:hAnsi="Arial" w:cs="Arial"/>
        </w:rPr>
        <w:t xml:space="preserve">, </w:t>
      </w:r>
      <w:proofErr w:type="spellStart"/>
      <w:r w:rsidRPr="00211657">
        <w:rPr>
          <w:rFonts w:ascii="Arial" w:hAnsi="Arial" w:cs="Arial"/>
        </w:rPr>
        <w:t>partneriais</w:t>
      </w:r>
      <w:proofErr w:type="spellEnd"/>
      <w:r w:rsidRPr="00211657">
        <w:rPr>
          <w:rFonts w:ascii="Arial" w:hAnsi="Arial" w:cs="Arial"/>
        </w:rPr>
        <w:t xml:space="preserve">, </w:t>
      </w:r>
      <w:proofErr w:type="spellStart"/>
      <w:r w:rsidRPr="00211657">
        <w:rPr>
          <w:rFonts w:ascii="Arial" w:hAnsi="Arial" w:cs="Arial"/>
        </w:rPr>
        <w:t>bendruomenėmis</w:t>
      </w:r>
      <w:proofErr w:type="spellEnd"/>
      <w:r w:rsidRPr="00211657">
        <w:rPr>
          <w:rFonts w:ascii="Arial" w:hAnsi="Arial" w:cs="Arial"/>
        </w:rPr>
        <w:t xml:space="preserve">, </w:t>
      </w:r>
      <w:proofErr w:type="spellStart"/>
      <w:proofErr w:type="gramStart"/>
      <w:r w:rsidRPr="00211657">
        <w:rPr>
          <w:rFonts w:ascii="Arial" w:hAnsi="Arial" w:cs="Arial"/>
        </w:rPr>
        <w:t>savivaldybėmis</w:t>
      </w:r>
      <w:proofErr w:type="spellEnd"/>
      <w:r w:rsidRPr="00211657">
        <w:rPr>
          <w:rFonts w:ascii="Arial" w:hAnsi="Arial" w:cs="Arial"/>
        </w:rPr>
        <w:t>;</w:t>
      </w:r>
      <w:proofErr w:type="gramEnd"/>
    </w:p>
    <w:p w14:paraId="325B846D" w14:textId="77777777" w:rsidR="0058344F" w:rsidRPr="00974CA4" w:rsidRDefault="0058344F" w:rsidP="0058344F">
      <w:pPr>
        <w:numPr>
          <w:ilvl w:val="0"/>
          <w:numId w:val="13"/>
        </w:numPr>
        <w:rPr>
          <w:rFonts w:ascii="Arial" w:hAnsi="Arial" w:cs="Arial"/>
          <w:lang w:val="pt-PT"/>
        </w:rPr>
      </w:pPr>
      <w:r w:rsidRPr="00974CA4">
        <w:rPr>
          <w:rFonts w:ascii="Arial" w:hAnsi="Arial" w:cs="Arial"/>
          <w:lang w:val="pt-PT"/>
        </w:rPr>
        <w:t>nacionalinių ir tarptautinių organizacijų renginius ar pasitarimus;</w:t>
      </w:r>
    </w:p>
    <w:p w14:paraId="7BF41280" w14:textId="77777777" w:rsidR="0058344F" w:rsidRPr="00974CA4" w:rsidRDefault="0058344F" w:rsidP="0058344F">
      <w:pPr>
        <w:numPr>
          <w:ilvl w:val="0"/>
          <w:numId w:val="13"/>
        </w:numPr>
        <w:rPr>
          <w:rFonts w:ascii="Arial" w:hAnsi="Arial" w:cs="Arial"/>
          <w:lang w:val="pt-PT"/>
        </w:rPr>
      </w:pPr>
      <w:r w:rsidRPr="00974CA4">
        <w:rPr>
          <w:rFonts w:ascii="Arial" w:hAnsi="Arial" w:cs="Arial"/>
          <w:lang w:val="pt-PT"/>
        </w:rPr>
        <w:t>aukšto rango oficialūs renginiai (valstybinio / tarptautinio lygmens);</w:t>
      </w:r>
    </w:p>
    <w:p w14:paraId="5D76AE96" w14:textId="17D2913E" w:rsidR="0058344F" w:rsidRPr="00974CA4" w:rsidRDefault="0058344F" w:rsidP="0058344F">
      <w:pPr>
        <w:numPr>
          <w:ilvl w:val="0"/>
          <w:numId w:val="13"/>
        </w:numPr>
        <w:rPr>
          <w:rFonts w:ascii="Arial" w:hAnsi="Arial" w:cs="Arial"/>
          <w:lang w:val="pt-PT"/>
        </w:rPr>
      </w:pPr>
      <w:r w:rsidRPr="00974CA4">
        <w:rPr>
          <w:rFonts w:ascii="Arial" w:hAnsi="Arial" w:cs="Arial"/>
          <w:lang w:val="pt-PT"/>
        </w:rPr>
        <w:t>ekskursijos, vizitai ir kit</w:t>
      </w:r>
      <w:r w:rsidR="00A2405E">
        <w:rPr>
          <w:rFonts w:ascii="Arial" w:hAnsi="Arial" w:cs="Arial"/>
          <w:lang w:val="pt-PT"/>
        </w:rPr>
        <w:t>i</w:t>
      </w:r>
      <w:r w:rsidRPr="00974CA4">
        <w:rPr>
          <w:rFonts w:ascii="Arial" w:hAnsi="Arial" w:cs="Arial"/>
          <w:lang w:val="pt-PT"/>
        </w:rPr>
        <w:t xml:space="preserve"> teminiai renginiai.</w:t>
      </w:r>
    </w:p>
    <w:p w14:paraId="74655875" w14:textId="618F752D" w:rsidR="00C00CC3" w:rsidRDefault="0058344F" w:rsidP="0058344F">
      <w:pPr>
        <w:pStyle w:val="Sraopastraipa"/>
        <w:numPr>
          <w:ilvl w:val="1"/>
          <w:numId w:val="18"/>
        </w:numPr>
        <w:rPr>
          <w:rFonts w:ascii="Arial" w:hAnsi="Arial" w:cs="Arial"/>
        </w:rPr>
      </w:pPr>
      <w:r w:rsidRPr="00974CA4">
        <w:rPr>
          <w:rFonts w:ascii="Arial" w:hAnsi="Arial" w:cs="Arial"/>
          <w:lang w:val="pt-PT"/>
        </w:rPr>
        <w:t>Per kalendorinius metus Perkantysis subjektas vidutiniškai organizuoja apie 11 rengini</w:t>
      </w:r>
      <w:r w:rsidR="00C756D7" w:rsidRPr="00974CA4">
        <w:rPr>
          <w:rFonts w:ascii="Arial" w:hAnsi="Arial" w:cs="Arial"/>
          <w:lang w:val="pt-PT"/>
        </w:rPr>
        <w:t>ų</w:t>
      </w:r>
      <w:r w:rsidRPr="00974CA4">
        <w:rPr>
          <w:rFonts w:ascii="Arial" w:hAnsi="Arial" w:cs="Arial"/>
          <w:lang w:val="pt-PT"/>
        </w:rPr>
        <w:t>.</w:t>
      </w:r>
      <w:r w:rsidR="00C756D7" w:rsidRPr="00974CA4">
        <w:rPr>
          <w:rFonts w:ascii="Arial" w:hAnsi="Arial" w:cs="Arial"/>
          <w:lang w:val="pt-PT"/>
        </w:rPr>
        <w:t xml:space="preserve"> </w:t>
      </w:r>
      <w:proofErr w:type="spellStart"/>
      <w:r w:rsidR="00C756D7">
        <w:rPr>
          <w:rFonts w:ascii="Arial" w:hAnsi="Arial" w:cs="Arial"/>
        </w:rPr>
        <w:t>Šis</w:t>
      </w:r>
      <w:proofErr w:type="spellEnd"/>
      <w:r w:rsidR="00C756D7">
        <w:rPr>
          <w:rFonts w:ascii="Arial" w:hAnsi="Arial" w:cs="Arial"/>
        </w:rPr>
        <w:t xml:space="preserve"> </w:t>
      </w:r>
      <w:proofErr w:type="spellStart"/>
      <w:r w:rsidR="00C756D7">
        <w:rPr>
          <w:rFonts w:ascii="Arial" w:hAnsi="Arial" w:cs="Arial"/>
        </w:rPr>
        <w:t>skaičius</w:t>
      </w:r>
      <w:proofErr w:type="spellEnd"/>
      <w:r w:rsidR="00C756D7">
        <w:rPr>
          <w:rFonts w:ascii="Arial" w:hAnsi="Arial" w:cs="Arial"/>
        </w:rPr>
        <w:t xml:space="preserve"> </w:t>
      </w:r>
      <w:proofErr w:type="spellStart"/>
      <w:r w:rsidR="00C756D7">
        <w:rPr>
          <w:rFonts w:ascii="Arial" w:hAnsi="Arial" w:cs="Arial"/>
        </w:rPr>
        <w:t>gali</w:t>
      </w:r>
      <w:proofErr w:type="spellEnd"/>
      <w:r w:rsidR="00C756D7">
        <w:rPr>
          <w:rFonts w:ascii="Arial" w:hAnsi="Arial" w:cs="Arial"/>
        </w:rPr>
        <w:t xml:space="preserve"> </w:t>
      </w:r>
      <w:proofErr w:type="spellStart"/>
      <w:r w:rsidR="00C756D7">
        <w:rPr>
          <w:rFonts w:ascii="Arial" w:hAnsi="Arial" w:cs="Arial"/>
        </w:rPr>
        <w:t>didėti</w:t>
      </w:r>
      <w:proofErr w:type="spellEnd"/>
      <w:r w:rsidR="00C756D7">
        <w:rPr>
          <w:rFonts w:ascii="Arial" w:hAnsi="Arial" w:cs="Arial"/>
        </w:rPr>
        <w:t xml:space="preserve"> </w:t>
      </w:r>
      <w:proofErr w:type="spellStart"/>
      <w:r w:rsidR="00C756D7">
        <w:rPr>
          <w:rFonts w:ascii="Arial" w:hAnsi="Arial" w:cs="Arial"/>
        </w:rPr>
        <w:t>arba</w:t>
      </w:r>
      <w:proofErr w:type="spellEnd"/>
      <w:r w:rsidR="00C756D7">
        <w:rPr>
          <w:rFonts w:ascii="Arial" w:hAnsi="Arial" w:cs="Arial"/>
        </w:rPr>
        <w:t xml:space="preserve"> </w:t>
      </w:r>
      <w:proofErr w:type="spellStart"/>
      <w:r w:rsidR="00C756D7">
        <w:rPr>
          <w:rFonts w:ascii="Arial" w:hAnsi="Arial" w:cs="Arial"/>
        </w:rPr>
        <w:t>mažėti</w:t>
      </w:r>
      <w:proofErr w:type="spellEnd"/>
      <w:r w:rsidR="00C756D7">
        <w:rPr>
          <w:rFonts w:ascii="Arial" w:hAnsi="Arial" w:cs="Arial"/>
        </w:rPr>
        <w:t>.</w:t>
      </w:r>
    </w:p>
    <w:p w14:paraId="74814EB9" w14:textId="438B2C1B" w:rsidR="00C00CC3" w:rsidRDefault="0058344F" w:rsidP="0058344F">
      <w:pPr>
        <w:pStyle w:val="Sraopastraipa"/>
        <w:numPr>
          <w:ilvl w:val="1"/>
          <w:numId w:val="18"/>
        </w:numPr>
        <w:rPr>
          <w:rFonts w:ascii="Arial" w:hAnsi="Arial" w:cs="Arial"/>
        </w:rPr>
      </w:pPr>
      <w:r w:rsidRPr="00C00CC3">
        <w:rPr>
          <w:rFonts w:ascii="Arial" w:hAnsi="Arial" w:cs="Arial"/>
        </w:rPr>
        <w:t xml:space="preserve">Per </w:t>
      </w:r>
      <w:proofErr w:type="spellStart"/>
      <w:r w:rsidRPr="00C00CC3">
        <w:rPr>
          <w:rFonts w:ascii="Arial" w:hAnsi="Arial" w:cs="Arial"/>
        </w:rPr>
        <w:t>kalendorinius</w:t>
      </w:r>
      <w:proofErr w:type="spellEnd"/>
      <w:r w:rsidRPr="00C00CC3">
        <w:rPr>
          <w:rFonts w:ascii="Arial" w:hAnsi="Arial" w:cs="Arial"/>
        </w:rPr>
        <w:t xml:space="preserve"> </w:t>
      </w:r>
      <w:proofErr w:type="spellStart"/>
      <w:r w:rsidRPr="00C00CC3">
        <w:rPr>
          <w:rFonts w:ascii="Arial" w:hAnsi="Arial" w:cs="Arial"/>
        </w:rPr>
        <w:t>metus</w:t>
      </w:r>
      <w:proofErr w:type="spellEnd"/>
      <w:r w:rsidRPr="00C00CC3">
        <w:rPr>
          <w:rFonts w:ascii="Arial" w:hAnsi="Arial" w:cs="Arial"/>
        </w:rPr>
        <w:t xml:space="preserve"> </w:t>
      </w:r>
      <w:proofErr w:type="spellStart"/>
      <w:r w:rsidRPr="00C00CC3">
        <w:rPr>
          <w:rFonts w:ascii="Arial" w:hAnsi="Arial" w:cs="Arial"/>
        </w:rPr>
        <w:t>Perkantysis</w:t>
      </w:r>
      <w:proofErr w:type="spellEnd"/>
      <w:r w:rsidRPr="00C00CC3">
        <w:rPr>
          <w:rFonts w:ascii="Arial" w:hAnsi="Arial" w:cs="Arial"/>
        </w:rPr>
        <w:t xml:space="preserve"> </w:t>
      </w:r>
      <w:proofErr w:type="spellStart"/>
      <w:r w:rsidRPr="00C00CC3">
        <w:rPr>
          <w:rFonts w:ascii="Arial" w:hAnsi="Arial" w:cs="Arial"/>
        </w:rPr>
        <w:t>subjektas</w:t>
      </w:r>
      <w:proofErr w:type="spellEnd"/>
      <w:r w:rsidRPr="00C00CC3">
        <w:rPr>
          <w:rFonts w:ascii="Arial" w:hAnsi="Arial" w:cs="Arial"/>
        </w:rPr>
        <w:t xml:space="preserve"> </w:t>
      </w:r>
      <w:proofErr w:type="spellStart"/>
      <w:r w:rsidRPr="00C00CC3">
        <w:rPr>
          <w:rFonts w:ascii="Arial" w:hAnsi="Arial" w:cs="Arial"/>
        </w:rPr>
        <w:t>vidutiniškai</w:t>
      </w:r>
      <w:proofErr w:type="spellEnd"/>
      <w:r w:rsidRPr="00C00CC3">
        <w:rPr>
          <w:rFonts w:ascii="Arial" w:hAnsi="Arial" w:cs="Arial"/>
        </w:rPr>
        <w:t xml:space="preserve"> </w:t>
      </w:r>
      <w:proofErr w:type="spellStart"/>
      <w:r w:rsidRPr="00C00CC3">
        <w:rPr>
          <w:rFonts w:ascii="Arial" w:hAnsi="Arial" w:cs="Arial"/>
        </w:rPr>
        <w:t>organizuoja</w:t>
      </w:r>
      <w:proofErr w:type="spellEnd"/>
      <w:r w:rsidRPr="00C00CC3">
        <w:rPr>
          <w:rFonts w:ascii="Arial" w:hAnsi="Arial" w:cs="Arial"/>
        </w:rPr>
        <w:t xml:space="preserve"> </w:t>
      </w:r>
      <w:proofErr w:type="spellStart"/>
      <w:r w:rsidRPr="00C00CC3">
        <w:rPr>
          <w:rFonts w:ascii="Arial" w:hAnsi="Arial" w:cs="Arial"/>
        </w:rPr>
        <w:t>apie</w:t>
      </w:r>
      <w:proofErr w:type="spellEnd"/>
      <w:r w:rsidRPr="00C00CC3">
        <w:rPr>
          <w:rFonts w:ascii="Arial" w:hAnsi="Arial" w:cs="Arial"/>
        </w:rPr>
        <w:t xml:space="preserve"> </w:t>
      </w:r>
      <w:r w:rsidR="00C756D7">
        <w:rPr>
          <w:rFonts w:ascii="Arial" w:hAnsi="Arial" w:cs="Arial"/>
        </w:rPr>
        <w:t>10</w:t>
      </w:r>
      <w:r w:rsidRPr="00C00CC3">
        <w:rPr>
          <w:rFonts w:ascii="Arial" w:hAnsi="Arial" w:cs="Arial"/>
        </w:rPr>
        <w:t xml:space="preserve"> </w:t>
      </w:r>
      <w:proofErr w:type="spellStart"/>
      <w:r w:rsidRPr="00C00CC3">
        <w:rPr>
          <w:rFonts w:ascii="Arial" w:hAnsi="Arial" w:cs="Arial"/>
        </w:rPr>
        <w:t>vidudini</w:t>
      </w:r>
      <w:proofErr w:type="spellEnd"/>
      <w:r w:rsidR="00C756D7">
        <w:rPr>
          <w:rFonts w:ascii="Arial" w:hAnsi="Arial" w:cs="Arial"/>
          <w:lang w:val="lt-LT"/>
        </w:rPr>
        <w:t>ų</w:t>
      </w:r>
      <w:r w:rsidRPr="00C00CC3">
        <w:rPr>
          <w:rFonts w:ascii="Arial" w:hAnsi="Arial" w:cs="Arial"/>
          <w:lang w:val="lt-LT"/>
        </w:rPr>
        <w:t xml:space="preserve"> ir mažų renginių</w:t>
      </w:r>
      <w:r w:rsidRPr="00C00CC3">
        <w:rPr>
          <w:rFonts w:ascii="Arial" w:hAnsi="Arial" w:cs="Arial"/>
        </w:rPr>
        <w:t>.</w:t>
      </w:r>
      <w:r w:rsidR="00C756D7">
        <w:rPr>
          <w:rFonts w:ascii="Arial" w:hAnsi="Arial" w:cs="Arial"/>
        </w:rPr>
        <w:t xml:space="preserve"> </w:t>
      </w:r>
      <w:proofErr w:type="spellStart"/>
      <w:r w:rsidR="00C756D7">
        <w:rPr>
          <w:rFonts w:ascii="Arial" w:hAnsi="Arial" w:cs="Arial"/>
        </w:rPr>
        <w:t>Šis</w:t>
      </w:r>
      <w:proofErr w:type="spellEnd"/>
      <w:r w:rsidR="00C756D7">
        <w:rPr>
          <w:rFonts w:ascii="Arial" w:hAnsi="Arial" w:cs="Arial"/>
        </w:rPr>
        <w:t xml:space="preserve"> </w:t>
      </w:r>
      <w:proofErr w:type="spellStart"/>
      <w:r w:rsidR="00C756D7">
        <w:rPr>
          <w:rFonts w:ascii="Arial" w:hAnsi="Arial" w:cs="Arial"/>
        </w:rPr>
        <w:t>skaičius</w:t>
      </w:r>
      <w:proofErr w:type="spellEnd"/>
      <w:r w:rsidR="00C756D7">
        <w:rPr>
          <w:rFonts w:ascii="Arial" w:hAnsi="Arial" w:cs="Arial"/>
        </w:rPr>
        <w:t xml:space="preserve"> </w:t>
      </w:r>
      <w:proofErr w:type="spellStart"/>
      <w:r w:rsidR="00C756D7">
        <w:rPr>
          <w:rFonts w:ascii="Arial" w:hAnsi="Arial" w:cs="Arial"/>
        </w:rPr>
        <w:t>gali</w:t>
      </w:r>
      <w:proofErr w:type="spellEnd"/>
      <w:r w:rsidR="00C756D7">
        <w:rPr>
          <w:rFonts w:ascii="Arial" w:hAnsi="Arial" w:cs="Arial"/>
        </w:rPr>
        <w:t xml:space="preserve"> </w:t>
      </w:r>
      <w:proofErr w:type="spellStart"/>
      <w:r w:rsidR="00C756D7">
        <w:rPr>
          <w:rFonts w:ascii="Arial" w:hAnsi="Arial" w:cs="Arial"/>
        </w:rPr>
        <w:t>didėti</w:t>
      </w:r>
      <w:proofErr w:type="spellEnd"/>
      <w:r w:rsidR="00C756D7">
        <w:rPr>
          <w:rFonts w:ascii="Arial" w:hAnsi="Arial" w:cs="Arial"/>
        </w:rPr>
        <w:t xml:space="preserve"> </w:t>
      </w:r>
      <w:proofErr w:type="spellStart"/>
      <w:r w:rsidR="00C756D7">
        <w:rPr>
          <w:rFonts w:ascii="Arial" w:hAnsi="Arial" w:cs="Arial"/>
        </w:rPr>
        <w:t>arba</w:t>
      </w:r>
      <w:proofErr w:type="spellEnd"/>
      <w:r w:rsidR="00C756D7">
        <w:rPr>
          <w:rFonts w:ascii="Arial" w:hAnsi="Arial" w:cs="Arial"/>
        </w:rPr>
        <w:t xml:space="preserve"> </w:t>
      </w:r>
      <w:proofErr w:type="spellStart"/>
      <w:r w:rsidR="00C756D7">
        <w:rPr>
          <w:rFonts w:ascii="Arial" w:hAnsi="Arial" w:cs="Arial"/>
        </w:rPr>
        <w:t>mažėti</w:t>
      </w:r>
      <w:proofErr w:type="spellEnd"/>
      <w:r w:rsidR="00C756D7">
        <w:rPr>
          <w:rFonts w:ascii="Arial" w:hAnsi="Arial" w:cs="Arial"/>
        </w:rPr>
        <w:t>.</w:t>
      </w:r>
    </w:p>
    <w:p w14:paraId="58E92BBE" w14:textId="786C7995" w:rsidR="0058344F" w:rsidRDefault="0058344F" w:rsidP="0058344F">
      <w:pPr>
        <w:pStyle w:val="Sraopastraipa"/>
        <w:numPr>
          <w:ilvl w:val="1"/>
          <w:numId w:val="18"/>
        </w:numPr>
        <w:rPr>
          <w:rFonts w:ascii="Arial" w:hAnsi="Arial" w:cs="Arial"/>
        </w:rPr>
      </w:pPr>
      <w:proofErr w:type="spellStart"/>
      <w:r w:rsidRPr="00C00CC3">
        <w:rPr>
          <w:rFonts w:ascii="Arial" w:hAnsi="Arial" w:cs="Arial"/>
        </w:rPr>
        <w:t>Renginiai</w:t>
      </w:r>
      <w:proofErr w:type="spellEnd"/>
      <w:r w:rsidRPr="00C00CC3">
        <w:rPr>
          <w:rFonts w:ascii="Arial" w:hAnsi="Arial" w:cs="Arial"/>
        </w:rPr>
        <w:t xml:space="preserve"> </w:t>
      </w:r>
      <w:proofErr w:type="spellStart"/>
      <w:r w:rsidRPr="00C00CC3">
        <w:rPr>
          <w:rFonts w:ascii="Arial" w:hAnsi="Arial" w:cs="Arial"/>
        </w:rPr>
        <w:t>gali</w:t>
      </w:r>
      <w:proofErr w:type="spellEnd"/>
      <w:r w:rsidRPr="00C00CC3">
        <w:rPr>
          <w:rFonts w:ascii="Arial" w:hAnsi="Arial" w:cs="Arial"/>
        </w:rPr>
        <w:t xml:space="preserve"> </w:t>
      </w:r>
      <w:proofErr w:type="spellStart"/>
      <w:r w:rsidRPr="00C00CC3">
        <w:rPr>
          <w:rFonts w:ascii="Arial" w:hAnsi="Arial" w:cs="Arial"/>
        </w:rPr>
        <w:t>vykti</w:t>
      </w:r>
      <w:proofErr w:type="spellEnd"/>
      <w:r w:rsidRPr="00C00CC3">
        <w:rPr>
          <w:rFonts w:ascii="Arial" w:hAnsi="Arial" w:cs="Arial"/>
        </w:rPr>
        <w:t xml:space="preserve"> </w:t>
      </w:r>
      <w:proofErr w:type="spellStart"/>
      <w:r w:rsidRPr="00C00CC3">
        <w:rPr>
          <w:rFonts w:ascii="Arial" w:hAnsi="Arial" w:cs="Arial"/>
        </w:rPr>
        <w:t>gyvai</w:t>
      </w:r>
      <w:proofErr w:type="spellEnd"/>
      <w:r w:rsidRPr="00C00CC3">
        <w:rPr>
          <w:rFonts w:ascii="Arial" w:hAnsi="Arial" w:cs="Arial"/>
        </w:rPr>
        <w:t xml:space="preserve">, </w:t>
      </w:r>
      <w:proofErr w:type="spellStart"/>
      <w:r w:rsidRPr="00C00CC3">
        <w:rPr>
          <w:rFonts w:ascii="Arial" w:hAnsi="Arial" w:cs="Arial"/>
        </w:rPr>
        <w:t>nuotoliniu</w:t>
      </w:r>
      <w:proofErr w:type="spellEnd"/>
      <w:r w:rsidRPr="00C00CC3">
        <w:rPr>
          <w:rFonts w:ascii="Arial" w:hAnsi="Arial" w:cs="Arial"/>
        </w:rPr>
        <w:t xml:space="preserve"> </w:t>
      </w:r>
      <w:proofErr w:type="spellStart"/>
      <w:r w:rsidRPr="00C00CC3">
        <w:rPr>
          <w:rFonts w:ascii="Arial" w:hAnsi="Arial" w:cs="Arial"/>
        </w:rPr>
        <w:t>arba</w:t>
      </w:r>
      <w:proofErr w:type="spellEnd"/>
      <w:r w:rsidRPr="00C00CC3">
        <w:rPr>
          <w:rFonts w:ascii="Arial" w:hAnsi="Arial" w:cs="Arial"/>
        </w:rPr>
        <w:t xml:space="preserve"> </w:t>
      </w:r>
      <w:proofErr w:type="spellStart"/>
      <w:r w:rsidRPr="00C00CC3">
        <w:rPr>
          <w:rFonts w:ascii="Arial" w:hAnsi="Arial" w:cs="Arial"/>
        </w:rPr>
        <w:t>hibridiniu</w:t>
      </w:r>
      <w:proofErr w:type="spellEnd"/>
      <w:r w:rsidRPr="00C00CC3">
        <w:rPr>
          <w:rFonts w:ascii="Arial" w:hAnsi="Arial" w:cs="Arial"/>
        </w:rPr>
        <w:t xml:space="preserve"> (</w:t>
      </w:r>
      <w:proofErr w:type="spellStart"/>
      <w:r w:rsidRPr="00C00CC3">
        <w:rPr>
          <w:rFonts w:ascii="Arial" w:hAnsi="Arial" w:cs="Arial"/>
        </w:rPr>
        <w:t>gyvai</w:t>
      </w:r>
      <w:proofErr w:type="spellEnd"/>
      <w:r w:rsidRPr="00C00CC3">
        <w:rPr>
          <w:rFonts w:ascii="Arial" w:hAnsi="Arial" w:cs="Arial"/>
        </w:rPr>
        <w:t xml:space="preserve"> </w:t>
      </w:r>
      <w:proofErr w:type="spellStart"/>
      <w:r w:rsidRPr="00C00CC3">
        <w:rPr>
          <w:rFonts w:ascii="Arial" w:hAnsi="Arial" w:cs="Arial"/>
        </w:rPr>
        <w:t>ir</w:t>
      </w:r>
      <w:proofErr w:type="spellEnd"/>
      <w:r w:rsidRPr="00C00CC3">
        <w:rPr>
          <w:rFonts w:ascii="Arial" w:hAnsi="Arial" w:cs="Arial"/>
        </w:rPr>
        <w:t xml:space="preserve"> </w:t>
      </w:r>
      <w:proofErr w:type="spellStart"/>
      <w:r w:rsidRPr="00C00CC3">
        <w:rPr>
          <w:rFonts w:ascii="Arial" w:hAnsi="Arial" w:cs="Arial"/>
        </w:rPr>
        <w:t>su</w:t>
      </w:r>
      <w:proofErr w:type="spellEnd"/>
      <w:r w:rsidRPr="00C00CC3">
        <w:rPr>
          <w:rFonts w:ascii="Arial" w:hAnsi="Arial" w:cs="Arial"/>
        </w:rPr>
        <w:t xml:space="preserve"> </w:t>
      </w:r>
      <w:proofErr w:type="spellStart"/>
      <w:r w:rsidRPr="00C00CC3">
        <w:rPr>
          <w:rFonts w:ascii="Arial" w:hAnsi="Arial" w:cs="Arial"/>
        </w:rPr>
        <w:t>tiesiogine</w:t>
      </w:r>
      <w:proofErr w:type="spellEnd"/>
      <w:r w:rsidRPr="00C00CC3">
        <w:rPr>
          <w:rFonts w:ascii="Arial" w:hAnsi="Arial" w:cs="Arial"/>
        </w:rPr>
        <w:t xml:space="preserve"> </w:t>
      </w:r>
      <w:proofErr w:type="spellStart"/>
      <w:r w:rsidRPr="00C00CC3">
        <w:rPr>
          <w:rFonts w:ascii="Arial" w:hAnsi="Arial" w:cs="Arial"/>
        </w:rPr>
        <w:t>transliacija</w:t>
      </w:r>
      <w:proofErr w:type="spellEnd"/>
      <w:r w:rsidRPr="00C00CC3">
        <w:rPr>
          <w:rFonts w:ascii="Arial" w:hAnsi="Arial" w:cs="Arial"/>
        </w:rPr>
        <w:t xml:space="preserve"> </w:t>
      </w:r>
      <w:proofErr w:type="spellStart"/>
      <w:r w:rsidRPr="00C00CC3">
        <w:rPr>
          <w:rFonts w:ascii="Arial" w:hAnsi="Arial" w:cs="Arial"/>
        </w:rPr>
        <w:t>realiu</w:t>
      </w:r>
      <w:proofErr w:type="spellEnd"/>
      <w:r w:rsidRPr="00C00CC3">
        <w:rPr>
          <w:rFonts w:ascii="Arial" w:hAnsi="Arial" w:cs="Arial"/>
        </w:rPr>
        <w:t xml:space="preserve"> </w:t>
      </w:r>
      <w:proofErr w:type="spellStart"/>
      <w:r w:rsidRPr="00C00CC3">
        <w:rPr>
          <w:rFonts w:ascii="Arial" w:hAnsi="Arial" w:cs="Arial"/>
        </w:rPr>
        <w:t>laiku</w:t>
      </w:r>
      <w:proofErr w:type="spellEnd"/>
      <w:r w:rsidRPr="00C00CC3">
        <w:rPr>
          <w:rFonts w:ascii="Arial" w:hAnsi="Arial" w:cs="Arial"/>
        </w:rPr>
        <w:t xml:space="preserve">) </w:t>
      </w:r>
      <w:proofErr w:type="spellStart"/>
      <w:r w:rsidRPr="00C00CC3">
        <w:rPr>
          <w:rFonts w:ascii="Arial" w:hAnsi="Arial" w:cs="Arial"/>
        </w:rPr>
        <w:t>būdu</w:t>
      </w:r>
      <w:proofErr w:type="spellEnd"/>
      <w:r w:rsidRPr="00C00CC3">
        <w:rPr>
          <w:rFonts w:ascii="Arial" w:hAnsi="Arial" w:cs="Arial"/>
        </w:rPr>
        <w:t>.</w:t>
      </w:r>
    </w:p>
    <w:p w14:paraId="64993E2F" w14:textId="33E353CC" w:rsidR="00C756D7" w:rsidRPr="00974CA4" w:rsidRDefault="00C756D7" w:rsidP="0058344F">
      <w:pPr>
        <w:pStyle w:val="Sraopastraipa"/>
        <w:numPr>
          <w:ilvl w:val="1"/>
          <w:numId w:val="18"/>
        </w:numPr>
        <w:rPr>
          <w:rFonts w:ascii="Arial" w:hAnsi="Arial" w:cs="Arial"/>
          <w:lang w:val="it-IT"/>
        </w:rPr>
      </w:pPr>
      <w:r w:rsidRPr="00974CA4">
        <w:rPr>
          <w:rFonts w:ascii="Arial" w:hAnsi="Arial" w:cs="Arial"/>
          <w:lang w:val="it-IT"/>
        </w:rPr>
        <w:t>Renginiai gali būti lietuvių arba/ir anglų kalba.</w:t>
      </w:r>
    </w:p>
    <w:p w14:paraId="3BAF12F7" w14:textId="77777777" w:rsidR="008901D1" w:rsidRPr="00974CA4" w:rsidRDefault="005F37CB" w:rsidP="008901D1">
      <w:pPr>
        <w:pStyle w:val="Sraopastraipa"/>
        <w:numPr>
          <w:ilvl w:val="1"/>
          <w:numId w:val="18"/>
        </w:numPr>
        <w:rPr>
          <w:rFonts w:ascii="Arial" w:hAnsi="Arial" w:cs="Arial"/>
          <w:lang w:val="it-IT"/>
        </w:rPr>
      </w:pPr>
      <w:r w:rsidRPr="00974CA4">
        <w:rPr>
          <w:rFonts w:ascii="Arial" w:hAnsi="Arial" w:cs="Arial"/>
          <w:lang w:val="it-IT"/>
        </w:rPr>
        <w:t>Į</w:t>
      </w:r>
      <w:r w:rsidR="00C00CC3" w:rsidRPr="00974CA4">
        <w:rPr>
          <w:rFonts w:ascii="Arial" w:hAnsi="Arial" w:cs="Arial"/>
          <w:lang w:val="it-IT"/>
        </w:rPr>
        <w:t xml:space="preserve"> </w:t>
      </w:r>
      <w:r w:rsidRPr="00974CA4">
        <w:rPr>
          <w:rFonts w:ascii="Arial" w:hAnsi="Arial" w:cs="Arial"/>
          <w:lang w:val="it-IT"/>
        </w:rPr>
        <w:t>rengini</w:t>
      </w:r>
      <w:r w:rsidR="00C00CC3">
        <w:rPr>
          <w:rFonts w:ascii="Arial" w:hAnsi="Arial" w:cs="Arial"/>
          <w:lang w:val="lt-LT"/>
        </w:rPr>
        <w:t>ų sąrašą</w:t>
      </w:r>
      <w:r w:rsidRPr="00974CA4">
        <w:rPr>
          <w:rFonts w:ascii="Arial" w:hAnsi="Arial" w:cs="Arial"/>
          <w:lang w:val="it-IT"/>
        </w:rPr>
        <w:t xml:space="preserve"> įeina šie vidiniai</w:t>
      </w:r>
      <w:r w:rsidR="00C00CC3" w:rsidRPr="00974CA4">
        <w:rPr>
          <w:rFonts w:ascii="Arial" w:hAnsi="Arial" w:cs="Arial"/>
          <w:lang w:val="it-IT"/>
        </w:rPr>
        <w:t xml:space="preserve"> planiniai</w:t>
      </w:r>
      <w:r w:rsidRPr="00974CA4">
        <w:rPr>
          <w:rFonts w:ascii="Arial" w:hAnsi="Arial" w:cs="Arial"/>
          <w:lang w:val="it-IT"/>
        </w:rPr>
        <w:t xml:space="preserve"> renginiai (tačiau jais neapsiriboja</w:t>
      </w:r>
      <w:r w:rsidR="00E44CD1" w:rsidRPr="00974CA4">
        <w:rPr>
          <w:rFonts w:ascii="Arial" w:hAnsi="Arial" w:cs="Arial"/>
          <w:lang w:val="it-IT"/>
        </w:rPr>
        <w:t>, sąrašas</w:t>
      </w:r>
      <w:r w:rsidR="008901D1" w:rsidRPr="00974CA4">
        <w:rPr>
          <w:rFonts w:ascii="Arial" w:hAnsi="Arial" w:cs="Arial"/>
          <w:lang w:val="it-IT"/>
        </w:rPr>
        <w:t xml:space="preserve"> Sutarties galiojimo periodu</w:t>
      </w:r>
      <w:r w:rsidR="00E44CD1" w:rsidRPr="00974CA4">
        <w:rPr>
          <w:rFonts w:ascii="Arial" w:hAnsi="Arial" w:cs="Arial"/>
          <w:lang w:val="it-IT"/>
        </w:rPr>
        <w:t xml:space="preserve"> gali </w:t>
      </w:r>
      <w:r w:rsidR="008901D1" w:rsidRPr="00974CA4">
        <w:rPr>
          <w:rFonts w:ascii="Arial" w:hAnsi="Arial" w:cs="Arial"/>
          <w:lang w:val="it-IT"/>
        </w:rPr>
        <w:t>keistis</w:t>
      </w:r>
      <w:r w:rsidRPr="00974CA4">
        <w:rPr>
          <w:rFonts w:ascii="Arial" w:hAnsi="Arial" w:cs="Arial"/>
          <w:lang w:val="it-IT"/>
        </w:rPr>
        <w:t>):</w:t>
      </w:r>
    </w:p>
    <w:p w14:paraId="2C388149" w14:textId="2F0ABD12" w:rsidR="008901D1" w:rsidRPr="00CE7C2C" w:rsidRDefault="005F37CB" w:rsidP="008901D1">
      <w:pPr>
        <w:pStyle w:val="Sraopastraipa"/>
        <w:numPr>
          <w:ilvl w:val="2"/>
          <w:numId w:val="18"/>
        </w:numPr>
        <w:rPr>
          <w:rFonts w:ascii="Arial" w:hAnsi="Arial" w:cs="Arial"/>
          <w:lang w:val="pt-PT"/>
        </w:rPr>
      </w:pPr>
      <w:r w:rsidRPr="00CE7C2C">
        <w:rPr>
          <w:rFonts w:ascii="Arial" w:hAnsi="Arial" w:cs="Arial"/>
          <w:lang w:val="pt-PT"/>
        </w:rPr>
        <w:t>Žiemos metinis komandos stiprinimo renginys</w:t>
      </w:r>
      <w:r w:rsidR="00A2405E" w:rsidRPr="00CE7C2C">
        <w:rPr>
          <w:rFonts w:ascii="Arial" w:hAnsi="Arial" w:cs="Arial"/>
          <w:lang w:val="pt-PT"/>
        </w:rPr>
        <w:t>;</w:t>
      </w:r>
    </w:p>
    <w:p w14:paraId="26E20693" w14:textId="47F63699" w:rsidR="008901D1" w:rsidRDefault="005F37CB" w:rsidP="008901D1">
      <w:pPr>
        <w:pStyle w:val="Sraopastraipa"/>
        <w:numPr>
          <w:ilvl w:val="2"/>
          <w:numId w:val="18"/>
        </w:numPr>
        <w:rPr>
          <w:rFonts w:ascii="Arial" w:hAnsi="Arial" w:cs="Arial"/>
        </w:rPr>
      </w:pPr>
      <w:proofErr w:type="spellStart"/>
      <w:r w:rsidRPr="00C00CC3">
        <w:rPr>
          <w:rFonts w:ascii="Arial" w:hAnsi="Arial" w:cs="Arial"/>
        </w:rPr>
        <w:t>Kalėdinės</w:t>
      </w:r>
      <w:proofErr w:type="spellEnd"/>
      <w:r w:rsidRPr="00C00CC3">
        <w:rPr>
          <w:rFonts w:ascii="Arial" w:hAnsi="Arial" w:cs="Arial"/>
        </w:rPr>
        <w:t xml:space="preserve"> </w:t>
      </w:r>
      <w:proofErr w:type="spellStart"/>
      <w:r w:rsidRPr="00C00CC3">
        <w:rPr>
          <w:rFonts w:ascii="Arial" w:hAnsi="Arial" w:cs="Arial"/>
        </w:rPr>
        <w:t>dovanos</w:t>
      </w:r>
      <w:proofErr w:type="spellEnd"/>
      <w:r w:rsidRPr="00C00CC3">
        <w:rPr>
          <w:rFonts w:ascii="Arial" w:hAnsi="Arial" w:cs="Arial"/>
        </w:rPr>
        <w:t xml:space="preserve"> </w:t>
      </w:r>
      <w:proofErr w:type="spellStart"/>
      <w:r w:rsidRPr="00C00CC3">
        <w:rPr>
          <w:rFonts w:ascii="Arial" w:hAnsi="Arial" w:cs="Arial"/>
        </w:rPr>
        <w:t>darbuotojų</w:t>
      </w:r>
      <w:proofErr w:type="spellEnd"/>
      <w:r w:rsidRPr="00C00CC3">
        <w:rPr>
          <w:rFonts w:ascii="Arial" w:hAnsi="Arial" w:cs="Arial"/>
        </w:rPr>
        <w:t xml:space="preserve"> </w:t>
      </w:r>
      <w:proofErr w:type="spellStart"/>
      <w:proofErr w:type="gramStart"/>
      <w:r w:rsidRPr="00C00CC3">
        <w:rPr>
          <w:rFonts w:ascii="Arial" w:hAnsi="Arial" w:cs="Arial"/>
        </w:rPr>
        <w:t>vaikams</w:t>
      </w:r>
      <w:proofErr w:type="spellEnd"/>
      <w:r w:rsidR="00A2405E">
        <w:rPr>
          <w:rFonts w:ascii="Arial" w:hAnsi="Arial" w:cs="Arial"/>
        </w:rPr>
        <w:t>;</w:t>
      </w:r>
      <w:proofErr w:type="gramEnd"/>
    </w:p>
    <w:p w14:paraId="16FF3565" w14:textId="2D7828DF" w:rsidR="008901D1" w:rsidRDefault="005F37CB" w:rsidP="008901D1">
      <w:pPr>
        <w:pStyle w:val="Sraopastraipa"/>
        <w:numPr>
          <w:ilvl w:val="2"/>
          <w:numId w:val="18"/>
        </w:numPr>
        <w:rPr>
          <w:rFonts w:ascii="Arial" w:hAnsi="Arial" w:cs="Arial"/>
        </w:rPr>
      </w:pPr>
      <w:proofErr w:type="spellStart"/>
      <w:r w:rsidRPr="00C00CC3">
        <w:rPr>
          <w:rFonts w:ascii="Arial" w:hAnsi="Arial" w:cs="Arial"/>
        </w:rPr>
        <w:t>Kalėdinis</w:t>
      </w:r>
      <w:proofErr w:type="spellEnd"/>
      <w:r w:rsidRPr="00C00CC3">
        <w:rPr>
          <w:rFonts w:ascii="Arial" w:hAnsi="Arial" w:cs="Arial"/>
        </w:rPr>
        <w:t xml:space="preserve"> </w:t>
      </w:r>
      <w:proofErr w:type="spellStart"/>
      <w:r w:rsidRPr="00C00CC3">
        <w:rPr>
          <w:rFonts w:ascii="Arial" w:hAnsi="Arial" w:cs="Arial"/>
        </w:rPr>
        <w:t>renginys</w:t>
      </w:r>
      <w:proofErr w:type="spellEnd"/>
      <w:r w:rsidRPr="00C00CC3">
        <w:rPr>
          <w:rFonts w:ascii="Arial" w:hAnsi="Arial" w:cs="Arial"/>
        </w:rPr>
        <w:t xml:space="preserve"> </w:t>
      </w:r>
      <w:proofErr w:type="spellStart"/>
      <w:proofErr w:type="gramStart"/>
      <w:r w:rsidRPr="00C00CC3">
        <w:rPr>
          <w:rFonts w:ascii="Arial" w:hAnsi="Arial" w:cs="Arial"/>
        </w:rPr>
        <w:t>vaikams</w:t>
      </w:r>
      <w:proofErr w:type="spellEnd"/>
      <w:r w:rsidR="00A2405E">
        <w:rPr>
          <w:rFonts w:ascii="Arial" w:hAnsi="Arial" w:cs="Arial"/>
        </w:rPr>
        <w:t>;</w:t>
      </w:r>
      <w:proofErr w:type="gramEnd"/>
    </w:p>
    <w:p w14:paraId="6853F8BC" w14:textId="25B32C77" w:rsidR="008901D1" w:rsidRDefault="005F37CB" w:rsidP="008901D1">
      <w:pPr>
        <w:pStyle w:val="Sraopastraipa"/>
        <w:numPr>
          <w:ilvl w:val="2"/>
          <w:numId w:val="18"/>
        </w:numPr>
        <w:rPr>
          <w:rFonts w:ascii="Arial" w:hAnsi="Arial" w:cs="Arial"/>
        </w:rPr>
      </w:pPr>
      <w:proofErr w:type="spellStart"/>
      <w:r w:rsidRPr="00C00CC3">
        <w:rPr>
          <w:rFonts w:ascii="Arial" w:hAnsi="Arial" w:cs="Arial"/>
        </w:rPr>
        <w:t>Gimtadienio</w:t>
      </w:r>
      <w:proofErr w:type="spellEnd"/>
      <w:r w:rsidRPr="00C00CC3">
        <w:rPr>
          <w:rFonts w:ascii="Arial" w:hAnsi="Arial" w:cs="Arial"/>
        </w:rPr>
        <w:t xml:space="preserve"> </w:t>
      </w:r>
      <w:proofErr w:type="spellStart"/>
      <w:r w:rsidRPr="00C00CC3">
        <w:rPr>
          <w:rFonts w:ascii="Arial" w:hAnsi="Arial" w:cs="Arial"/>
        </w:rPr>
        <w:t>dovanos</w:t>
      </w:r>
      <w:proofErr w:type="spellEnd"/>
      <w:r w:rsidRPr="00C00CC3">
        <w:rPr>
          <w:rFonts w:ascii="Arial" w:hAnsi="Arial" w:cs="Arial"/>
        </w:rPr>
        <w:t xml:space="preserve"> </w:t>
      </w:r>
      <w:proofErr w:type="spellStart"/>
      <w:proofErr w:type="gramStart"/>
      <w:r w:rsidRPr="00C00CC3">
        <w:rPr>
          <w:rFonts w:ascii="Arial" w:hAnsi="Arial" w:cs="Arial"/>
        </w:rPr>
        <w:t>darbuotojams</w:t>
      </w:r>
      <w:proofErr w:type="spellEnd"/>
      <w:r w:rsidR="00A2405E">
        <w:rPr>
          <w:rFonts w:ascii="Arial" w:hAnsi="Arial" w:cs="Arial"/>
        </w:rPr>
        <w:t>;</w:t>
      </w:r>
      <w:proofErr w:type="gramEnd"/>
    </w:p>
    <w:p w14:paraId="5AAD9E2E" w14:textId="2C5DF4B3" w:rsidR="008901D1" w:rsidRDefault="005F37CB" w:rsidP="008901D1">
      <w:pPr>
        <w:pStyle w:val="Sraopastraipa"/>
        <w:numPr>
          <w:ilvl w:val="2"/>
          <w:numId w:val="18"/>
        </w:numPr>
        <w:rPr>
          <w:rFonts w:ascii="Arial" w:hAnsi="Arial" w:cs="Arial"/>
        </w:rPr>
      </w:pPr>
      <w:proofErr w:type="spellStart"/>
      <w:r w:rsidRPr="00C00CC3">
        <w:rPr>
          <w:rFonts w:ascii="Arial" w:hAnsi="Arial" w:cs="Arial"/>
        </w:rPr>
        <w:t>Energetikų</w:t>
      </w:r>
      <w:proofErr w:type="spellEnd"/>
      <w:r w:rsidRPr="00C00CC3">
        <w:rPr>
          <w:rFonts w:ascii="Arial" w:hAnsi="Arial" w:cs="Arial"/>
        </w:rPr>
        <w:t xml:space="preserve"> </w:t>
      </w:r>
      <w:proofErr w:type="spellStart"/>
      <w:proofErr w:type="gramStart"/>
      <w:r w:rsidRPr="00C00CC3">
        <w:rPr>
          <w:rFonts w:ascii="Arial" w:hAnsi="Arial" w:cs="Arial"/>
        </w:rPr>
        <w:t>dien</w:t>
      </w:r>
      <w:r w:rsidR="008901D1">
        <w:rPr>
          <w:rFonts w:ascii="Arial" w:hAnsi="Arial" w:cs="Arial"/>
        </w:rPr>
        <w:t>a</w:t>
      </w:r>
      <w:proofErr w:type="spellEnd"/>
      <w:r w:rsidR="00A2405E">
        <w:rPr>
          <w:rFonts w:ascii="Arial" w:hAnsi="Arial" w:cs="Arial"/>
        </w:rPr>
        <w:t>;</w:t>
      </w:r>
      <w:proofErr w:type="gramEnd"/>
    </w:p>
    <w:p w14:paraId="2FBE53DF" w14:textId="1E79DECC" w:rsidR="008901D1" w:rsidRDefault="003C254B" w:rsidP="008901D1">
      <w:pPr>
        <w:pStyle w:val="Sraopastraipa"/>
        <w:numPr>
          <w:ilvl w:val="2"/>
          <w:numId w:val="18"/>
        </w:numPr>
        <w:rPr>
          <w:rFonts w:ascii="Arial" w:hAnsi="Arial" w:cs="Arial"/>
        </w:rPr>
      </w:pPr>
      <w:proofErr w:type="spellStart"/>
      <w:r>
        <w:rPr>
          <w:rFonts w:ascii="Arial" w:hAnsi="Arial" w:cs="Arial"/>
        </w:rPr>
        <w:t>Vaikų</w:t>
      </w:r>
      <w:proofErr w:type="spellEnd"/>
      <w:r>
        <w:rPr>
          <w:rFonts w:ascii="Arial" w:hAnsi="Arial" w:cs="Arial"/>
        </w:rPr>
        <w:t xml:space="preserve"> </w:t>
      </w:r>
      <w:proofErr w:type="spellStart"/>
      <w:r>
        <w:rPr>
          <w:rFonts w:ascii="Arial" w:hAnsi="Arial" w:cs="Arial"/>
        </w:rPr>
        <w:t>diena</w:t>
      </w:r>
      <w:proofErr w:type="spellEnd"/>
      <w:r>
        <w:rPr>
          <w:rFonts w:ascii="Arial" w:hAnsi="Arial" w:cs="Arial"/>
        </w:rPr>
        <w:t xml:space="preserve"> </w:t>
      </w:r>
      <w:proofErr w:type="spellStart"/>
      <w:proofErr w:type="gramStart"/>
      <w:r>
        <w:rPr>
          <w:rFonts w:ascii="Arial" w:hAnsi="Arial" w:cs="Arial"/>
        </w:rPr>
        <w:t>darbe</w:t>
      </w:r>
      <w:proofErr w:type="spellEnd"/>
      <w:r w:rsidR="00A2405E">
        <w:rPr>
          <w:rFonts w:ascii="Arial" w:hAnsi="Arial" w:cs="Arial"/>
        </w:rPr>
        <w:t>;</w:t>
      </w:r>
      <w:proofErr w:type="gramEnd"/>
    </w:p>
    <w:p w14:paraId="0BF8F09E" w14:textId="431ED375" w:rsidR="008901D1" w:rsidRPr="00974CA4" w:rsidRDefault="005F37CB" w:rsidP="008901D1">
      <w:pPr>
        <w:pStyle w:val="Sraopastraipa"/>
        <w:numPr>
          <w:ilvl w:val="2"/>
          <w:numId w:val="18"/>
        </w:numPr>
        <w:rPr>
          <w:rFonts w:ascii="Arial" w:hAnsi="Arial" w:cs="Arial"/>
          <w:lang w:val="pt-PT"/>
        </w:rPr>
      </w:pPr>
      <w:r w:rsidRPr="00974CA4">
        <w:rPr>
          <w:rFonts w:ascii="Arial" w:hAnsi="Arial" w:cs="Arial"/>
          <w:lang w:val="pt-PT"/>
        </w:rPr>
        <w:t>Sporto renginiai ir iššūkiai</w:t>
      </w:r>
      <w:r w:rsidR="008901D1" w:rsidRPr="00974CA4">
        <w:rPr>
          <w:rFonts w:ascii="Arial" w:hAnsi="Arial" w:cs="Arial"/>
          <w:lang w:val="pt-PT"/>
        </w:rPr>
        <w:t xml:space="preserve"> (</w:t>
      </w:r>
      <w:r w:rsidR="008901D1">
        <w:rPr>
          <w:rFonts w:ascii="Arial" w:hAnsi="Arial" w:cs="Arial"/>
          <w:lang w:val="lt-LT"/>
        </w:rPr>
        <w:t>žygiai, įvairios sporto iniciatyvos)</w:t>
      </w:r>
      <w:r w:rsidR="00A2405E">
        <w:rPr>
          <w:rFonts w:ascii="Arial" w:hAnsi="Arial" w:cs="Arial"/>
          <w:lang w:val="lt-LT"/>
        </w:rPr>
        <w:t>;</w:t>
      </w:r>
    </w:p>
    <w:p w14:paraId="5827E0A1" w14:textId="15EF4A1D" w:rsidR="008901D1" w:rsidRDefault="005F37CB" w:rsidP="008901D1">
      <w:pPr>
        <w:pStyle w:val="Sraopastraipa"/>
        <w:numPr>
          <w:ilvl w:val="2"/>
          <w:numId w:val="18"/>
        </w:numPr>
        <w:rPr>
          <w:rFonts w:ascii="Arial" w:hAnsi="Arial" w:cs="Arial"/>
        </w:rPr>
      </w:pPr>
      <w:proofErr w:type="spellStart"/>
      <w:r w:rsidRPr="00C00CC3">
        <w:rPr>
          <w:rFonts w:ascii="Arial" w:hAnsi="Arial" w:cs="Arial"/>
        </w:rPr>
        <w:t>Vasaros</w:t>
      </w:r>
      <w:proofErr w:type="spellEnd"/>
      <w:r w:rsidRPr="00C00CC3">
        <w:rPr>
          <w:rFonts w:ascii="Arial" w:hAnsi="Arial" w:cs="Arial"/>
        </w:rPr>
        <w:t xml:space="preserve"> </w:t>
      </w:r>
      <w:proofErr w:type="spellStart"/>
      <w:r w:rsidRPr="00C00CC3">
        <w:rPr>
          <w:rFonts w:ascii="Arial" w:hAnsi="Arial" w:cs="Arial"/>
        </w:rPr>
        <w:t>sporto</w:t>
      </w:r>
      <w:proofErr w:type="spellEnd"/>
      <w:r w:rsidRPr="00C00CC3">
        <w:rPr>
          <w:rFonts w:ascii="Arial" w:hAnsi="Arial" w:cs="Arial"/>
        </w:rPr>
        <w:t xml:space="preserve"> </w:t>
      </w:r>
      <w:proofErr w:type="spellStart"/>
      <w:proofErr w:type="gramStart"/>
      <w:r w:rsidRPr="00C00CC3">
        <w:rPr>
          <w:rFonts w:ascii="Arial" w:hAnsi="Arial" w:cs="Arial"/>
        </w:rPr>
        <w:t>šventė</w:t>
      </w:r>
      <w:proofErr w:type="spellEnd"/>
      <w:r w:rsidR="00A2405E">
        <w:rPr>
          <w:rFonts w:ascii="Arial" w:hAnsi="Arial" w:cs="Arial"/>
        </w:rPr>
        <w:t>;</w:t>
      </w:r>
      <w:proofErr w:type="gramEnd"/>
    </w:p>
    <w:p w14:paraId="3EB73192" w14:textId="18B96B78" w:rsidR="008901D1" w:rsidRPr="008901D1" w:rsidRDefault="005F37CB" w:rsidP="008901D1">
      <w:pPr>
        <w:pStyle w:val="Sraopastraipa"/>
        <w:numPr>
          <w:ilvl w:val="2"/>
          <w:numId w:val="18"/>
        </w:numPr>
        <w:rPr>
          <w:rFonts w:ascii="Arial" w:hAnsi="Arial" w:cs="Arial"/>
        </w:rPr>
      </w:pPr>
      <w:proofErr w:type="spellStart"/>
      <w:r w:rsidRPr="00C00CC3">
        <w:rPr>
          <w:rFonts w:ascii="Arial" w:hAnsi="Arial" w:cs="Arial"/>
        </w:rPr>
        <w:t>Tvarumo</w:t>
      </w:r>
      <w:proofErr w:type="spellEnd"/>
      <w:r w:rsidRPr="00C00CC3">
        <w:rPr>
          <w:rFonts w:ascii="Arial" w:hAnsi="Arial" w:cs="Arial"/>
        </w:rPr>
        <w:t xml:space="preserve"> </w:t>
      </w:r>
      <w:proofErr w:type="spellStart"/>
      <w:r w:rsidRPr="00C00CC3">
        <w:rPr>
          <w:rFonts w:ascii="Arial" w:hAnsi="Arial" w:cs="Arial"/>
        </w:rPr>
        <w:t>iniciatyvos</w:t>
      </w:r>
      <w:proofErr w:type="spellEnd"/>
      <w:r w:rsidRPr="00C00CC3">
        <w:rPr>
          <w:rFonts w:ascii="Arial" w:hAnsi="Arial" w:cs="Arial"/>
        </w:rPr>
        <w:t xml:space="preserve"> (</w:t>
      </w:r>
      <w:proofErr w:type="spellStart"/>
      <w:r w:rsidRPr="00C00CC3">
        <w:rPr>
          <w:rFonts w:ascii="Arial" w:hAnsi="Arial" w:cs="Arial"/>
        </w:rPr>
        <w:t>miškasodis</w:t>
      </w:r>
      <w:proofErr w:type="spellEnd"/>
      <w:r w:rsidRPr="00C00CC3">
        <w:rPr>
          <w:rFonts w:ascii="Arial" w:hAnsi="Arial" w:cs="Arial"/>
        </w:rPr>
        <w:t>)</w:t>
      </w:r>
      <w:r w:rsidR="00A2405E">
        <w:rPr>
          <w:rFonts w:ascii="Arial" w:hAnsi="Arial" w:cs="Arial"/>
        </w:rPr>
        <w:t>.</w:t>
      </w:r>
      <w:r w:rsidR="00956726" w:rsidRPr="000768A3">
        <w:rPr>
          <w:rFonts w:ascii="Arial" w:hAnsi="Arial" w:cs="Arial"/>
        </w:rPr>
        <w:br/>
      </w:r>
    </w:p>
    <w:p w14:paraId="7F41BBAD" w14:textId="0C8D3A5C" w:rsidR="008901D1" w:rsidRPr="008901D1" w:rsidRDefault="008901D1" w:rsidP="008901D1">
      <w:pPr>
        <w:pStyle w:val="Sraopastraipa"/>
        <w:numPr>
          <w:ilvl w:val="0"/>
          <w:numId w:val="18"/>
        </w:numPr>
        <w:rPr>
          <w:rFonts w:ascii="Arial" w:hAnsi="Arial" w:cs="Arial"/>
        </w:rPr>
      </w:pPr>
      <w:r w:rsidRPr="008901D1">
        <w:rPr>
          <w:rFonts w:ascii="Arial" w:hAnsi="Arial" w:cs="Arial"/>
        </w:rPr>
        <w:t>REIKALAVIMAI ŽIEMOS RENGINIO ORGANIZAVIMO PASLAUGAI</w:t>
      </w:r>
      <w:r w:rsidR="005B3EB9">
        <w:rPr>
          <w:rFonts w:ascii="Arial" w:hAnsi="Arial" w:cs="Arial"/>
        </w:rPr>
        <w:br/>
      </w:r>
    </w:p>
    <w:p w14:paraId="6C06B037" w14:textId="041AC634" w:rsidR="008901D1" w:rsidRDefault="008901D1" w:rsidP="002279E4">
      <w:pPr>
        <w:pStyle w:val="Sraopastraipa"/>
        <w:numPr>
          <w:ilvl w:val="2"/>
          <w:numId w:val="18"/>
        </w:numPr>
        <w:jc w:val="both"/>
        <w:rPr>
          <w:rFonts w:ascii="Arial" w:hAnsi="Arial" w:cs="Arial"/>
        </w:rPr>
      </w:pPr>
      <w:proofErr w:type="spellStart"/>
      <w:r w:rsidRPr="008901D1">
        <w:rPr>
          <w:rFonts w:ascii="Arial" w:hAnsi="Arial" w:cs="Arial"/>
        </w:rPr>
        <w:t>Žiemos</w:t>
      </w:r>
      <w:proofErr w:type="spellEnd"/>
      <w:r w:rsidRPr="008901D1">
        <w:rPr>
          <w:rFonts w:ascii="Arial" w:hAnsi="Arial" w:cs="Arial"/>
        </w:rPr>
        <w:t xml:space="preserve"> </w:t>
      </w:r>
      <w:proofErr w:type="spellStart"/>
      <w:r w:rsidRPr="008901D1">
        <w:rPr>
          <w:rFonts w:ascii="Arial" w:hAnsi="Arial" w:cs="Arial"/>
        </w:rPr>
        <w:t>renginio</w:t>
      </w:r>
      <w:proofErr w:type="spellEnd"/>
      <w:r w:rsidRPr="008901D1">
        <w:rPr>
          <w:rFonts w:ascii="Arial" w:hAnsi="Arial" w:cs="Arial"/>
        </w:rPr>
        <w:t xml:space="preserve"> </w:t>
      </w:r>
      <w:proofErr w:type="spellStart"/>
      <w:r w:rsidRPr="008901D1">
        <w:rPr>
          <w:rFonts w:ascii="Arial" w:hAnsi="Arial" w:cs="Arial"/>
        </w:rPr>
        <w:t>tikslai</w:t>
      </w:r>
      <w:proofErr w:type="spellEnd"/>
      <w:r w:rsidRPr="008901D1">
        <w:rPr>
          <w:rFonts w:ascii="Arial" w:hAnsi="Arial" w:cs="Arial"/>
        </w:rPr>
        <w:t xml:space="preserve">: </w:t>
      </w:r>
      <w:proofErr w:type="spellStart"/>
      <w:r w:rsidRPr="008901D1">
        <w:rPr>
          <w:rFonts w:ascii="Arial" w:hAnsi="Arial" w:cs="Arial"/>
        </w:rPr>
        <w:t>Sudaryti</w:t>
      </w:r>
      <w:proofErr w:type="spellEnd"/>
      <w:r w:rsidRPr="008901D1">
        <w:rPr>
          <w:rFonts w:ascii="Arial" w:hAnsi="Arial" w:cs="Arial"/>
        </w:rPr>
        <w:t xml:space="preserve"> </w:t>
      </w:r>
      <w:proofErr w:type="spellStart"/>
      <w:r w:rsidRPr="008901D1">
        <w:rPr>
          <w:rFonts w:ascii="Arial" w:hAnsi="Arial" w:cs="Arial"/>
        </w:rPr>
        <w:t>sąlygas</w:t>
      </w:r>
      <w:proofErr w:type="spellEnd"/>
      <w:r w:rsidRPr="008901D1">
        <w:rPr>
          <w:rFonts w:ascii="Arial" w:hAnsi="Arial" w:cs="Arial"/>
        </w:rPr>
        <w:t xml:space="preserve"> </w:t>
      </w:r>
      <w:proofErr w:type="spellStart"/>
      <w:r w:rsidRPr="008901D1">
        <w:rPr>
          <w:rFonts w:ascii="Arial" w:hAnsi="Arial" w:cs="Arial"/>
        </w:rPr>
        <w:t>susipažinti</w:t>
      </w:r>
      <w:proofErr w:type="spellEnd"/>
      <w:r w:rsidRPr="008901D1">
        <w:rPr>
          <w:rFonts w:ascii="Arial" w:hAnsi="Arial" w:cs="Arial"/>
        </w:rPr>
        <w:t xml:space="preserve"> </w:t>
      </w:r>
      <w:proofErr w:type="spellStart"/>
      <w:r w:rsidRPr="008901D1">
        <w:rPr>
          <w:rFonts w:ascii="Arial" w:hAnsi="Arial" w:cs="Arial"/>
        </w:rPr>
        <w:t>ir</w:t>
      </w:r>
      <w:proofErr w:type="spellEnd"/>
      <w:r w:rsidRPr="008901D1">
        <w:rPr>
          <w:rFonts w:ascii="Arial" w:hAnsi="Arial" w:cs="Arial"/>
        </w:rPr>
        <w:t xml:space="preserve"> </w:t>
      </w:r>
      <w:proofErr w:type="spellStart"/>
      <w:r w:rsidRPr="008901D1">
        <w:rPr>
          <w:rFonts w:ascii="Arial" w:hAnsi="Arial" w:cs="Arial"/>
        </w:rPr>
        <w:t>pabendrauti</w:t>
      </w:r>
      <w:proofErr w:type="spellEnd"/>
      <w:r w:rsidRPr="008901D1">
        <w:rPr>
          <w:rFonts w:ascii="Arial" w:hAnsi="Arial" w:cs="Arial"/>
        </w:rPr>
        <w:t xml:space="preserve"> </w:t>
      </w:r>
      <w:proofErr w:type="spellStart"/>
      <w:r w:rsidRPr="008901D1">
        <w:rPr>
          <w:rFonts w:ascii="Arial" w:hAnsi="Arial" w:cs="Arial"/>
        </w:rPr>
        <w:t>kolegoms</w:t>
      </w:r>
      <w:proofErr w:type="spellEnd"/>
      <w:r w:rsidRPr="008901D1">
        <w:rPr>
          <w:rFonts w:ascii="Arial" w:hAnsi="Arial" w:cs="Arial"/>
        </w:rPr>
        <w:t xml:space="preserve"> </w:t>
      </w:r>
      <w:proofErr w:type="spellStart"/>
      <w:r w:rsidRPr="008901D1">
        <w:rPr>
          <w:rFonts w:ascii="Arial" w:hAnsi="Arial" w:cs="Arial"/>
        </w:rPr>
        <w:t>iš</w:t>
      </w:r>
      <w:proofErr w:type="spellEnd"/>
      <w:r w:rsidRPr="008901D1">
        <w:rPr>
          <w:rFonts w:ascii="Arial" w:hAnsi="Arial" w:cs="Arial"/>
        </w:rPr>
        <w:t xml:space="preserve"> </w:t>
      </w:r>
      <w:proofErr w:type="spellStart"/>
      <w:r w:rsidRPr="008901D1">
        <w:rPr>
          <w:rFonts w:ascii="Arial" w:hAnsi="Arial" w:cs="Arial"/>
        </w:rPr>
        <w:t>skirtingų</w:t>
      </w:r>
      <w:proofErr w:type="spellEnd"/>
      <w:r w:rsidRPr="008901D1">
        <w:rPr>
          <w:rFonts w:ascii="Arial" w:hAnsi="Arial" w:cs="Arial"/>
        </w:rPr>
        <w:t xml:space="preserve"> </w:t>
      </w:r>
      <w:proofErr w:type="spellStart"/>
      <w:r w:rsidRPr="008901D1">
        <w:rPr>
          <w:rFonts w:ascii="Arial" w:hAnsi="Arial" w:cs="Arial"/>
        </w:rPr>
        <w:t>padalinių</w:t>
      </w:r>
      <w:proofErr w:type="spellEnd"/>
      <w:r w:rsidRPr="008901D1">
        <w:rPr>
          <w:rFonts w:ascii="Arial" w:hAnsi="Arial" w:cs="Arial"/>
        </w:rPr>
        <w:t xml:space="preserve">. </w:t>
      </w:r>
    </w:p>
    <w:p w14:paraId="14BF51D9" w14:textId="77777777" w:rsidR="008901D1" w:rsidRDefault="008901D1" w:rsidP="002279E4">
      <w:pPr>
        <w:pStyle w:val="Sraopastraipa"/>
        <w:numPr>
          <w:ilvl w:val="2"/>
          <w:numId w:val="18"/>
        </w:numPr>
        <w:jc w:val="both"/>
        <w:rPr>
          <w:rFonts w:ascii="Arial" w:hAnsi="Arial" w:cs="Arial"/>
        </w:rPr>
      </w:pPr>
      <w:proofErr w:type="spellStart"/>
      <w:r w:rsidRPr="008901D1">
        <w:rPr>
          <w:rFonts w:ascii="Arial" w:hAnsi="Arial" w:cs="Arial"/>
        </w:rPr>
        <w:t>Supažindinti</w:t>
      </w:r>
      <w:proofErr w:type="spellEnd"/>
      <w:r w:rsidRPr="008901D1">
        <w:rPr>
          <w:rFonts w:ascii="Arial" w:hAnsi="Arial" w:cs="Arial"/>
        </w:rPr>
        <w:t xml:space="preserve"> </w:t>
      </w:r>
      <w:proofErr w:type="spellStart"/>
      <w:r w:rsidRPr="008901D1">
        <w:rPr>
          <w:rFonts w:ascii="Arial" w:hAnsi="Arial" w:cs="Arial"/>
        </w:rPr>
        <w:t>su</w:t>
      </w:r>
      <w:proofErr w:type="spellEnd"/>
      <w:r w:rsidRPr="008901D1">
        <w:rPr>
          <w:rFonts w:ascii="Arial" w:hAnsi="Arial" w:cs="Arial"/>
        </w:rPr>
        <w:t xml:space="preserve"> </w:t>
      </w:r>
      <w:proofErr w:type="spellStart"/>
      <w:r w:rsidRPr="008901D1">
        <w:rPr>
          <w:rFonts w:ascii="Arial" w:hAnsi="Arial" w:cs="Arial"/>
        </w:rPr>
        <w:t>kolegomis</w:t>
      </w:r>
      <w:proofErr w:type="spellEnd"/>
      <w:r w:rsidRPr="008901D1">
        <w:rPr>
          <w:rFonts w:ascii="Arial" w:hAnsi="Arial" w:cs="Arial"/>
        </w:rPr>
        <w:t xml:space="preserve"> </w:t>
      </w:r>
      <w:proofErr w:type="spellStart"/>
      <w:r w:rsidRPr="008901D1">
        <w:rPr>
          <w:rFonts w:ascii="Arial" w:hAnsi="Arial" w:cs="Arial"/>
        </w:rPr>
        <w:t>iš</w:t>
      </w:r>
      <w:proofErr w:type="spellEnd"/>
      <w:r w:rsidRPr="008901D1">
        <w:rPr>
          <w:rFonts w:ascii="Arial" w:hAnsi="Arial" w:cs="Arial"/>
        </w:rPr>
        <w:t xml:space="preserve"> </w:t>
      </w:r>
      <w:proofErr w:type="spellStart"/>
      <w:r w:rsidRPr="008901D1">
        <w:rPr>
          <w:rFonts w:ascii="Arial" w:hAnsi="Arial" w:cs="Arial"/>
        </w:rPr>
        <w:t>kitų</w:t>
      </w:r>
      <w:proofErr w:type="spellEnd"/>
      <w:r w:rsidRPr="008901D1">
        <w:rPr>
          <w:rFonts w:ascii="Arial" w:hAnsi="Arial" w:cs="Arial"/>
        </w:rPr>
        <w:t xml:space="preserve"> </w:t>
      </w:r>
      <w:proofErr w:type="spellStart"/>
      <w:r w:rsidRPr="008901D1">
        <w:rPr>
          <w:rFonts w:ascii="Arial" w:hAnsi="Arial" w:cs="Arial"/>
        </w:rPr>
        <w:t>padalinių</w:t>
      </w:r>
      <w:proofErr w:type="spellEnd"/>
      <w:r w:rsidRPr="008901D1">
        <w:rPr>
          <w:rFonts w:ascii="Arial" w:hAnsi="Arial" w:cs="Arial"/>
        </w:rPr>
        <w:t xml:space="preserve"> </w:t>
      </w:r>
      <w:proofErr w:type="spellStart"/>
      <w:r w:rsidRPr="008901D1">
        <w:rPr>
          <w:rFonts w:ascii="Arial" w:hAnsi="Arial" w:cs="Arial"/>
        </w:rPr>
        <w:t>naujai</w:t>
      </w:r>
      <w:proofErr w:type="spellEnd"/>
      <w:r w:rsidRPr="008901D1">
        <w:rPr>
          <w:rFonts w:ascii="Arial" w:hAnsi="Arial" w:cs="Arial"/>
        </w:rPr>
        <w:t xml:space="preserve"> </w:t>
      </w:r>
      <w:proofErr w:type="spellStart"/>
      <w:r w:rsidRPr="008901D1">
        <w:rPr>
          <w:rFonts w:ascii="Arial" w:hAnsi="Arial" w:cs="Arial"/>
        </w:rPr>
        <w:t>prisijungusius</w:t>
      </w:r>
      <w:proofErr w:type="spellEnd"/>
      <w:r w:rsidRPr="008901D1">
        <w:rPr>
          <w:rFonts w:ascii="Arial" w:hAnsi="Arial" w:cs="Arial"/>
        </w:rPr>
        <w:t xml:space="preserve"> </w:t>
      </w:r>
      <w:proofErr w:type="spellStart"/>
      <w:r w:rsidRPr="008901D1">
        <w:rPr>
          <w:rFonts w:ascii="Arial" w:hAnsi="Arial" w:cs="Arial"/>
        </w:rPr>
        <w:t>kolegas</w:t>
      </w:r>
      <w:proofErr w:type="spellEnd"/>
      <w:r w:rsidRPr="008901D1">
        <w:rPr>
          <w:rFonts w:ascii="Arial" w:hAnsi="Arial" w:cs="Arial"/>
        </w:rPr>
        <w:t xml:space="preserve">. </w:t>
      </w:r>
    </w:p>
    <w:p w14:paraId="59FD353F" w14:textId="77777777" w:rsidR="008901D1" w:rsidRDefault="008901D1" w:rsidP="002279E4">
      <w:pPr>
        <w:pStyle w:val="Sraopastraipa"/>
        <w:numPr>
          <w:ilvl w:val="2"/>
          <w:numId w:val="18"/>
        </w:numPr>
        <w:jc w:val="both"/>
        <w:rPr>
          <w:rFonts w:ascii="Arial" w:hAnsi="Arial" w:cs="Arial"/>
        </w:rPr>
      </w:pPr>
      <w:proofErr w:type="spellStart"/>
      <w:r w:rsidRPr="008901D1">
        <w:rPr>
          <w:rFonts w:ascii="Arial" w:hAnsi="Arial" w:cs="Arial"/>
        </w:rPr>
        <w:t>Sudaryti</w:t>
      </w:r>
      <w:proofErr w:type="spellEnd"/>
      <w:r w:rsidRPr="008901D1">
        <w:rPr>
          <w:rFonts w:ascii="Arial" w:hAnsi="Arial" w:cs="Arial"/>
        </w:rPr>
        <w:t xml:space="preserve"> </w:t>
      </w:r>
      <w:proofErr w:type="spellStart"/>
      <w:r w:rsidRPr="008901D1">
        <w:rPr>
          <w:rFonts w:ascii="Arial" w:hAnsi="Arial" w:cs="Arial"/>
        </w:rPr>
        <w:t>neformalias</w:t>
      </w:r>
      <w:proofErr w:type="spellEnd"/>
      <w:r w:rsidRPr="008901D1">
        <w:rPr>
          <w:rFonts w:ascii="Arial" w:hAnsi="Arial" w:cs="Arial"/>
        </w:rPr>
        <w:t xml:space="preserve"> </w:t>
      </w:r>
      <w:proofErr w:type="spellStart"/>
      <w:r w:rsidRPr="008901D1">
        <w:rPr>
          <w:rFonts w:ascii="Arial" w:hAnsi="Arial" w:cs="Arial"/>
        </w:rPr>
        <w:t>sąlygas</w:t>
      </w:r>
      <w:proofErr w:type="spellEnd"/>
      <w:r w:rsidRPr="008901D1">
        <w:rPr>
          <w:rFonts w:ascii="Arial" w:hAnsi="Arial" w:cs="Arial"/>
        </w:rPr>
        <w:t xml:space="preserve"> </w:t>
      </w:r>
      <w:proofErr w:type="spellStart"/>
      <w:r w:rsidRPr="008901D1">
        <w:rPr>
          <w:rFonts w:ascii="Arial" w:hAnsi="Arial" w:cs="Arial"/>
        </w:rPr>
        <w:t>darbuotojams</w:t>
      </w:r>
      <w:proofErr w:type="spellEnd"/>
      <w:r w:rsidRPr="008901D1">
        <w:rPr>
          <w:rFonts w:ascii="Arial" w:hAnsi="Arial" w:cs="Arial"/>
        </w:rPr>
        <w:t xml:space="preserve"> </w:t>
      </w:r>
      <w:proofErr w:type="spellStart"/>
      <w:r w:rsidRPr="008901D1">
        <w:rPr>
          <w:rFonts w:ascii="Arial" w:hAnsi="Arial" w:cs="Arial"/>
        </w:rPr>
        <w:t>susipažinti</w:t>
      </w:r>
      <w:proofErr w:type="spellEnd"/>
      <w:r w:rsidRPr="008901D1">
        <w:rPr>
          <w:rFonts w:ascii="Arial" w:hAnsi="Arial" w:cs="Arial"/>
        </w:rPr>
        <w:t xml:space="preserve"> </w:t>
      </w:r>
      <w:proofErr w:type="spellStart"/>
      <w:r w:rsidRPr="008901D1">
        <w:rPr>
          <w:rFonts w:ascii="Arial" w:hAnsi="Arial" w:cs="Arial"/>
        </w:rPr>
        <w:t>ir</w:t>
      </w:r>
      <w:proofErr w:type="spellEnd"/>
      <w:r w:rsidRPr="008901D1">
        <w:rPr>
          <w:rFonts w:ascii="Arial" w:hAnsi="Arial" w:cs="Arial"/>
        </w:rPr>
        <w:t xml:space="preserve"> </w:t>
      </w:r>
      <w:proofErr w:type="spellStart"/>
      <w:r w:rsidRPr="008901D1">
        <w:rPr>
          <w:rFonts w:ascii="Arial" w:hAnsi="Arial" w:cs="Arial"/>
        </w:rPr>
        <w:t>pabendrauti</w:t>
      </w:r>
      <w:proofErr w:type="spellEnd"/>
      <w:r w:rsidRPr="008901D1">
        <w:rPr>
          <w:rFonts w:ascii="Arial" w:hAnsi="Arial" w:cs="Arial"/>
        </w:rPr>
        <w:t xml:space="preserve"> </w:t>
      </w:r>
      <w:proofErr w:type="spellStart"/>
      <w:r w:rsidRPr="008901D1">
        <w:rPr>
          <w:rFonts w:ascii="Arial" w:hAnsi="Arial" w:cs="Arial"/>
        </w:rPr>
        <w:t>su</w:t>
      </w:r>
      <w:proofErr w:type="spellEnd"/>
      <w:r w:rsidRPr="008901D1">
        <w:rPr>
          <w:rFonts w:ascii="Arial" w:hAnsi="Arial" w:cs="Arial"/>
        </w:rPr>
        <w:t xml:space="preserve"> </w:t>
      </w:r>
      <w:proofErr w:type="spellStart"/>
      <w:r w:rsidRPr="008901D1">
        <w:rPr>
          <w:rFonts w:ascii="Arial" w:hAnsi="Arial" w:cs="Arial"/>
        </w:rPr>
        <w:t>kitų</w:t>
      </w:r>
      <w:proofErr w:type="spellEnd"/>
      <w:r w:rsidRPr="008901D1">
        <w:rPr>
          <w:rFonts w:ascii="Arial" w:hAnsi="Arial" w:cs="Arial"/>
        </w:rPr>
        <w:t xml:space="preserve"> </w:t>
      </w:r>
      <w:proofErr w:type="spellStart"/>
      <w:r w:rsidRPr="008901D1">
        <w:rPr>
          <w:rFonts w:ascii="Arial" w:hAnsi="Arial" w:cs="Arial"/>
        </w:rPr>
        <w:t>padalinių</w:t>
      </w:r>
      <w:proofErr w:type="spellEnd"/>
      <w:r w:rsidRPr="008901D1">
        <w:rPr>
          <w:rFonts w:ascii="Arial" w:hAnsi="Arial" w:cs="Arial"/>
        </w:rPr>
        <w:t xml:space="preserve"> </w:t>
      </w:r>
      <w:proofErr w:type="spellStart"/>
      <w:r w:rsidRPr="008901D1">
        <w:rPr>
          <w:rFonts w:ascii="Arial" w:hAnsi="Arial" w:cs="Arial"/>
        </w:rPr>
        <w:t>vadovais</w:t>
      </w:r>
      <w:proofErr w:type="spellEnd"/>
      <w:r w:rsidRPr="008901D1">
        <w:rPr>
          <w:rFonts w:ascii="Arial" w:hAnsi="Arial" w:cs="Arial"/>
        </w:rPr>
        <w:t xml:space="preserve">. </w:t>
      </w:r>
    </w:p>
    <w:p w14:paraId="1C8460AE" w14:textId="77777777" w:rsidR="008901D1" w:rsidRDefault="008901D1" w:rsidP="002279E4">
      <w:pPr>
        <w:pStyle w:val="Sraopastraipa"/>
        <w:numPr>
          <w:ilvl w:val="2"/>
          <w:numId w:val="18"/>
        </w:numPr>
        <w:jc w:val="both"/>
        <w:rPr>
          <w:rFonts w:ascii="Arial" w:hAnsi="Arial" w:cs="Arial"/>
        </w:rPr>
      </w:pPr>
      <w:proofErr w:type="spellStart"/>
      <w:r w:rsidRPr="008901D1">
        <w:rPr>
          <w:rFonts w:ascii="Arial" w:hAnsi="Arial" w:cs="Arial"/>
        </w:rPr>
        <w:t>Skatinti</w:t>
      </w:r>
      <w:proofErr w:type="spellEnd"/>
      <w:r w:rsidRPr="008901D1">
        <w:rPr>
          <w:rFonts w:ascii="Arial" w:hAnsi="Arial" w:cs="Arial"/>
        </w:rPr>
        <w:t xml:space="preserve">, </w:t>
      </w:r>
      <w:proofErr w:type="spellStart"/>
      <w:r w:rsidRPr="008901D1">
        <w:rPr>
          <w:rFonts w:ascii="Arial" w:hAnsi="Arial" w:cs="Arial"/>
        </w:rPr>
        <w:t>motyvuoti</w:t>
      </w:r>
      <w:proofErr w:type="spellEnd"/>
      <w:r w:rsidRPr="008901D1">
        <w:rPr>
          <w:rFonts w:ascii="Arial" w:hAnsi="Arial" w:cs="Arial"/>
        </w:rPr>
        <w:t xml:space="preserve">, </w:t>
      </w:r>
      <w:proofErr w:type="spellStart"/>
      <w:r w:rsidRPr="008901D1">
        <w:rPr>
          <w:rFonts w:ascii="Arial" w:hAnsi="Arial" w:cs="Arial"/>
        </w:rPr>
        <w:t>vienyti</w:t>
      </w:r>
      <w:proofErr w:type="spellEnd"/>
      <w:r w:rsidRPr="008901D1">
        <w:rPr>
          <w:rFonts w:ascii="Arial" w:hAnsi="Arial" w:cs="Arial"/>
        </w:rPr>
        <w:t xml:space="preserve"> </w:t>
      </w:r>
      <w:proofErr w:type="spellStart"/>
      <w:r w:rsidRPr="008901D1">
        <w:rPr>
          <w:rFonts w:ascii="Arial" w:hAnsi="Arial" w:cs="Arial"/>
        </w:rPr>
        <w:t>ir</w:t>
      </w:r>
      <w:proofErr w:type="spellEnd"/>
      <w:r w:rsidRPr="008901D1">
        <w:rPr>
          <w:rFonts w:ascii="Arial" w:hAnsi="Arial" w:cs="Arial"/>
        </w:rPr>
        <w:t xml:space="preserve"> </w:t>
      </w:r>
      <w:proofErr w:type="spellStart"/>
      <w:r w:rsidRPr="008901D1">
        <w:rPr>
          <w:rFonts w:ascii="Arial" w:hAnsi="Arial" w:cs="Arial"/>
        </w:rPr>
        <w:t>įtraukti</w:t>
      </w:r>
      <w:proofErr w:type="spellEnd"/>
      <w:r w:rsidRPr="008901D1">
        <w:rPr>
          <w:rFonts w:ascii="Arial" w:hAnsi="Arial" w:cs="Arial"/>
        </w:rPr>
        <w:t xml:space="preserve"> </w:t>
      </w:r>
      <w:proofErr w:type="spellStart"/>
      <w:r w:rsidRPr="008901D1">
        <w:rPr>
          <w:rFonts w:ascii="Arial" w:hAnsi="Arial" w:cs="Arial"/>
        </w:rPr>
        <w:t>kolegas</w:t>
      </w:r>
      <w:proofErr w:type="spellEnd"/>
      <w:r w:rsidRPr="008901D1">
        <w:rPr>
          <w:rFonts w:ascii="Arial" w:hAnsi="Arial" w:cs="Arial"/>
        </w:rPr>
        <w:t xml:space="preserve">, </w:t>
      </w:r>
      <w:proofErr w:type="spellStart"/>
      <w:r w:rsidRPr="008901D1">
        <w:rPr>
          <w:rFonts w:ascii="Arial" w:hAnsi="Arial" w:cs="Arial"/>
        </w:rPr>
        <w:t>skatinti</w:t>
      </w:r>
      <w:proofErr w:type="spellEnd"/>
      <w:r w:rsidRPr="008901D1">
        <w:rPr>
          <w:rFonts w:ascii="Arial" w:hAnsi="Arial" w:cs="Arial"/>
        </w:rPr>
        <w:t xml:space="preserve"> </w:t>
      </w:r>
      <w:proofErr w:type="spellStart"/>
      <w:r w:rsidRPr="008901D1">
        <w:rPr>
          <w:rFonts w:ascii="Arial" w:hAnsi="Arial" w:cs="Arial"/>
        </w:rPr>
        <w:t>pasididžiavimo</w:t>
      </w:r>
      <w:proofErr w:type="spellEnd"/>
      <w:r w:rsidRPr="008901D1">
        <w:rPr>
          <w:rFonts w:ascii="Arial" w:hAnsi="Arial" w:cs="Arial"/>
        </w:rPr>
        <w:t xml:space="preserve"> </w:t>
      </w:r>
      <w:proofErr w:type="spellStart"/>
      <w:r w:rsidRPr="008901D1">
        <w:rPr>
          <w:rFonts w:ascii="Arial" w:hAnsi="Arial" w:cs="Arial"/>
        </w:rPr>
        <w:t>darbdaviu</w:t>
      </w:r>
      <w:proofErr w:type="spellEnd"/>
      <w:r w:rsidRPr="008901D1">
        <w:rPr>
          <w:rFonts w:ascii="Arial" w:hAnsi="Arial" w:cs="Arial"/>
        </w:rPr>
        <w:t xml:space="preserve"> </w:t>
      </w:r>
      <w:proofErr w:type="spellStart"/>
      <w:r w:rsidRPr="008901D1">
        <w:rPr>
          <w:rFonts w:ascii="Arial" w:hAnsi="Arial" w:cs="Arial"/>
        </w:rPr>
        <w:t>ir</w:t>
      </w:r>
      <w:proofErr w:type="spellEnd"/>
      <w:r w:rsidRPr="008901D1">
        <w:rPr>
          <w:rFonts w:ascii="Arial" w:hAnsi="Arial" w:cs="Arial"/>
        </w:rPr>
        <w:t xml:space="preserve"> </w:t>
      </w:r>
      <w:proofErr w:type="spellStart"/>
      <w:r w:rsidRPr="008901D1">
        <w:rPr>
          <w:rFonts w:ascii="Arial" w:hAnsi="Arial" w:cs="Arial"/>
        </w:rPr>
        <w:t>komanda</w:t>
      </w:r>
      <w:proofErr w:type="spellEnd"/>
      <w:r w:rsidRPr="008901D1">
        <w:rPr>
          <w:rFonts w:ascii="Arial" w:hAnsi="Arial" w:cs="Arial"/>
        </w:rPr>
        <w:t xml:space="preserve"> </w:t>
      </w:r>
      <w:proofErr w:type="spellStart"/>
      <w:r w:rsidRPr="008901D1">
        <w:rPr>
          <w:rFonts w:ascii="Arial" w:hAnsi="Arial" w:cs="Arial"/>
        </w:rPr>
        <w:t>jausmą</w:t>
      </w:r>
      <w:proofErr w:type="spellEnd"/>
      <w:r w:rsidRPr="008901D1">
        <w:rPr>
          <w:rFonts w:ascii="Arial" w:hAnsi="Arial" w:cs="Arial"/>
        </w:rPr>
        <w:t xml:space="preserve">. </w:t>
      </w:r>
    </w:p>
    <w:p w14:paraId="4C46A9B7" w14:textId="77777777" w:rsidR="008901D1" w:rsidRDefault="008901D1" w:rsidP="002279E4">
      <w:pPr>
        <w:pStyle w:val="Sraopastraipa"/>
        <w:numPr>
          <w:ilvl w:val="2"/>
          <w:numId w:val="18"/>
        </w:numPr>
        <w:jc w:val="both"/>
        <w:rPr>
          <w:rFonts w:ascii="Arial" w:hAnsi="Arial" w:cs="Arial"/>
        </w:rPr>
      </w:pPr>
      <w:proofErr w:type="spellStart"/>
      <w:r w:rsidRPr="008901D1">
        <w:rPr>
          <w:rFonts w:ascii="Arial" w:hAnsi="Arial" w:cs="Arial"/>
        </w:rPr>
        <w:t>Mažinti</w:t>
      </w:r>
      <w:proofErr w:type="spellEnd"/>
      <w:r w:rsidRPr="008901D1">
        <w:rPr>
          <w:rFonts w:ascii="Arial" w:hAnsi="Arial" w:cs="Arial"/>
        </w:rPr>
        <w:t xml:space="preserve"> </w:t>
      </w:r>
      <w:proofErr w:type="spellStart"/>
      <w:r w:rsidRPr="008901D1">
        <w:rPr>
          <w:rFonts w:ascii="Arial" w:hAnsi="Arial" w:cs="Arial"/>
        </w:rPr>
        <w:t>darbuotojų</w:t>
      </w:r>
      <w:proofErr w:type="spellEnd"/>
      <w:r w:rsidRPr="008901D1">
        <w:rPr>
          <w:rFonts w:ascii="Arial" w:hAnsi="Arial" w:cs="Arial"/>
        </w:rPr>
        <w:t xml:space="preserve"> </w:t>
      </w:r>
      <w:proofErr w:type="spellStart"/>
      <w:r w:rsidRPr="008901D1">
        <w:rPr>
          <w:rFonts w:ascii="Arial" w:hAnsi="Arial" w:cs="Arial"/>
        </w:rPr>
        <w:t>atskirtį</w:t>
      </w:r>
      <w:proofErr w:type="spellEnd"/>
      <w:r w:rsidRPr="008901D1">
        <w:rPr>
          <w:rFonts w:ascii="Arial" w:hAnsi="Arial" w:cs="Arial"/>
        </w:rPr>
        <w:t xml:space="preserve"> </w:t>
      </w:r>
      <w:proofErr w:type="spellStart"/>
      <w:r w:rsidRPr="008901D1">
        <w:rPr>
          <w:rFonts w:ascii="Arial" w:hAnsi="Arial" w:cs="Arial"/>
        </w:rPr>
        <w:t>dirbant</w:t>
      </w:r>
      <w:proofErr w:type="spellEnd"/>
      <w:r w:rsidRPr="008901D1">
        <w:rPr>
          <w:rFonts w:ascii="Arial" w:hAnsi="Arial" w:cs="Arial"/>
        </w:rPr>
        <w:t xml:space="preserve"> </w:t>
      </w:r>
      <w:proofErr w:type="spellStart"/>
      <w:r w:rsidRPr="008901D1">
        <w:rPr>
          <w:rFonts w:ascii="Arial" w:hAnsi="Arial" w:cs="Arial"/>
        </w:rPr>
        <w:t>hibridiniu</w:t>
      </w:r>
      <w:proofErr w:type="spellEnd"/>
      <w:r w:rsidRPr="008901D1">
        <w:rPr>
          <w:rFonts w:ascii="Arial" w:hAnsi="Arial" w:cs="Arial"/>
        </w:rPr>
        <w:t xml:space="preserve"> </w:t>
      </w:r>
      <w:proofErr w:type="spellStart"/>
      <w:r w:rsidRPr="008901D1">
        <w:rPr>
          <w:rFonts w:ascii="Arial" w:hAnsi="Arial" w:cs="Arial"/>
        </w:rPr>
        <w:t>būdu</w:t>
      </w:r>
      <w:proofErr w:type="spellEnd"/>
      <w:r w:rsidRPr="008901D1">
        <w:rPr>
          <w:rFonts w:ascii="Arial" w:hAnsi="Arial" w:cs="Arial"/>
        </w:rPr>
        <w:t xml:space="preserve"> (</w:t>
      </w:r>
      <w:proofErr w:type="spellStart"/>
      <w:r w:rsidRPr="008901D1">
        <w:rPr>
          <w:rFonts w:ascii="Arial" w:hAnsi="Arial" w:cs="Arial"/>
        </w:rPr>
        <w:t>vidutiniškai</w:t>
      </w:r>
      <w:proofErr w:type="spellEnd"/>
      <w:r w:rsidRPr="008901D1">
        <w:rPr>
          <w:rFonts w:ascii="Arial" w:hAnsi="Arial" w:cs="Arial"/>
        </w:rPr>
        <w:t xml:space="preserve"> 80 proc. </w:t>
      </w:r>
      <w:proofErr w:type="spellStart"/>
      <w:r w:rsidRPr="008901D1">
        <w:rPr>
          <w:rFonts w:ascii="Arial" w:hAnsi="Arial" w:cs="Arial"/>
        </w:rPr>
        <w:t>iš</w:t>
      </w:r>
      <w:proofErr w:type="spellEnd"/>
      <w:r w:rsidRPr="008901D1">
        <w:rPr>
          <w:rFonts w:ascii="Arial" w:hAnsi="Arial" w:cs="Arial"/>
        </w:rPr>
        <w:t xml:space="preserve"> </w:t>
      </w:r>
      <w:proofErr w:type="spellStart"/>
      <w:r w:rsidRPr="008901D1">
        <w:rPr>
          <w:rFonts w:ascii="Arial" w:hAnsi="Arial" w:cs="Arial"/>
        </w:rPr>
        <w:t>namų</w:t>
      </w:r>
      <w:proofErr w:type="spellEnd"/>
      <w:r w:rsidRPr="008901D1">
        <w:rPr>
          <w:rFonts w:ascii="Arial" w:hAnsi="Arial" w:cs="Arial"/>
        </w:rPr>
        <w:t xml:space="preserve">, 20 proc. </w:t>
      </w:r>
      <w:proofErr w:type="spellStart"/>
      <w:r w:rsidRPr="008901D1">
        <w:rPr>
          <w:rFonts w:ascii="Arial" w:hAnsi="Arial" w:cs="Arial"/>
        </w:rPr>
        <w:t>iš</w:t>
      </w:r>
      <w:proofErr w:type="spellEnd"/>
      <w:r w:rsidRPr="008901D1">
        <w:rPr>
          <w:rFonts w:ascii="Arial" w:hAnsi="Arial" w:cs="Arial"/>
        </w:rPr>
        <w:t xml:space="preserve"> </w:t>
      </w:r>
      <w:proofErr w:type="spellStart"/>
      <w:r w:rsidRPr="008901D1">
        <w:rPr>
          <w:rFonts w:ascii="Arial" w:hAnsi="Arial" w:cs="Arial"/>
        </w:rPr>
        <w:t>darbo</w:t>
      </w:r>
      <w:proofErr w:type="spellEnd"/>
      <w:r w:rsidRPr="008901D1">
        <w:rPr>
          <w:rFonts w:ascii="Arial" w:hAnsi="Arial" w:cs="Arial"/>
        </w:rPr>
        <w:t xml:space="preserve">). </w:t>
      </w:r>
    </w:p>
    <w:p w14:paraId="605C7090" w14:textId="13AF6F1F" w:rsidR="008901D1" w:rsidRPr="008901D1" w:rsidRDefault="008901D1" w:rsidP="002279E4">
      <w:pPr>
        <w:pStyle w:val="Sraopastraipa"/>
        <w:numPr>
          <w:ilvl w:val="2"/>
          <w:numId w:val="18"/>
        </w:numPr>
        <w:jc w:val="both"/>
        <w:rPr>
          <w:rFonts w:ascii="Arial" w:hAnsi="Arial" w:cs="Arial"/>
        </w:rPr>
      </w:pPr>
      <w:proofErr w:type="spellStart"/>
      <w:r w:rsidRPr="008901D1">
        <w:rPr>
          <w:rFonts w:ascii="Arial" w:hAnsi="Arial" w:cs="Arial"/>
        </w:rPr>
        <w:t>Stiprinti</w:t>
      </w:r>
      <w:proofErr w:type="spellEnd"/>
      <w:r w:rsidRPr="008901D1">
        <w:rPr>
          <w:rFonts w:ascii="Arial" w:hAnsi="Arial" w:cs="Arial"/>
        </w:rPr>
        <w:t xml:space="preserve"> </w:t>
      </w:r>
      <w:proofErr w:type="spellStart"/>
      <w:r w:rsidRPr="008901D1">
        <w:rPr>
          <w:rFonts w:ascii="Arial" w:hAnsi="Arial" w:cs="Arial"/>
        </w:rPr>
        <w:t>darbuotojų</w:t>
      </w:r>
      <w:proofErr w:type="spellEnd"/>
      <w:r w:rsidRPr="008901D1">
        <w:rPr>
          <w:rFonts w:ascii="Arial" w:hAnsi="Arial" w:cs="Arial"/>
        </w:rPr>
        <w:t xml:space="preserve"> </w:t>
      </w:r>
      <w:proofErr w:type="spellStart"/>
      <w:r w:rsidRPr="008901D1">
        <w:rPr>
          <w:rFonts w:ascii="Arial" w:hAnsi="Arial" w:cs="Arial"/>
        </w:rPr>
        <w:t>komandinę</w:t>
      </w:r>
      <w:proofErr w:type="spellEnd"/>
      <w:r w:rsidRPr="008901D1">
        <w:rPr>
          <w:rFonts w:ascii="Arial" w:hAnsi="Arial" w:cs="Arial"/>
        </w:rPr>
        <w:t xml:space="preserve"> </w:t>
      </w:r>
      <w:proofErr w:type="spellStart"/>
      <w:r w:rsidRPr="008901D1">
        <w:rPr>
          <w:rFonts w:ascii="Arial" w:hAnsi="Arial" w:cs="Arial"/>
        </w:rPr>
        <w:t>dvasią</w:t>
      </w:r>
      <w:proofErr w:type="spellEnd"/>
      <w:r w:rsidRPr="008901D1">
        <w:rPr>
          <w:rFonts w:ascii="Arial" w:hAnsi="Arial" w:cs="Arial"/>
        </w:rPr>
        <w:t xml:space="preserve"> </w:t>
      </w:r>
      <w:proofErr w:type="spellStart"/>
      <w:r w:rsidRPr="008901D1">
        <w:rPr>
          <w:rFonts w:ascii="Arial" w:hAnsi="Arial" w:cs="Arial"/>
        </w:rPr>
        <w:t>ir</w:t>
      </w:r>
      <w:proofErr w:type="spellEnd"/>
      <w:r w:rsidRPr="008901D1">
        <w:rPr>
          <w:rFonts w:ascii="Arial" w:hAnsi="Arial" w:cs="Arial"/>
        </w:rPr>
        <w:t xml:space="preserve"> </w:t>
      </w:r>
      <w:proofErr w:type="spellStart"/>
      <w:r w:rsidRPr="008901D1">
        <w:rPr>
          <w:rFonts w:ascii="Arial" w:hAnsi="Arial" w:cs="Arial"/>
        </w:rPr>
        <w:t>skirtingų</w:t>
      </w:r>
      <w:proofErr w:type="spellEnd"/>
      <w:r w:rsidRPr="008901D1">
        <w:rPr>
          <w:rFonts w:ascii="Arial" w:hAnsi="Arial" w:cs="Arial"/>
        </w:rPr>
        <w:t xml:space="preserve"> </w:t>
      </w:r>
      <w:proofErr w:type="spellStart"/>
      <w:r w:rsidRPr="008901D1">
        <w:rPr>
          <w:rFonts w:ascii="Arial" w:hAnsi="Arial" w:cs="Arial"/>
        </w:rPr>
        <w:t>padalinių</w:t>
      </w:r>
      <w:proofErr w:type="spellEnd"/>
      <w:r w:rsidRPr="008901D1">
        <w:rPr>
          <w:rFonts w:ascii="Arial" w:hAnsi="Arial" w:cs="Arial"/>
        </w:rPr>
        <w:t xml:space="preserve">, </w:t>
      </w:r>
      <w:proofErr w:type="spellStart"/>
      <w:r w:rsidRPr="008901D1">
        <w:rPr>
          <w:rFonts w:ascii="Arial" w:hAnsi="Arial" w:cs="Arial"/>
        </w:rPr>
        <w:t>taip</w:t>
      </w:r>
      <w:proofErr w:type="spellEnd"/>
      <w:r w:rsidRPr="008901D1">
        <w:rPr>
          <w:rFonts w:ascii="Arial" w:hAnsi="Arial" w:cs="Arial"/>
        </w:rPr>
        <w:t xml:space="preserve"> pat </w:t>
      </w:r>
      <w:proofErr w:type="spellStart"/>
      <w:r w:rsidRPr="008901D1">
        <w:rPr>
          <w:rFonts w:ascii="Arial" w:hAnsi="Arial" w:cs="Arial"/>
        </w:rPr>
        <w:t>ir</w:t>
      </w:r>
      <w:proofErr w:type="spellEnd"/>
      <w:r w:rsidRPr="008901D1">
        <w:rPr>
          <w:rFonts w:ascii="Arial" w:hAnsi="Arial" w:cs="Arial"/>
        </w:rPr>
        <w:t xml:space="preserve"> </w:t>
      </w:r>
      <w:proofErr w:type="spellStart"/>
      <w:r w:rsidRPr="008901D1">
        <w:rPr>
          <w:rFonts w:ascii="Arial" w:hAnsi="Arial" w:cs="Arial"/>
        </w:rPr>
        <w:t>nutolusių</w:t>
      </w:r>
      <w:proofErr w:type="spellEnd"/>
      <w:r w:rsidRPr="008901D1">
        <w:rPr>
          <w:rFonts w:ascii="Arial" w:hAnsi="Arial" w:cs="Arial"/>
        </w:rPr>
        <w:t xml:space="preserve">, </w:t>
      </w:r>
      <w:proofErr w:type="spellStart"/>
      <w:r w:rsidRPr="008901D1">
        <w:rPr>
          <w:rFonts w:ascii="Arial" w:hAnsi="Arial" w:cs="Arial"/>
        </w:rPr>
        <w:t>įsitraukimą</w:t>
      </w:r>
      <w:proofErr w:type="spellEnd"/>
      <w:r w:rsidRPr="008901D1">
        <w:rPr>
          <w:rFonts w:ascii="Arial" w:hAnsi="Arial" w:cs="Arial"/>
        </w:rPr>
        <w:t xml:space="preserve">. </w:t>
      </w:r>
    </w:p>
    <w:p w14:paraId="0AF5C6CA" w14:textId="4477A65B" w:rsidR="008901D1" w:rsidRPr="008901D1" w:rsidRDefault="008901D1" w:rsidP="002279E4">
      <w:pPr>
        <w:pStyle w:val="Sraopastraipa"/>
        <w:numPr>
          <w:ilvl w:val="1"/>
          <w:numId w:val="18"/>
        </w:numPr>
        <w:jc w:val="both"/>
        <w:rPr>
          <w:rFonts w:ascii="Arial" w:hAnsi="Arial" w:cs="Arial"/>
        </w:rPr>
      </w:pPr>
      <w:proofErr w:type="spellStart"/>
      <w:r w:rsidRPr="008901D1">
        <w:rPr>
          <w:rFonts w:ascii="Arial" w:hAnsi="Arial" w:cs="Arial"/>
        </w:rPr>
        <w:t>Žiemos</w:t>
      </w:r>
      <w:proofErr w:type="spellEnd"/>
      <w:r w:rsidRPr="008901D1">
        <w:rPr>
          <w:rFonts w:ascii="Arial" w:hAnsi="Arial" w:cs="Arial"/>
        </w:rPr>
        <w:t xml:space="preserve"> </w:t>
      </w:r>
      <w:proofErr w:type="spellStart"/>
      <w:r w:rsidRPr="008901D1">
        <w:rPr>
          <w:rFonts w:ascii="Arial" w:hAnsi="Arial" w:cs="Arial"/>
        </w:rPr>
        <w:t>renginys</w:t>
      </w:r>
      <w:proofErr w:type="spellEnd"/>
      <w:r w:rsidRPr="008901D1">
        <w:rPr>
          <w:rFonts w:ascii="Arial" w:hAnsi="Arial" w:cs="Arial"/>
        </w:rPr>
        <w:t xml:space="preserve"> </w:t>
      </w:r>
      <w:proofErr w:type="spellStart"/>
      <w:r w:rsidRPr="008901D1">
        <w:rPr>
          <w:rFonts w:ascii="Arial" w:hAnsi="Arial" w:cs="Arial"/>
        </w:rPr>
        <w:t>turi</w:t>
      </w:r>
      <w:proofErr w:type="spellEnd"/>
      <w:r w:rsidRPr="008901D1">
        <w:rPr>
          <w:rFonts w:ascii="Arial" w:hAnsi="Arial" w:cs="Arial"/>
        </w:rPr>
        <w:t xml:space="preserve"> </w:t>
      </w:r>
      <w:proofErr w:type="spellStart"/>
      <w:r w:rsidRPr="008901D1">
        <w:rPr>
          <w:rFonts w:ascii="Arial" w:hAnsi="Arial" w:cs="Arial"/>
        </w:rPr>
        <w:t>sukurti</w:t>
      </w:r>
      <w:proofErr w:type="spellEnd"/>
      <w:r w:rsidRPr="008901D1">
        <w:rPr>
          <w:rFonts w:ascii="Arial" w:hAnsi="Arial" w:cs="Arial"/>
        </w:rPr>
        <w:t xml:space="preserve"> </w:t>
      </w:r>
      <w:proofErr w:type="spellStart"/>
      <w:r w:rsidRPr="008901D1">
        <w:rPr>
          <w:rFonts w:ascii="Arial" w:hAnsi="Arial" w:cs="Arial"/>
        </w:rPr>
        <w:t>vienybės</w:t>
      </w:r>
      <w:proofErr w:type="spellEnd"/>
      <w:r w:rsidRPr="008901D1">
        <w:rPr>
          <w:rFonts w:ascii="Arial" w:hAnsi="Arial" w:cs="Arial"/>
        </w:rPr>
        <w:t xml:space="preserve">, </w:t>
      </w:r>
      <w:proofErr w:type="spellStart"/>
      <w:r w:rsidRPr="008901D1">
        <w:rPr>
          <w:rFonts w:ascii="Arial" w:hAnsi="Arial" w:cs="Arial"/>
        </w:rPr>
        <w:t>bendrumo</w:t>
      </w:r>
      <w:proofErr w:type="spellEnd"/>
      <w:r w:rsidRPr="008901D1">
        <w:rPr>
          <w:rFonts w:ascii="Arial" w:hAnsi="Arial" w:cs="Arial"/>
        </w:rPr>
        <w:t xml:space="preserve"> </w:t>
      </w:r>
      <w:proofErr w:type="spellStart"/>
      <w:r w:rsidRPr="008901D1">
        <w:rPr>
          <w:rFonts w:ascii="Arial" w:hAnsi="Arial" w:cs="Arial"/>
        </w:rPr>
        <w:t>jausmą</w:t>
      </w:r>
      <w:proofErr w:type="spellEnd"/>
      <w:r w:rsidRPr="008901D1">
        <w:rPr>
          <w:rFonts w:ascii="Arial" w:hAnsi="Arial" w:cs="Arial"/>
        </w:rPr>
        <w:t xml:space="preserve">. </w:t>
      </w:r>
    </w:p>
    <w:p w14:paraId="11D7F8D8" w14:textId="588B6F28" w:rsidR="008901D1" w:rsidRPr="008901D1" w:rsidRDefault="008901D1" w:rsidP="002279E4">
      <w:pPr>
        <w:pStyle w:val="Sraopastraipa"/>
        <w:numPr>
          <w:ilvl w:val="1"/>
          <w:numId w:val="18"/>
        </w:numPr>
        <w:jc w:val="both"/>
        <w:rPr>
          <w:rFonts w:ascii="Arial" w:hAnsi="Arial" w:cs="Arial"/>
        </w:rPr>
      </w:pPr>
      <w:proofErr w:type="spellStart"/>
      <w:r w:rsidRPr="008901D1">
        <w:rPr>
          <w:rFonts w:ascii="Arial" w:hAnsi="Arial" w:cs="Arial"/>
        </w:rPr>
        <w:t>Preliminariai</w:t>
      </w:r>
      <w:proofErr w:type="spellEnd"/>
      <w:r w:rsidRPr="008901D1">
        <w:rPr>
          <w:rFonts w:ascii="Arial" w:hAnsi="Arial" w:cs="Arial"/>
        </w:rPr>
        <w:t xml:space="preserve"> </w:t>
      </w:r>
      <w:proofErr w:type="spellStart"/>
      <w:r w:rsidRPr="008901D1">
        <w:rPr>
          <w:rFonts w:ascii="Arial" w:hAnsi="Arial" w:cs="Arial"/>
        </w:rPr>
        <w:t>Žiemos</w:t>
      </w:r>
      <w:proofErr w:type="spellEnd"/>
      <w:r w:rsidRPr="008901D1">
        <w:rPr>
          <w:rFonts w:ascii="Arial" w:hAnsi="Arial" w:cs="Arial"/>
        </w:rPr>
        <w:t xml:space="preserve"> </w:t>
      </w:r>
      <w:proofErr w:type="spellStart"/>
      <w:r w:rsidRPr="008901D1">
        <w:rPr>
          <w:rFonts w:ascii="Arial" w:hAnsi="Arial" w:cs="Arial"/>
        </w:rPr>
        <w:t>renginyje</w:t>
      </w:r>
      <w:proofErr w:type="spellEnd"/>
      <w:r w:rsidRPr="008901D1">
        <w:rPr>
          <w:rFonts w:ascii="Arial" w:hAnsi="Arial" w:cs="Arial"/>
        </w:rPr>
        <w:t xml:space="preserve"> </w:t>
      </w:r>
      <w:proofErr w:type="spellStart"/>
      <w:r w:rsidRPr="008901D1">
        <w:rPr>
          <w:rFonts w:ascii="Arial" w:hAnsi="Arial" w:cs="Arial"/>
        </w:rPr>
        <w:t>dalyvauja</w:t>
      </w:r>
      <w:proofErr w:type="spellEnd"/>
      <w:r w:rsidRPr="008901D1">
        <w:rPr>
          <w:rFonts w:ascii="Arial" w:hAnsi="Arial" w:cs="Arial"/>
        </w:rPr>
        <w:t xml:space="preserve"> </w:t>
      </w:r>
      <w:proofErr w:type="spellStart"/>
      <w:r w:rsidRPr="008901D1">
        <w:rPr>
          <w:rFonts w:ascii="Arial" w:hAnsi="Arial" w:cs="Arial"/>
        </w:rPr>
        <w:t>apie</w:t>
      </w:r>
      <w:proofErr w:type="spellEnd"/>
      <w:r w:rsidRPr="008901D1">
        <w:rPr>
          <w:rFonts w:ascii="Arial" w:hAnsi="Arial" w:cs="Arial"/>
        </w:rPr>
        <w:t xml:space="preserve"> 70 proc. </w:t>
      </w:r>
      <w:proofErr w:type="spellStart"/>
      <w:r w:rsidRPr="008901D1">
        <w:rPr>
          <w:rFonts w:ascii="Arial" w:hAnsi="Arial" w:cs="Arial"/>
        </w:rPr>
        <w:t>visų</w:t>
      </w:r>
      <w:proofErr w:type="spellEnd"/>
      <w:r w:rsidRPr="008901D1">
        <w:rPr>
          <w:rFonts w:ascii="Arial" w:hAnsi="Arial" w:cs="Arial"/>
        </w:rPr>
        <w:t xml:space="preserve"> </w:t>
      </w:r>
      <w:proofErr w:type="spellStart"/>
      <w:r w:rsidRPr="008901D1">
        <w:rPr>
          <w:rFonts w:ascii="Arial" w:hAnsi="Arial" w:cs="Arial"/>
        </w:rPr>
        <w:t>darbuotojų</w:t>
      </w:r>
      <w:proofErr w:type="spellEnd"/>
      <w:r w:rsidRPr="008901D1">
        <w:rPr>
          <w:rFonts w:ascii="Arial" w:hAnsi="Arial" w:cs="Arial"/>
        </w:rPr>
        <w:t xml:space="preserve">. </w:t>
      </w:r>
    </w:p>
    <w:p w14:paraId="2572388F" w14:textId="66BF3EB8" w:rsidR="008901D1" w:rsidRPr="008901D1" w:rsidRDefault="008901D1" w:rsidP="002279E4">
      <w:pPr>
        <w:pStyle w:val="Sraopastraipa"/>
        <w:numPr>
          <w:ilvl w:val="1"/>
          <w:numId w:val="18"/>
        </w:numPr>
        <w:jc w:val="both"/>
        <w:rPr>
          <w:rFonts w:ascii="Arial" w:hAnsi="Arial" w:cs="Arial"/>
        </w:rPr>
      </w:pPr>
      <w:proofErr w:type="spellStart"/>
      <w:r w:rsidRPr="008901D1">
        <w:rPr>
          <w:rFonts w:ascii="Arial" w:hAnsi="Arial" w:cs="Arial"/>
        </w:rPr>
        <w:lastRenderedPageBreak/>
        <w:t>Preliminariai</w:t>
      </w:r>
      <w:proofErr w:type="spellEnd"/>
      <w:r w:rsidRPr="008901D1">
        <w:rPr>
          <w:rFonts w:ascii="Arial" w:hAnsi="Arial" w:cs="Arial"/>
        </w:rPr>
        <w:t xml:space="preserve"> </w:t>
      </w:r>
      <w:proofErr w:type="spellStart"/>
      <w:r w:rsidRPr="008901D1">
        <w:rPr>
          <w:rFonts w:ascii="Arial" w:hAnsi="Arial" w:cs="Arial"/>
        </w:rPr>
        <w:t>Žiemos</w:t>
      </w:r>
      <w:proofErr w:type="spellEnd"/>
      <w:r w:rsidRPr="008901D1">
        <w:rPr>
          <w:rFonts w:ascii="Arial" w:hAnsi="Arial" w:cs="Arial"/>
        </w:rPr>
        <w:t xml:space="preserve"> </w:t>
      </w:r>
      <w:proofErr w:type="spellStart"/>
      <w:r w:rsidRPr="008901D1">
        <w:rPr>
          <w:rFonts w:ascii="Arial" w:hAnsi="Arial" w:cs="Arial"/>
        </w:rPr>
        <w:t>renginys</w:t>
      </w:r>
      <w:proofErr w:type="spellEnd"/>
      <w:r w:rsidRPr="008901D1">
        <w:rPr>
          <w:rFonts w:ascii="Arial" w:hAnsi="Arial" w:cs="Arial"/>
        </w:rPr>
        <w:t xml:space="preserve"> </w:t>
      </w:r>
      <w:proofErr w:type="spellStart"/>
      <w:r w:rsidRPr="008901D1">
        <w:rPr>
          <w:rFonts w:ascii="Arial" w:hAnsi="Arial" w:cs="Arial"/>
        </w:rPr>
        <w:t>vyksta</w:t>
      </w:r>
      <w:proofErr w:type="spellEnd"/>
      <w:r w:rsidRPr="008901D1">
        <w:rPr>
          <w:rFonts w:ascii="Arial" w:hAnsi="Arial" w:cs="Arial"/>
        </w:rPr>
        <w:t xml:space="preserve"> </w:t>
      </w:r>
      <w:proofErr w:type="spellStart"/>
      <w:r w:rsidRPr="008901D1">
        <w:rPr>
          <w:rFonts w:ascii="Arial" w:hAnsi="Arial" w:cs="Arial"/>
        </w:rPr>
        <w:t>kasmet</w:t>
      </w:r>
      <w:proofErr w:type="spellEnd"/>
      <w:r w:rsidRPr="008901D1">
        <w:rPr>
          <w:rFonts w:ascii="Arial" w:hAnsi="Arial" w:cs="Arial"/>
        </w:rPr>
        <w:t xml:space="preserve"> </w:t>
      </w:r>
      <w:proofErr w:type="spellStart"/>
      <w:r w:rsidRPr="008901D1">
        <w:rPr>
          <w:rFonts w:ascii="Arial" w:hAnsi="Arial" w:cs="Arial"/>
        </w:rPr>
        <w:t>gruodžio</w:t>
      </w:r>
      <w:proofErr w:type="spellEnd"/>
      <w:r w:rsidRPr="008901D1">
        <w:rPr>
          <w:rFonts w:ascii="Arial" w:hAnsi="Arial" w:cs="Arial"/>
        </w:rPr>
        <w:t xml:space="preserve"> </w:t>
      </w:r>
      <w:proofErr w:type="spellStart"/>
      <w:r w:rsidRPr="008901D1">
        <w:rPr>
          <w:rFonts w:ascii="Arial" w:hAnsi="Arial" w:cs="Arial"/>
        </w:rPr>
        <w:t>arba</w:t>
      </w:r>
      <w:proofErr w:type="spellEnd"/>
      <w:r w:rsidRPr="008901D1">
        <w:rPr>
          <w:rFonts w:ascii="Arial" w:hAnsi="Arial" w:cs="Arial"/>
        </w:rPr>
        <w:t xml:space="preserve"> </w:t>
      </w:r>
      <w:proofErr w:type="spellStart"/>
      <w:r w:rsidRPr="008901D1">
        <w:rPr>
          <w:rFonts w:ascii="Arial" w:hAnsi="Arial" w:cs="Arial"/>
        </w:rPr>
        <w:t>sausio</w:t>
      </w:r>
      <w:proofErr w:type="spellEnd"/>
      <w:r w:rsidRPr="008901D1">
        <w:rPr>
          <w:rFonts w:ascii="Arial" w:hAnsi="Arial" w:cs="Arial"/>
        </w:rPr>
        <w:t xml:space="preserve"> </w:t>
      </w:r>
      <w:proofErr w:type="spellStart"/>
      <w:r w:rsidRPr="008901D1">
        <w:rPr>
          <w:rFonts w:ascii="Arial" w:hAnsi="Arial" w:cs="Arial"/>
        </w:rPr>
        <w:t>mėn</w:t>
      </w:r>
      <w:proofErr w:type="spellEnd"/>
      <w:r w:rsidRPr="008901D1">
        <w:rPr>
          <w:rFonts w:ascii="Arial" w:hAnsi="Arial" w:cs="Arial"/>
        </w:rPr>
        <w:t xml:space="preserve">. </w:t>
      </w:r>
    </w:p>
    <w:p w14:paraId="29F0815E" w14:textId="69FEBC65" w:rsidR="008901D1" w:rsidRPr="008901D1" w:rsidRDefault="008901D1" w:rsidP="002279E4">
      <w:pPr>
        <w:pStyle w:val="Sraopastraipa"/>
        <w:numPr>
          <w:ilvl w:val="1"/>
          <w:numId w:val="18"/>
        </w:numPr>
        <w:jc w:val="both"/>
        <w:rPr>
          <w:rFonts w:ascii="Arial" w:hAnsi="Arial" w:cs="Arial"/>
        </w:rPr>
      </w:pPr>
      <w:proofErr w:type="spellStart"/>
      <w:r w:rsidRPr="008901D1">
        <w:rPr>
          <w:rFonts w:ascii="Arial" w:hAnsi="Arial" w:cs="Arial"/>
        </w:rPr>
        <w:t>Tiekėjas</w:t>
      </w:r>
      <w:proofErr w:type="spellEnd"/>
      <w:r w:rsidRPr="008901D1">
        <w:rPr>
          <w:rFonts w:ascii="Arial" w:hAnsi="Arial" w:cs="Arial"/>
        </w:rPr>
        <w:t xml:space="preserve"> </w:t>
      </w:r>
      <w:proofErr w:type="spellStart"/>
      <w:r w:rsidRPr="008901D1">
        <w:rPr>
          <w:rFonts w:ascii="Arial" w:hAnsi="Arial" w:cs="Arial"/>
        </w:rPr>
        <w:t>rezervuoja</w:t>
      </w:r>
      <w:proofErr w:type="spellEnd"/>
      <w:r w:rsidRPr="008901D1">
        <w:rPr>
          <w:rFonts w:ascii="Arial" w:hAnsi="Arial" w:cs="Arial"/>
        </w:rPr>
        <w:t xml:space="preserve"> </w:t>
      </w:r>
      <w:proofErr w:type="spellStart"/>
      <w:r w:rsidRPr="008901D1">
        <w:rPr>
          <w:rFonts w:ascii="Arial" w:hAnsi="Arial" w:cs="Arial"/>
        </w:rPr>
        <w:t>Perkančiajam</w:t>
      </w:r>
      <w:proofErr w:type="spellEnd"/>
      <w:r w:rsidRPr="008901D1">
        <w:rPr>
          <w:rFonts w:ascii="Arial" w:hAnsi="Arial" w:cs="Arial"/>
        </w:rPr>
        <w:t xml:space="preserve"> </w:t>
      </w:r>
      <w:proofErr w:type="spellStart"/>
      <w:r w:rsidRPr="008901D1">
        <w:rPr>
          <w:rFonts w:ascii="Arial" w:hAnsi="Arial" w:cs="Arial"/>
        </w:rPr>
        <w:t>subjektui</w:t>
      </w:r>
      <w:proofErr w:type="spellEnd"/>
      <w:r w:rsidRPr="008901D1">
        <w:rPr>
          <w:rFonts w:ascii="Arial" w:hAnsi="Arial" w:cs="Arial"/>
        </w:rPr>
        <w:t xml:space="preserve"> 5 </w:t>
      </w:r>
      <w:proofErr w:type="spellStart"/>
      <w:r w:rsidRPr="008901D1">
        <w:rPr>
          <w:rFonts w:ascii="Arial" w:hAnsi="Arial" w:cs="Arial"/>
        </w:rPr>
        <w:t>renginių</w:t>
      </w:r>
      <w:proofErr w:type="spellEnd"/>
      <w:r w:rsidRPr="008901D1">
        <w:rPr>
          <w:rFonts w:ascii="Arial" w:hAnsi="Arial" w:cs="Arial"/>
        </w:rPr>
        <w:t xml:space="preserve"> </w:t>
      </w:r>
      <w:proofErr w:type="spellStart"/>
      <w:r w:rsidRPr="008901D1">
        <w:rPr>
          <w:rFonts w:ascii="Arial" w:hAnsi="Arial" w:cs="Arial"/>
        </w:rPr>
        <w:t>vietas</w:t>
      </w:r>
      <w:proofErr w:type="spellEnd"/>
      <w:r w:rsidRPr="008901D1">
        <w:rPr>
          <w:rFonts w:ascii="Arial" w:hAnsi="Arial" w:cs="Arial"/>
        </w:rPr>
        <w:t xml:space="preserve">, </w:t>
      </w:r>
      <w:proofErr w:type="spellStart"/>
      <w:r w:rsidRPr="008901D1">
        <w:rPr>
          <w:rFonts w:ascii="Arial" w:hAnsi="Arial" w:cs="Arial"/>
        </w:rPr>
        <w:t>tinkamas</w:t>
      </w:r>
      <w:proofErr w:type="spellEnd"/>
      <w:r w:rsidRPr="008901D1">
        <w:rPr>
          <w:rFonts w:ascii="Arial" w:hAnsi="Arial" w:cs="Arial"/>
        </w:rPr>
        <w:t xml:space="preserve"> </w:t>
      </w:r>
      <w:proofErr w:type="spellStart"/>
      <w:r w:rsidRPr="008901D1">
        <w:rPr>
          <w:rFonts w:ascii="Arial" w:hAnsi="Arial" w:cs="Arial"/>
        </w:rPr>
        <w:t>renginiui</w:t>
      </w:r>
      <w:proofErr w:type="spellEnd"/>
      <w:r w:rsidRPr="008901D1">
        <w:rPr>
          <w:rFonts w:ascii="Arial" w:hAnsi="Arial" w:cs="Arial"/>
        </w:rPr>
        <w:t xml:space="preserve"> </w:t>
      </w:r>
      <w:proofErr w:type="spellStart"/>
      <w:r w:rsidRPr="008901D1">
        <w:rPr>
          <w:rFonts w:ascii="Arial" w:hAnsi="Arial" w:cs="Arial"/>
        </w:rPr>
        <w:t>pagal</w:t>
      </w:r>
      <w:proofErr w:type="spellEnd"/>
      <w:r w:rsidRPr="008901D1">
        <w:rPr>
          <w:rFonts w:ascii="Arial" w:hAnsi="Arial" w:cs="Arial"/>
        </w:rPr>
        <w:t xml:space="preserve"> </w:t>
      </w:r>
      <w:proofErr w:type="spellStart"/>
      <w:r w:rsidRPr="008901D1">
        <w:rPr>
          <w:rFonts w:ascii="Arial" w:hAnsi="Arial" w:cs="Arial"/>
        </w:rPr>
        <w:t>tokius</w:t>
      </w:r>
      <w:proofErr w:type="spellEnd"/>
      <w:r w:rsidRPr="008901D1">
        <w:rPr>
          <w:rFonts w:ascii="Arial" w:hAnsi="Arial" w:cs="Arial"/>
        </w:rPr>
        <w:t xml:space="preserve"> </w:t>
      </w:r>
      <w:proofErr w:type="spellStart"/>
      <w:r w:rsidRPr="008901D1">
        <w:rPr>
          <w:rFonts w:ascii="Arial" w:hAnsi="Arial" w:cs="Arial"/>
        </w:rPr>
        <w:t>kriterijus</w:t>
      </w:r>
      <w:proofErr w:type="spellEnd"/>
      <w:r w:rsidRPr="008901D1">
        <w:rPr>
          <w:rFonts w:ascii="Arial" w:hAnsi="Arial" w:cs="Arial"/>
        </w:rPr>
        <w:t xml:space="preserve">: Vilniaus </w:t>
      </w:r>
      <w:proofErr w:type="spellStart"/>
      <w:r w:rsidRPr="008901D1">
        <w:rPr>
          <w:rFonts w:ascii="Arial" w:hAnsi="Arial" w:cs="Arial"/>
        </w:rPr>
        <w:t>miestas</w:t>
      </w:r>
      <w:proofErr w:type="spellEnd"/>
      <w:r w:rsidRPr="008901D1">
        <w:rPr>
          <w:rFonts w:ascii="Arial" w:hAnsi="Arial" w:cs="Arial"/>
        </w:rPr>
        <w:t xml:space="preserve">, </w:t>
      </w:r>
      <w:proofErr w:type="spellStart"/>
      <w:r w:rsidRPr="008901D1">
        <w:rPr>
          <w:rFonts w:ascii="Arial" w:hAnsi="Arial" w:cs="Arial"/>
        </w:rPr>
        <w:t>galimybė</w:t>
      </w:r>
      <w:proofErr w:type="spellEnd"/>
      <w:r w:rsidRPr="008901D1">
        <w:rPr>
          <w:rFonts w:ascii="Arial" w:hAnsi="Arial" w:cs="Arial"/>
        </w:rPr>
        <w:t xml:space="preserve"> </w:t>
      </w:r>
      <w:proofErr w:type="spellStart"/>
      <w:r w:rsidRPr="008901D1">
        <w:rPr>
          <w:rFonts w:ascii="Arial" w:hAnsi="Arial" w:cs="Arial"/>
        </w:rPr>
        <w:t>iki</w:t>
      </w:r>
      <w:proofErr w:type="spellEnd"/>
      <w:r w:rsidRPr="008901D1">
        <w:rPr>
          <w:rFonts w:ascii="Arial" w:hAnsi="Arial" w:cs="Arial"/>
        </w:rPr>
        <w:t xml:space="preserve"> </w:t>
      </w:r>
      <w:proofErr w:type="spellStart"/>
      <w:r w:rsidRPr="008901D1">
        <w:rPr>
          <w:rFonts w:ascii="Arial" w:hAnsi="Arial" w:cs="Arial"/>
        </w:rPr>
        <w:t>lokacijos</w:t>
      </w:r>
      <w:proofErr w:type="spellEnd"/>
      <w:r w:rsidRPr="008901D1">
        <w:rPr>
          <w:rFonts w:ascii="Arial" w:hAnsi="Arial" w:cs="Arial"/>
        </w:rPr>
        <w:t xml:space="preserve"> </w:t>
      </w:r>
      <w:proofErr w:type="spellStart"/>
      <w:r w:rsidRPr="008901D1">
        <w:rPr>
          <w:rFonts w:ascii="Arial" w:hAnsi="Arial" w:cs="Arial"/>
        </w:rPr>
        <w:t>lengvai</w:t>
      </w:r>
      <w:proofErr w:type="spellEnd"/>
      <w:r w:rsidRPr="008901D1">
        <w:rPr>
          <w:rFonts w:ascii="Arial" w:hAnsi="Arial" w:cs="Arial"/>
        </w:rPr>
        <w:t xml:space="preserve"> </w:t>
      </w:r>
      <w:proofErr w:type="spellStart"/>
      <w:r w:rsidRPr="008901D1">
        <w:rPr>
          <w:rFonts w:ascii="Arial" w:hAnsi="Arial" w:cs="Arial"/>
        </w:rPr>
        <w:t>atvykti</w:t>
      </w:r>
      <w:proofErr w:type="spellEnd"/>
      <w:r w:rsidRPr="008901D1">
        <w:rPr>
          <w:rFonts w:ascii="Arial" w:hAnsi="Arial" w:cs="Arial"/>
        </w:rPr>
        <w:t xml:space="preserve"> </w:t>
      </w:r>
      <w:proofErr w:type="spellStart"/>
      <w:r w:rsidRPr="008901D1">
        <w:rPr>
          <w:rFonts w:ascii="Arial" w:hAnsi="Arial" w:cs="Arial"/>
        </w:rPr>
        <w:t>viešuoju</w:t>
      </w:r>
      <w:proofErr w:type="spellEnd"/>
      <w:r w:rsidRPr="008901D1">
        <w:rPr>
          <w:rFonts w:ascii="Arial" w:hAnsi="Arial" w:cs="Arial"/>
        </w:rPr>
        <w:t xml:space="preserve"> </w:t>
      </w:r>
      <w:proofErr w:type="spellStart"/>
      <w:r w:rsidRPr="008901D1">
        <w:rPr>
          <w:rFonts w:ascii="Arial" w:hAnsi="Arial" w:cs="Arial"/>
        </w:rPr>
        <w:t>transportu</w:t>
      </w:r>
      <w:proofErr w:type="spellEnd"/>
      <w:r w:rsidRPr="008901D1">
        <w:rPr>
          <w:rFonts w:ascii="Arial" w:hAnsi="Arial" w:cs="Arial"/>
        </w:rPr>
        <w:t xml:space="preserve"> </w:t>
      </w:r>
      <w:proofErr w:type="spellStart"/>
      <w:r w:rsidRPr="008901D1">
        <w:rPr>
          <w:rFonts w:ascii="Arial" w:hAnsi="Arial" w:cs="Arial"/>
        </w:rPr>
        <w:t>ar</w:t>
      </w:r>
      <w:proofErr w:type="spellEnd"/>
      <w:r w:rsidRPr="008901D1">
        <w:rPr>
          <w:rFonts w:ascii="Arial" w:hAnsi="Arial" w:cs="Arial"/>
        </w:rPr>
        <w:t xml:space="preserve"> </w:t>
      </w:r>
      <w:proofErr w:type="spellStart"/>
      <w:r w:rsidRPr="008901D1">
        <w:rPr>
          <w:rFonts w:ascii="Arial" w:hAnsi="Arial" w:cs="Arial"/>
        </w:rPr>
        <w:t>lengvuoju</w:t>
      </w:r>
      <w:proofErr w:type="spellEnd"/>
      <w:r w:rsidRPr="008901D1">
        <w:rPr>
          <w:rFonts w:ascii="Arial" w:hAnsi="Arial" w:cs="Arial"/>
        </w:rPr>
        <w:t xml:space="preserve"> </w:t>
      </w:r>
      <w:proofErr w:type="spellStart"/>
      <w:r w:rsidRPr="008901D1">
        <w:rPr>
          <w:rFonts w:ascii="Arial" w:hAnsi="Arial" w:cs="Arial"/>
        </w:rPr>
        <w:t>transportu</w:t>
      </w:r>
      <w:proofErr w:type="spellEnd"/>
      <w:r w:rsidRPr="008901D1">
        <w:rPr>
          <w:rFonts w:ascii="Arial" w:hAnsi="Arial" w:cs="Arial"/>
        </w:rPr>
        <w:t xml:space="preserve"> (</w:t>
      </w:r>
      <w:proofErr w:type="spellStart"/>
      <w:r w:rsidRPr="008901D1">
        <w:rPr>
          <w:rFonts w:ascii="Arial" w:hAnsi="Arial" w:cs="Arial"/>
        </w:rPr>
        <w:t>nuosavu</w:t>
      </w:r>
      <w:proofErr w:type="spellEnd"/>
      <w:r w:rsidRPr="008901D1">
        <w:rPr>
          <w:rFonts w:ascii="Arial" w:hAnsi="Arial" w:cs="Arial"/>
        </w:rPr>
        <w:t xml:space="preserve"> </w:t>
      </w:r>
      <w:proofErr w:type="spellStart"/>
      <w:r w:rsidRPr="008901D1">
        <w:rPr>
          <w:rFonts w:ascii="Arial" w:hAnsi="Arial" w:cs="Arial"/>
        </w:rPr>
        <w:t>arba</w:t>
      </w:r>
      <w:proofErr w:type="spellEnd"/>
      <w:r w:rsidRPr="008901D1">
        <w:rPr>
          <w:rFonts w:ascii="Arial" w:hAnsi="Arial" w:cs="Arial"/>
        </w:rPr>
        <w:t xml:space="preserve"> </w:t>
      </w:r>
      <w:proofErr w:type="spellStart"/>
      <w:r w:rsidRPr="008901D1">
        <w:rPr>
          <w:rFonts w:ascii="Arial" w:hAnsi="Arial" w:cs="Arial"/>
        </w:rPr>
        <w:t>taksi</w:t>
      </w:r>
      <w:proofErr w:type="spellEnd"/>
      <w:r w:rsidRPr="008901D1">
        <w:rPr>
          <w:rFonts w:ascii="Arial" w:hAnsi="Arial" w:cs="Arial"/>
        </w:rPr>
        <w:t xml:space="preserve">), </w:t>
      </w:r>
      <w:proofErr w:type="spellStart"/>
      <w:r w:rsidRPr="008901D1">
        <w:rPr>
          <w:rFonts w:ascii="Arial" w:hAnsi="Arial" w:cs="Arial"/>
        </w:rPr>
        <w:t>galimybė</w:t>
      </w:r>
      <w:proofErr w:type="spellEnd"/>
      <w:r w:rsidRPr="008901D1">
        <w:rPr>
          <w:rFonts w:ascii="Arial" w:hAnsi="Arial" w:cs="Arial"/>
        </w:rPr>
        <w:t xml:space="preserve"> </w:t>
      </w:r>
      <w:proofErr w:type="spellStart"/>
      <w:r w:rsidRPr="008901D1">
        <w:rPr>
          <w:rFonts w:ascii="Arial" w:hAnsi="Arial" w:cs="Arial"/>
        </w:rPr>
        <w:t>netoliese</w:t>
      </w:r>
      <w:proofErr w:type="spellEnd"/>
      <w:r w:rsidRPr="008901D1">
        <w:rPr>
          <w:rFonts w:ascii="Arial" w:hAnsi="Arial" w:cs="Arial"/>
        </w:rPr>
        <w:t xml:space="preserve"> </w:t>
      </w:r>
      <w:proofErr w:type="spellStart"/>
      <w:r w:rsidRPr="008901D1">
        <w:rPr>
          <w:rFonts w:ascii="Arial" w:hAnsi="Arial" w:cs="Arial"/>
        </w:rPr>
        <w:t>parkuotis</w:t>
      </w:r>
      <w:proofErr w:type="spellEnd"/>
      <w:r w:rsidRPr="008901D1">
        <w:rPr>
          <w:rFonts w:ascii="Arial" w:hAnsi="Arial" w:cs="Arial"/>
        </w:rPr>
        <w:t xml:space="preserve">. </w:t>
      </w:r>
      <w:proofErr w:type="spellStart"/>
      <w:r w:rsidRPr="008901D1">
        <w:rPr>
          <w:rFonts w:ascii="Arial" w:hAnsi="Arial" w:cs="Arial"/>
        </w:rPr>
        <w:t>Šie</w:t>
      </w:r>
      <w:proofErr w:type="spellEnd"/>
      <w:r w:rsidRPr="008901D1">
        <w:rPr>
          <w:rFonts w:ascii="Arial" w:hAnsi="Arial" w:cs="Arial"/>
        </w:rPr>
        <w:t xml:space="preserve"> </w:t>
      </w:r>
      <w:proofErr w:type="spellStart"/>
      <w:r w:rsidRPr="008901D1">
        <w:rPr>
          <w:rFonts w:ascii="Arial" w:hAnsi="Arial" w:cs="Arial"/>
        </w:rPr>
        <w:t>kriterijai</w:t>
      </w:r>
      <w:proofErr w:type="spellEnd"/>
      <w:r w:rsidRPr="008901D1">
        <w:rPr>
          <w:rFonts w:ascii="Arial" w:hAnsi="Arial" w:cs="Arial"/>
        </w:rPr>
        <w:t xml:space="preserve"> </w:t>
      </w:r>
      <w:proofErr w:type="spellStart"/>
      <w:r w:rsidRPr="008901D1">
        <w:rPr>
          <w:rFonts w:ascii="Arial" w:hAnsi="Arial" w:cs="Arial"/>
        </w:rPr>
        <w:t>gali</w:t>
      </w:r>
      <w:proofErr w:type="spellEnd"/>
      <w:r w:rsidRPr="008901D1">
        <w:rPr>
          <w:rFonts w:ascii="Arial" w:hAnsi="Arial" w:cs="Arial"/>
        </w:rPr>
        <w:t xml:space="preserve"> </w:t>
      </w:r>
      <w:proofErr w:type="spellStart"/>
      <w:r w:rsidRPr="008901D1">
        <w:rPr>
          <w:rFonts w:ascii="Arial" w:hAnsi="Arial" w:cs="Arial"/>
        </w:rPr>
        <w:t>keistis</w:t>
      </w:r>
      <w:proofErr w:type="spellEnd"/>
      <w:r w:rsidRPr="008901D1">
        <w:rPr>
          <w:rFonts w:ascii="Arial" w:hAnsi="Arial" w:cs="Arial"/>
        </w:rPr>
        <w:t xml:space="preserve"> tik </w:t>
      </w:r>
      <w:proofErr w:type="spellStart"/>
      <w:r w:rsidRPr="008901D1">
        <w:rPr>
          <w:rFonts w:ascii="Arial" w:hAnsi="Arial" w:cs="Arial"/>
        </w:rPr>
        <w:t>Perkančiajam</w:t>
      </w:r>
      <w:proofErr w:type="spellEnd"/>
      <w:r w:rsidRPr="008901D1">
        <w:rPr>
          <w:rFonts w:ascii="Arial" w:hAnsi="Arial" w:cs="Arial"/>
        </w:rPr>
        <w:t xml:space="preserve"> </w:t>
      </w:r>
      <w:proofErr w:type="spellStart"/>
      <w:r w:rsidRPr="008901D1">
        <w:rPr>
          <w:rFonts w:ascii="Arial" w:hAnsi="Arial" w:cs="Arial"/>
        </w:rPr>
        <w:t>subjektui</w:t>
      </w:r>
      <w:proofErr w:type="spellEnd"/>
      <w:r w:rsidRPr="008901D1">
        <w:rPr>
          <w:rFonts w:ascii="Arial" w:hAnsi="Arial" w:cs="Arial"/>
        </w:rPr>
        <w:t xml:space="preserve"> </w:t>
      </w:r>
      <w:proofErr w:type="spellStart"/>
      <w:r w:rsidRPr="008901D1">
        <w:rPr>
          <w:rFonts w:ascii="Arial" w:hAnsi="Arial" w:cs="Arial"/>
        </w:rPr>
        <w:t>apie</w:t>
      </w:r>
      <w:proofErr w:type="spellEnd"/>
      <w:r w:rsidRPr="008901D1">
        <w:rPr>
          <w:rFonts w:ascii="Arial" w:hAnsi="Arial" w:cs="Arial"/>
        </w:rPr>
        <w:t xml:space="preserve"> tai </w:t>
      </w:r>
      <w:proofErr w:type="spellStart"/>
      <w:r w:rsidRPr="008901D1">
        <w:rPr>
          <w:rFonts w:ascii="Arial" w:hAnsi="Arial" w:cs="Arial"/>
        </w:rPr>
        <w:t>įspėjus</w:t>
      </w:r>
      <w:proofErr w:type="spellEnd"/>
      <w:r w:rsidRPr="008901D1">
        <w:rPr>
          <w:rFonts w:ascii="Arial" w:hAnsi="Arial" w:cs="Arial"/>
        </w:rPr>
        <w:t xml:space="preserve"> </w:t>
      </w:r>
      <w:proofErr w:type="spellStart"/>
      <w:r w:rsidRPr="008901D1">
        <w:rPr>
          <w:rFonts w:ascii="Arial" w:hAnsi="Arial" w:cs="Arial"/>
        </w:rPr>
        <w:t>Tiekėją</w:t>
      </w:r>
      <w:proofErr w:type="spellEnd"/>
      <w:r w:rsidRPr="008901D1">
        <w:rPr>
          <w:rFonts w:ascii="Arial" w:hAnsi="Arial" w:cs="Arial"/>
        </w:rPr>
        <w:t xml:space="preserve"> </w:t>
      </w:r>
      <w:proofErr w:type="spellStart"/>
      <w:r w:rsidRPr="008901D1">
        <w:rPr>
          <w:rFonts w:ascii="Arial" w:hAnsi="Arial" w:cs="Arial"/>
        </w:rPr>
        <w:t>likus</w:t>
      </w:r>
      <w:proofErr w:type="spellEnd"/>
      <w:r w:rsidRPr="008901D1">
        <w:rPr>
          <w:rFonts w:ascii="Arial" w:hAnsi="Arial" w:cs="Arial"/>
        </w:rPr>
        <w:t xml:space="preserve"> ne </w:t>
      </w:r>
      <w:proofErr w:type="spellStart"/>
      <w:r w:rsidRPr="008901D1">
        <w:rPr>
          <w:rFonts w:ascii="Arial" w:hAnsi="Arial" w:cs="Arial"/>
        </w:rPr>
        <w:t>mažiau</w:t>
      </w:r>
      <w:proofErr w:type="spellEnd"/>
      <w:r w:rsidRPr="008901D1">
        <w:rPr>
          <w:rFonts w:ascii="Arial" w:hAnsi="Arial" w:cs="Arial"/>
        </w:rPr>
        <w:t xml:space="preserve"> </w:t>
      </w:r>
      <w:proofErr w:type="spellStart"/>
      <w:r w:rsidRPr="008901D1">
        <w:rPr>
          <w:rFonts w:ascii="Arial" w:hAnsi="Arial" w:cs="Arial"/>
        </w:rPr>
        <w:t>kaip</w:t>
      </w:r>
      <w:proofErr w:type="spellEnd"/>
      <w:r w:rsidRPr="008901D1">
        <w:rPr>
          <w:rFonts w:ascii="Arial" w:hAnsi="Arial" w:cs="Arial"/>
        </w:rPr>
        <w:t xml:space="preserve"> 3 </w:t>
      </w:r>
      <w:proofErr w:type="spellStart"/>
      <w:r w:rsidRPr="008901D1">
        <w:rPr>
          <w:rFonts w:ascii="Arial" w:hAnsi="Arial" w:cs="Arial"/>
        </w:rPr>
        <w:t>mėn</w:t>
      </w:r>
      <w:proofErr w:type="spellEnd"/>
      <w:r w:rsidRPr="008901D1">
        <w:rPr>
          <w:rFonts w:ascii="Arial" w:hAnsi="Arial" w:cs="Arial"/>
        </w:rPr>
        <w:t xml:space="preserve">. </w:t>
      </w:r>
      <w:proofErr w:type="spellStart"/>
      <w:r w:rsidRPr="008901D1">
        <w:rPr>
          <w:rFonts w:ascii="Arial" w:hAnsi="Arial" w:cs="Arial"/>
        </w:rPr>
        <w:t>iki</w:t>
      </w:r>
      <w:proofErr w:type="spellEnd"/>
      <w:r w:rsidRPr="008901D1">
        <w:rPr>
          <w:rFonts w:ascii="Arial" w:hAnsi="Arial" w:cs="Arial"/>
        </w:rPr>
        <w:t xml:space="preserve"> </w:t>
      </w:r>
      <w:proofErr w:type="spellStart"/>
      <w:r w:rsidRPr="008901D1">
        <w:rPr>
          <w:rFonts w:ascii="Arial" w:hAnsi="Arial" w:cs="Arial"/>
        </w:rPr>
        <w:t>renginio</w:t>
      </w:r>
      <w:proofErr w:type="spellEnd"/>
      <w:r w:rsidRPr="008901D1">
        <w:rPr>
          <w:rFonts w:ascii="Arial" w:hAnsi="Arial" w:cs="Arial"/>
        </w:rPr>
        <w:t xml:space="preserve">. </w:t>
      </w:r>
    </w:p>
    <w:p w14:paraId="0A9FCE91" w14:textId="4FD30F72" w:rsidR="008901D1" w:rsidRPr="008901D1" w:rsidRDefault="008901D1" w:rsidP="002279E4">
      <w:pPr>
        <w:pStyle w:val="Sraopastraipa"/>
        <w:numPr>
          <w:ilvl w:val="1"/>
          <w:numId w:val="18"/>
        </w:numPr>
        <w:jc w:val="both"/>
        <w:rPr>
          <w:rFonts w:ascii="Arial" w:hAnsi="Arial" w:cs="Arial"/>
        </w:rPr>
      </w:pPr>
      <w:proofErr w:type="spellStart"/>
      <w:r w:rsidRPr="008901D1">
        <w:rPr>
          <w:rFonts w:ascii="Arial" w:hAnsi="Arial" w:cs="Arial"/>
        </w:rPr>
        <w:t>Žiemos</w:t>
      </w:r>
      <w:proofErr w:type="spellEnd"/>
      <w:r w:rsidRPr="008901D1">
        <w:rPr>
          <w:rFonts w:ascii="Arial" w:hAnsi="Arial" w:cs="Arial"/>
        </w:rPr>
        <w:t xml:space="preserve"> </w:t>
      </w:r>
      <w:proofErr w:type="spellStart"/>
      <w:r w:rsidRPr="008901D1">
        <w:rPr>
          <w:rFonts w:ascii="Arial" w:hAnsi="Arial" w:cs="Arial"/>
        </w:rPr>
        <w:t>renginį</w:t>
      </w:r>
      <w:proofErr w:type="spellEnd"/>
      <w:r w:rsidRPr="008901D1">
        <w:rPr>
          <w:rFonts w:ascii="Arial" w:hAnsi="Arial" w:cs="Arial"/>
        </w:rPr>
        <w:t xml:space="preserve"> </w:t>
      </w:r>
      <w:proofErr w:type="spellStart"/>
      <w:r w:rsidRPr="008901D1">
        <w:rPr>
          <w:rFonts w:ascii="Arial" w:hAnsi="Arial" w:cs="Arial"/>
        </w:rPr>
        <w:t>sudaro</w:t>
      </w:r>
      <w:proofErr w:type="spellEnd"/>
      <w:r w:rsidRPr="008901D1">
        <w:rPr>
          <w:rFonts w:ascii="Arial" w:hAnsi="Arial" w:cs="Arial"/>
        </w:rPr>
        <w:t xml:space="preserve"> dvi </w:t>
      </w:r>
      <w:proofErr w:type="spellStart"/>
      <w:r w:rsidRPr="008901D1">
        <w:rPr>
          <w:rFonts w:ascii="Arial" w:hAnsi="Arial" w:cs="Arial"/>
        </w:rPr>
        <w:t>esminės</w:t>
      </w:r>
      <w:proofErr w:type="spellEnd"/>
      <w:r w:rsidRPr="008901D1">
        <w:rPr>
          <w:rFonts w:ascii="Arial" w:hAnsi="Arial" w:cs="Arial"/>
        </w:rPr>
        <w:t xml:space="preserve"> </w:t>
      </w:r>
      <w:proofErr w:type="spellStart"/>
      <w:r w:rsidRPr="008901D1">
        <w:rPr>
          <w:rFonts w:ascii="Arial" w:hAnsi="Arial" w:cs="Arial"/>
        </w:rPr>
        <w:t>dalys</w:t>
      </w:r>
      <w:proofErr w:type="spellEnd"/>
      <w:r w:rsidRPr="008901D1">
        <w:rPr>
          <w:rFonts w:ascii="Arial" w:hAnsi="Arial" w:cs="Arial"/>
        </w:rPr>
        <w:t xml:space="preserve">: </w:t>
      </w:r>
      <w:proofErr w:type="spellStart"/>
      <w:r w:rsidRPr="008901D1">
        <w:rPr>
          <w:rFonts w:ascii="Arial" w:hAnsi="Arial" w:cs="Arial"/>
        </w:rPr>
        <w:t>komandos</w:t>
      </w:r>
      <w:proofErr w:type="spellEnd"/>
      <w:r w:rsidRPr="008901D1">
        <w:rPr>
          <w:rFonts w:ascii="Arial" w:hAnsi="Arial" w:cs="Arial"/>
        </w:rPr>
        <w:t xml:space="preserve"> </w:t>
      </w:r>
      <w:proofErr w:type="spellStart"/>
      <w:r w:rsidRPr="008901D1">
        <w:rPr>
          <w:rFonts w:ascii="Arial" w:hAnsi="Arial" w:cs="Arial"/>
        </w:rPr>
        <w:t>formavimo</w:t>
      </w:r>
      <w:proofErr w:type="spellEnd"/>
      <w:r w:rsidRPr="008901D1">
        <w:rPr>
          <w:rFonts w:ascii="Arial" w:hAnsi="Arial" w:cs="Arial"/>
        </w:rPr>
        <w:t xml:space="preserve"> </w:t>
      </w:r>
      <w:proofErr w:type="spellStart"/>
      <w:r w:rsidRPr="008901D1">
        <w:rPr>
          <w:rFonts w:ascii="Arial" w:hAnsi="Arial" w:cs="Arial"/>
        </w:rPr>
        <w:t>dalis</w:t>
      </w:r>
      <w:proofErr w:type="spellEnd"/>
      <w:r w:rsidRPr="008901D1">
        <w:rPr>
          <w:rFonts w:ascii="Arial" w:hAnsi="Arial" w:cs="Arial"/>
        </w:rPr>
        <w:t xml:space="preserve"> (</w:t>
      </w:r>
      <w:proofErr w:type="spellStart"/>
      <w:r w:rsidRPr="008901D1">
        <w:rPr>
          <w:rFonts w:ascii="Arial" w:hAnsi="Arial" w:cs="Arial"/>
        </w:rPr>
        <w:t>geriausių</w:t>
      </w:r>
      <w:proofErr w:type="spellEnd"/>
      <w:r w:rsidRPr="008901D1">
        <w:rPr>
          <w:rFonts w:ascii="Arial" w:hAnsi="Arial" w:cs="Arial"/>
        </w:rPr>
        <w:t xml:space="preserve"> </w:t>
      </w:r>
      <w:proofErr w:type="spellStart"/>
      <w:r w:rsidRPr="008901D1">
        <w:rPr>
          <w:rFonts w:ascii="Arial" w:hAnsi="Arial" w:cs="Arial"/>
        </w:rPr>
        <w:t>darbuotojų</w:t>
      </w:r>
      <w:proofErr w:type="spellEnd"/>
      <w:r w:rsidRPr="008901D1">
        <w:rPr>
          <w:rFonts w:ascii="Arial" w:hAnsi="Arial" w:cs="Arial"/>
        </w:rPr>
        <w:t xml:space="preserve"> </w:t>
      </w:r>
      <w:proofErr w:type="spellStart"/>
      <w:r w:rsidRPr="008901D1">
        <w:rPr>
          <w:rFonts w:ascii="Arial" w:hAnsi="Arial" w:cs="Arial"/>
        </w:rPr>
        <w:t>įvertinimas</w:t>
      </w:r>
      <w:proofErr w:type="spellEnd"/>
      <w:r w:rsidRPr="008901D1">
        <w:rPr>
          <w:rFonts w:ascii="Arial" w:hAnsi="Arial" w:cs="Arial"/>
        </w:rPr>
        <w:t xml:space="preserve">) </w:t>
      </w:r>
      <w:proofErr w:type="spellStart"/>
      <w:r w:rsidRPr="008901D1">
        <w:rPr>
          <w:rFonts w:ascii="Arial" w:hAnsi="Arial" w:cs="Arial"/>
        </w:rPr>
        <w:t>ir</w:t>
      </w:r>
      <w:proofErr w:type="spellEnd"/>
      <w:r w:rsidRPr="008901D1">
        <w:rPr>
          <w:rFonts w:ascii="Arial" w:hAnsi="Arial" w:cs="Arial"/>
        </w:rPr>
        <w:t xml:space="preserve"> </w:t>
      </w:r>
      <w:proofErr w:type="spellStart"/>
      <w:r w:rsidRPr="008901D1">
        <w:rPr>
          <w:rFonts w:ascii="Arial" w:hAnsi="Arial" w:cs="Arial"/>
        </w:rPr>
        <w:t>pramoginė</w:t>
      </w:r>
      <w:proofErr w:type="spellEnd"/>
      <w:r w:rsidRPr="008901D1">
        <w:rPr>
          <w:rFonts w:ascii="Arial" w:hAnsi="Arial" w:cs="Arial"/>
        </w:rPr>
        <w:t xml:space="preserve"> </w:t>
      </w:r>
      <w:proofErr w:type="spellStart"/>
      <w:r w:rsidRPr="008901D1">
        <w:rPr>
          <w:rFonts w:ascii="Arial" w:hAnsi="Arial" w:cs="Arial"/>
        </w:rPr>
        <w:t>dalis</w:t>
      </w:r>
      <w:proofErr w:type="spellEnd"/>
      <w:r w:rsidRPr="008901D1">
        <w:rPr>
          <w:rFonts w:ascii="Arial" w:hAnsi="Arial" w:cs="Arial"/>
        </w:rPr>
        <w:t xml:space="preserve"> (</w:t>
      </w:r>
      <w:proofErr w:type="spellStart"/>
      <w:r w:rsidRPr="008901D1">
        <w:rPr>
          <w:rFonts w:ascii="Arial" w:hAnsi="Arial" w:cs="Arial"/>
        </w:rPr>
        <w:t>muzikos</w:t>
      </w:r>
      <w:proofErr w:type="spellEnd"/>
      <w:r w:rsidRPr="008901D1">
        <w:rPr>
          <w:rFonts w:ascii="Arial" w:hAnsi="Arial" w:cs="Arial"/>
        </w:rPr>
        <w:t xml:space="preserve"> </w:t>
      </w:r>
      <w:proofErr w:type="spellStart"/>
      <w:r w:rsidRPr="008901D1">
        <w:rPr>
          <w:rFonts w:ascii="Arial" w:hAnsi="Arial" w:cs="Arial"/>
        </w:rPr>
        <w:t>grupės</w:t>
      </w:r>
      <w:proofErr w:type="spellEnd"/>
      <w:r w:rsidRPr="008901D1">
        <w:rPr>
          <w:rFonts w:ascii="Arial" w:hAnsi="Arial" w:cs="Arial"/>
        </w:rPr>
        <w:t xml:space="preserve"> </w:t>
      </w:r>
      <w:proofErr w:type="spellStart"/>
      <w:r w:rsidRPr="008901D1">
        <w:rPr>
          <w:rFonts w:ascii="Arial" w:hAnsi="Arial" w:cs="Arial"/>
        </w:rPr>
        <w:t>koncertas</w:t>
      </w:r>
      <w:proofErr w:type="spellEnd"/>
      <w:r w:rsidRPr="008901D1">
        <w:rPr>
          <w:rFonts w:ascii="Arial" w:hAnsi="Arial" w:cs="Arial"/>
        </w:rPr>
        <w:t xml:space="preserve"> </w:t>
      </w:r>
      <w:proofErr w:type="spellStart"/>
      <w:r w:rsidRPr="008901D1">
        <w:rPr>
          <w:rFonts w:ascii="Arial" w:hAnsi="Arial" w:cs="Arial"/>
        </w:rPr>
        <w:t>bei</w:t>
      </w:r>
      <w:proofErr w:type="spellEnd"/>
      <w:r w:rsidRPr="008901D1">
        <w:rPr>
          <w:rFonts w:ascii="Arial" w:hAnsi="Arial" w:cs="Arial"/>
        </w:rPr>
        <w:t xml:space="preserve"> </w:t>
      </w:r>
      <w:proofErr w:type="spellStart"/>
      <w:r w:rsidRPr="008901D1">
        <w:rPr>
          <w:rFonts w:ascii="Arial" w:hAnsi="Arial" w:cs="Arial"/>
        </w:rPr>
        <w:t>kiti</w:t>
      </w:r>
      <w:proofErr w:type="spellEnd"/>
      <w:r w:rsidRPr="008901D1">
        <w:rPr>
          <w:rFonts w:ascii="Arial" w:hAnsi="Arial" w:cs="Arial"/>
        </w:rPr>
        <w:t xml:space="preserve"> </w:t>
      </w:r>
      <w:proofErr w:type="spellStart"/>
      <w:r w:rsidRPr="008901D1">
        <w:rPr>
          <w:rFonts w:ascii="Arial" w:hAnsi="Arial" w:cs="Arial"/>
        </w:rPr>
        <w:t>šou</w:t>
      </w:r>
      <w:proofErr w:type="spellEnd"/>
      <w:r w:rsidRPr="008901D1">
        <w:rPr>
          <w:rFonts w:ascii="Arial" w:hAnsi="Arial" w:cs="Arial"/>
        </w:rPr>
        <w:t xml:space="preserve"> </w:t>
      </w:r>
      <w:proofErr w:type="spellStart"/>
      <w:r w:rsidRPr="008901D1">
        <w:rPr>
          <w:rFonts w:ascii="Arial" w:hAnsi="Arial" w:cs="Arial"/>
        </w:rPr>
        <w:t>pramoginiai</w:t>
      </w:r>
      <w:proofErr w:type="spellEnd"/>
      <w:r w:rsidRPr="008901D1">
        <w:rPr>
          <w:rFonts w:ascii="Arial" w:hAnsi="Arial" w:cs="Arial"/>
        </w:rPr>
        <w:t xml:space="preserve"> </w:t>
      </w:r>
      <w:proofErr w:type="spellStart"/>
      <w:r w:rsidRPr="008901D1">
        <w:rPr>
          <w:rFonts w:ascii="Arial" w:hAnsi="Arial" w:cs="Arial"/>
        </w:rPr>
        <w:t>pasirodymai</w:t>
      </w:r>
      <w:proofErr w:type="spellEnd"/>
      <w:r w:rsidRPr="008901D1">
        <w:rPr>
          <w:rFonts w:ascii="Arial" w:hAnsi="Arial" w:cs="Arial"/>
        </w:rPr>
        <w:t xml:space="preserve">). </w:t>
      </w:r>
    </w:p>
    <w:p w14:paraId="2FC434DE" w14:textId="6943D51A" w:rsidR="008901D1" w:rsidRPr="008901D1" w:rsidRDefault="008901D1" w:rsidP="002279E4">
      <w:pPr>
        <w:pStyle w:val="Sraopastraipa"/>
        <w:numPr>
          <w:ilvl w:val="1"/>
          <w:numId w:val="18"/>
        </w:numPr>
        <w:jc w:val="both"/>
        <w:rPr>
          <w:rFonts w:ascii="Arial" w:hAnsi="Arial" w:cs="Arial"/>
        </w:rPr>
      </w:pPr>
      <w:proofErr w:type="spellStart"/>
      <w:r w:rsidRPr="008901D1">
        <w:rPr>
          <w:rFonts w:ascii="Arial" w:hAnsi="Arial" w:cs="Arial"/>
        </w:rPr>
        <w:t>Tiekėjas</w:t>
      </w:r>
      <w:proofErr w:type="spellEnd"/>
      <w:r w:rsidRPr="008901D1">
        <w:rPr>
          <w:rFonts w:ascii="Arial" w:hAnsi="Arial" w:cs="Arial"/>
        </w:rPr>
        <w:t xml:space="preserve"> </w:t>
      </w:r>
      <w:proofErr w:type="spellStart"/>
      <w:r w:rsidRPr="008901D1">
        <w:rPr>
          <w:rFonts w:ascii="Arial" w:hAnsi="Arial" w:cs="Arial"/>
        </w:rPr>
        <w:t>įsipareigoja</w:t>
      </w:r>
      <w:proofErr w:type="spellEnd"/>
      <w:r w:rsidRPr="008901D1">
        <w:rPr>
          <w:rFonts w:ascii="Arial" w:hAnsi="Arial" w:cs="Arial"/>
        </w:rPr>
        <w:t xml:space="preserve"> </w:t>
      </w:r>
      <w:proofErr w:type="spellStart"/>
      <w:r w:rsidRPr="008901D1">
        <w:rPr>
          <w:rFonts w:ascii="Arial" w:hAnsi="Arial" w:cs="Arial"/>
        </w:rPr>
        <w:t>Perkančiajam</w:t>
      </w:r>
      <w:proofErr w:type="spellEnd"/>
      <w:r w:rsidRPr="008901D1">
        <w:rPr>
          <w:rFonts w:ascii="Arial" w:hAnsi="Arial" w:cs="Arial"/>
        </w:rPr>
        <w:t xml:space="preserve"> </w:t>
      </w:r>
      <w:proofErr w:type="spellStart"/>
      <w:r w:rsidRPr="008901D1">
        <w:rPr>
          <w:rFonts w:ascii="Arial" w:hAnsi="Arial" w:cs="Arial"/>
        </w:rPr>
        <w:t>subjektui</w:t>
      </w:r>
      <w:proofErr w:type="spellEnd"/>
      <w:r w:rsidRPr="008901D1">
        <w:rPr>
          <w:rFonts w:ascii="Arial" w:hAnsi="Arial" w:cs="Arial"/>
        </w:rPr>
        <w:t xml:space="preserve"> </w:t>
      </w:r>
      <w:proofErr w:type="spellStart"/>
      <w:r w:rsidRPr="008901D1">
        <w:rPr>
          <w:rFonts w:ascii="Arial" w:hAnsi="Arial" w:cs="Arial"/>
        </w:rPr>
        <w:t>pasiūlyti</w:t>
      </w:r>
      <w:proofErr w:type="spellEnd"/>
      <w:r w:rsidRPr="008901D1">
        <w:rPr>
          <w:rFonts w:ascii="Arial" w:hAnsi="Arial" w:cs="Arial"/>
        </w:rPr>
        <w:t xml:space="preserve"> bent 3 </w:t>
      </w:r>
      <w:proofErr w:type="spellStart"/>
      <w:r w:rsidRPr="008901D1">
        <w:rPr>
          <w:rFonts w:ascii="Arial" w:hAnsi="Arial" w:cs="Arial"/>
        </w:rPr>
        <w:t>skirtingas</w:t>
      </w:r>
      <w:proofErr w:type="spellEnd"/>
      <w:r w:rsidRPr="008901D1">
        <w:rPr>
          <w:rFonts w:ascii="Arial" w:hAnsi="Arial" w:cs="Arial"/>
        </w:rPr>
        <w:t xml:space="preserve"> </w:t>
      </w:r>
      <w:proofErr w:type="spellStart"/>
      <w:r w:rsidRPr="008901D1">
        <w:rPr>
          <w:rFonts w:ascii="Arial" w:hAnsi="Arial" w:cs="Arial"/>
        </w:rPr>
        <w:t>Renginio</w:t>
      </w:r>
      <w:proofErr w:type="spellEnd"/>
      <w:r w:rsidRPr="008901D1">
        <w:rPr>
          <w:rFonts w:ascii="Arial" w:hAnsi="Arial" w:cs="Arial"/>
        </w:rPr>
        <w:t xml:space="preserve"> </w:t>
      </w:r>
      <w:proofErr w:type="spellStart"/>
      <w:r w:rsidRPr="008901D1">
        <w:rPr>
          <w:rFonts w:ascii="Arial" w:hAnsi="Arial" w:cs="Arial"/>
        </w:rPr>
        <w:t>koncepcijas</w:t>
      </w:r>
      <w:proofErr w:type="spellEnd"/>
      <w:r w:rsidRPr="008901D1">
        <w:rPr>
          <w:rFonts w:ascii="Arial" w:hAnsi="Arial" w:cs="Arial"/>
        </w:rPr>
        <w:t xml:space="preserve"> </w:t>
      </w:r>
      <w:proofErr w:type="spellStart"/>
      <w:r w:rsidRPr="008901D1">
        <w:rPr>
          <w:rFonts w:ascii="Arial" w:hAnsi="Arial" w:cs="Arial"/>
        </w:rPr>
        <w:t>likus</w:t>
      </w:r>
      <w:proofErr w:type="spellEnd"/>
      <w:r w:rsidRPr="008901D1">
        <w:rPr>
          <w:rFonts w:ascii="Arial" w:hAnsi="Arial" w:cs="Arial"/>
        </w:rPr>
        <w:t xml:space="preserve"> ne </w:t>
      </w:r>
      <w:proofErr w:type="spellStart"/>
      <w:r w:rsidRPr="008901D1">
        <w:rPr>
          <w:rFonts w:ascii="Arial" w:hAnsi="Arial" w:cs="Arial"/>
        </w:rPr>
        <w:t>mažiau</w:t>
      </w:r>
      <w:proofErr w:type="spellEnd"/>
      <w:r w:rsidRPr="008901D1">
        <w:rPr>
          <w:rFonts w:ascii="Arial" w:hAnsi="Arial" w:cs="Arial"/>
        </w:rPr>
        <w:t xml:space="preserve"> </w:t>
      </w:r>
      <w:proofErr w:type="spellStart"/>
      <w:r w:rsidRPr="008901D1">
        <w:rPr>
          <w:rFonts w:ascii="Arial" w:hAnsi="Arial" w:cs="Arial"/>
        </w:rPr>
        <w:t>kaip</w:t>
      </w:r>
      <w:proofErr w:type="spellEnd"/>
      <w:r w:rsidRPr="008901D1">
        <w:rPr>
          <w:rFonts w:ascii="Arial" w:hAnsi="Arial" w:cs="Arial"/>
        </w:rPr>
        <w:t xml:space="preserve"> 3 </w:t>
      </w:r>
      <w:proofErr w:type="spellStart"/>
      <w:r w:rsidRPr="008901D1">
        <w:rPr>
          <w:rFonts w:ascii="Arial" w:hAnsi="Arial" w:cs="Arial"/>
        </w:rPr>
        <w:t>mėn</w:t>
      </w:r>
      <w:proofErr w:type="spellEnd"/>
      <w:r w:rsidRPr="008901D1">
        <w:rPr>
          <w:rFonts w:ascii="Arial" w:hAnsi="Arial" w:cs="Arial"/>
        </w:rPr>
        <w:t xml:space="preserve">. </w:t>
      </w:r>
      <w:proofErr w:type="spellStart"/>
      <w:r w:rsidRPr="008901D1">
        <w:rPr>
          <w:rFonts w:ascii="Arial" w:hAnsi="Arial" w:cs="Arial"/>
        </w:rPr>
        <w:t>iki</w:t>
      </w:r>
      <w:proofErr w:type="spellEnd"/>
      <w:r w:rsidRPr="008901D1">
        <w:rPr>
          <w:rFonts w:ascii="Arial" w:hAnsi="Arial" w:cs="Arial"/>
        </w:rPr>
        <w:t xml:space="preserve"> </w:t>
      </w:r>
      <w:proofErr w:type="spellStart"/>
      <w:r w:rsidRPr="008901D1">
        <w:rPr>
          <w:rFonts w:ascii="Arial" w:hAnsi="Arial" w:cs="Arial"/>
        </w:rPr>
        <w:t>renginio</w:t>
      </w:r>
      <w:proofErr w:type="spellEnd"/>
      <w:r w:rsidRPr="008901D1">
        <w:rPr>
          <w:rFonts w:ascii="Arial" w:hAnsi="Arial" w:cs="Arial"/>
        </w:rPr>
        <w:t xml:space="preserve">. </w:t>
      </w:r>
    </w:p>
    <w:p w14:paraId="152CF83A" w14:textId="7A932647" w:rsidR="008901D1" w:rsidRPr="008901D1" w:rsidRDefault="008901D1" w:rsidP="002279E4">
      <w:pPr>
        <w:pStyle w:val="Sraopastraipa"/>
        <w:numPr>
          <w:ilvl w:val="1"/>
          <w:numId w:val="18"/>
        </w:numPr>
        <w:jc w:val="both"/>
        <w:rPr>
          <w:rFonts w:ascii="Arial" w:hAnsi="Arial" w:cs="Arial"/>
        </w:rPr>
      </w:pPr>
      <w:proofErr w:type="spellStart"/>
      <w:r w:rsidRPr="008901D1">
        <w:rPr>
          <w:rFonts w:ascii="Arial" w:hAnsi="Arial" w:cs="Arial"/>
        </w:rPr>
        <w:t>Tiekėjas</w:t>
      </w:r>
      <w:proofErr w:type="spellEnd"/>
      <w:r w:rsidRPr="008901D1">
        <w:rPr>
          <w:rFonts w:ascii="Arial" w:hAnsi="Arial" w:cs="Arial"/>
        </w:rPr>
        <w:t xml:space="preserve"> </w:t>
      </w:r>
      <w:proofErr w:type="spellStart"/>
      <w:r w:rsidRPr="008901D1">
        <w:rPr>
          <w:rFonts w:ascii="Arial" w:hAnsi="Arial" w:cs="Arial"/>
        </w:rPr>
        <w:t>suorganizuoja</w:t>
      </w:r>
      <w:proofErr w:type="spellEnd"/>
      <w:r w:rsidRPr="008901D1">
        <w:rPr>
          <w:rFonts w:ascii="Arial" w:hAnsi="Arial" w:cs="Arial"/>
        </w:rPr>
        <w:t xml:space="preserve"> </w:t>
      </w:r>
      <w:proofErr w:type="spellStart"/>
      <w:r w:rsidRPr="008901D1">
        <w:rPr>
          <w:rFonts w:ascii="Arial" w:hAnsi="Arial" w:cs="Arial"/>
        </w:rPr>
        <w:t>fotografavimo</w:t>
      </w:r>
      <w:proofErr w:type="spellEnd"/>
      <w:r w:rsidRPr="008901D1">
        <w:rPr>
          <w:rFonts w:ascii="Arial" w:hAnsi="Arial" w:cs="Arial"/>
        </w:rPr>
        <w:t xml:space="preserve"> </w:t>
      </w:r>
      <w:proofErr w:type="spellStart"/>
      <w:r w:rsidRPr="008901D1">
        <w:rPr>
          <w:rFonts w:ascii="Arial" w:hAnsi="Arial" w:cs="Arial"/>
        </w:rPr>
        <w:t>paslaugas</w:t>
      </w:r>
      <w:proofErr w:type="spellEnd"/>
      <w:r w:rsidRPr="008901D1">
        <w:rPr>
          <w:rFonts w:ascii="Arial" w:hAnsi="Arial" w:cs="Arial"/>
        </w:rPr>
        <w:t xml:space="preserve"> </w:t>
      </w:r>
      <w:proofErr w:type="spellStart"/>
      <w:r w:rsidRPr="008901D1">
        <w:rPr>
          <w:rFonts w:ascii="Arial" w:hAnsi="Arial" w:cs="Arial"/>
        </w:rPr>
        <w:t>ir</w:t>
      </w:r>
      <w:proofErr w:type="spellEnd"/>
      <w:r w:rsidRPr="008901D1">
        <w:rPr>
          <w:rFonts w:ascii="Arial" w:hAnsi="Arial" w:cs="Arial"/>
        </w:rPr>
        <w:t xml:space="preserve"> </w:t>
      </w:r>
      <w:proofErr w:type="spellStart"/>
      <w:r w:rsidRPr="008901D1">
        <w:rPr>
          <w:rFonts w:ascii="Arial" w:hAnsi="Arial" w:cs="Arial"/>
        </w:rPr>
        <w:t>kokybiškai</w:t>
      </w:r>
      <w:proofErr w:type="spellEnd"/>
      <w:r w:rsidRPr="008901D1">
        <w:rPr>
          <w:rFonts w:ascii="Arial" w:hAnsi="Arial" w:cs="Arial"/>
        </w:rPr>
        <w:t xml:space="preserve"> </w:t>
      </w:r>
      <w:proofErr w:type="spellStart"/>
      <w:r w:rsidRPr="008901D1">
        <w:rPr>
          <w:rFonts w:ascii="Arial" w:hAnsi="Arial" w:cs="Arial"/>
        </w:rPr>
        <w:t>retušuotas</w:t>
      </w:r>
      <w:proofErr w:type="spellEnd"/>
      <w:r w:rsidRPr="008901D1">
        <w:rPr>
          <w:rFonts w:ascii="Arial" w:hAnsi="Arial" w:cs="Arial"/>
        </w:rPr>
        <w:t xml:space="preserve"> </w:t>
      </w:r>
      <w:proofErr w:type="spellStart"/>
      <w:r w:rsidRPr="008901D1">
        <w:rPr>
          <w:rFonts w:ascii="Arial" w:hAnsi="Arial" w:cs="Arial"/>
        </w:rPr>
        <w:t>nuotraukas</w:t>
      </w:r>
      <w:proofErr w:type="spellEnd"/>
      <w:r w:rsidRPr="008901D1">
        <w:rPr>
          <w:rFonts w:ascii="Arial" w:hAnsi="Arial" w:cs="Arial"/>
        </w:rPr>
        <w:t xml:space="preserve"> </w:t>
      </w:r>
      <w:proofErr w:type="spellStart"/>
      <w:r w:rsidRPr="008901D1">
        <w:rPr>
          <w:rFonts w:ascii="Arial" w:hAnsi="Arial" w:cs="Arial"/>
        </w:rPr>
        <w:t>pristato</w:t>
      </w:r>
      <w:proofErr w:type="spellEnd"/>
      <w:r w:rsidRPr="008901D1">
        <w:rPr>
          <w:rFonts w:ascii="Arial" w:hAnsi="Arial" w:cs="Arial"/>
        </w:rPr>
        <w:t xml:space="preserve"> </w:t>
      </w:r>
      <w:proofErr w:type="spellStart"/>
      <w:r w:rsidRPr="008901D1">
        <w:rPr>
          <w:rFonts w:ascii="Arial" w:hAnsi="Arial" w:cs="Arial"/>
        </w:rPr>
        <w:t>Perkančiajam</w:t>
      </w:r>
      <w:proofErr w:type="spellEnd"/>
      <w:r w:rsidRPr="008901D1">
        <w:rPr>
          <w:rFonts w:ascii="Arial" w:hAnsi="Arial" w:cs="Arial"/>
        </w:rPr>
        <w:t xml:space="preserve"> </w:t>
      </w:r>
      <w:proofErr w:type="spellStart"/>
      <w:r w:rsidRPr="008901D1">
        <w:rPr>
          <w:rFonts w:ascii="Arial" w:hAnsi="Arial" w:cs="Arial"/>
        </w:rPr>
        <w:t>subjektui</w:t>
      </w:r>
      <w:proofErr w:type="spellEnd"/>
      <w:r w:rsidRPr="008901D1">
        <w:rPr>
          <w:rFonts w:ascii="Arial" w:hAnsi="Arial" w:cs="Arial"/>
        </w:rPr>
        <w:t xml:space="preserve"> </w:t>
      </w:r>
      <w:proofErr w:type="spellStart"/>
      <w:r w:rsidRPr="008901D1">
        <w:rPr>
          <w:rFonts w:ascii="Arial" w:hAnsi="Arial" w:cs="Arial"/>
        </w:rPr>
        <w:t>sekančią</w:t>
      </w:r>
      <w:proofErr w:type="spellEnd"/>
      <w:r w:rsidRPr="008901D1">
        <w:rPr>
          <w:rFonts w:ascii="Arial" w:hAnsi="Arial" w:cs="Arial"/>
        </w:rPr>
        <w:t xml:space="preserve"> </w:t>
      </w:r>
      <w:proofErr w:type="spellStart"/>
      <w:r w:rsidRPr="008901D1">
        <w:rPr>
          <w:rFonts w:ascii="Arial" w:hAnsi="Arial" w:cs="Arial"/>
        </w:rPr>
        <w:t>darbo</w:t>
      </w:r>
      <w:proofErr w:type="spellEnd"/>
      <w:r w:rsidRPr="008901D1">
        <w:rPr>
          <w:rFonts w:ascii="Arial" w:hAnsi="Arial" w:cs="Arial"/>
        </w:rPr>
        <w:t xml:space="preserve"> </w:t>
      </w:r>
      <w:proofErr w:type="spellStart"/>
      <w:r w:rsidRPr="008901D1">
        <w:rPr>
          <w:rFonts w:ascii="Arial" w:hAnsi="Arial" w:cs="Arial"/>
        </w:rPr>
        <w:t>dieną</w:t>
      </w:r>
      <w:proofErr w:type="spellEnd"/>
      <w:r w:rsidRPr="008901D1">
        <w:rPr>
          <w:rFonts w:ascii="Arial" w:hAnsi="Arial" w:cs="Arial"/>
        </w:rPr>
        <w:t xml:space="preserve"> po </w:t>
      </w:r>
      <w:proofErr w:type="spellStart"/>
      <w:r w:rsidRPr="008901D1">
        <w:rPr>
          <w:rFonts w:ascii="Arial" w:hAnsi="Arial" w:cs="Arial"/>
        </w:rPr>
        <w:t>renginio</w:t>
      </w:r>
      <w:proofErr w:type="spellEnd"/>
      <w:r w:rsidRPr="008901D1">
        <w:rPr>
          <w:rFonts w:ascii="Arial" w:hAnsi="Arial" w:cs="Arial"/>
        </w:rPr>
        <w:t xml:space="preserve">. </w:t>
      </w:r>
      <w:proofErr w:type="spellStart"/>
      <w:r w:rsidRPr="008901D1">
        <w:rPr>
          <w:rFonts w:ascii="Arial" w:hAnsi="Arial" w:cs="Arial"/>
        </w:rPr>
        <w:t>Pagal</w:t>
      </w:r>
      <w:proofErr w:type="spellEnd"/>
      <w:r w:rsidRPr="008901D1">
        <w:rPr>
          <w:rFonts w:ascii="Arial" w:hAnsi="Arial" w:cs="Arial"/>
        </w:rPr>
        <w:t xml:space="preserve"> </w:t>
      </w:r>
      <w:proofErr w:type="spellStart"/>
      <w:r w:rsidRPr="008901D1">
        <w:rPr>
          <w:rFonts w:ascii="Arial" w:hAnsi="Arial" w:cs="Arial"/>
        </w:rPr>
        <w:t>poreikį</w:t>
      </w:r>
      <w:proofErr w:type="spellEnd"/>
      <w:r w:rsidRPr="008901D1">
        <w:rPr>
          <w:rFonts w:ascii="Arial" w:hAnsi="Arial" w:cs="Arial"/>
        </w:rPr>
        <w:t xml:space="preserve"> </w:t>
      </w:r>
      <w:proofErr w:type="spellStart"/>
      <w:r w:rsidRPr="008901D1">
        <w:rPr>
          <w:rFonts w:ascii="Arial" w:hAnsi="Arial" w:cs="Arial"/>
        </w:rPr>
        <w:t>Perkantysis</w:t>
      </w:r>
      <w:proofErr w:type="spellEnd"/>
      <w:r w:rsidRPr="008901D1">
        <w:rPr>
          <w:rFonts w:ascii="Arial" w:hAnsi="Arial" w:cs="Arial"/>
        </w:rPr>
        <w:t xml:space="preserve"> </w:t>
      </w:r>
      <w:proofErr w:type="spellStart"/>
      <w:r w:rsidRPr="008901D1">
        <w:rPr>
          <w:rFonts w:ascii="Arial" w:hAnsi="Arial" w:cs="Arial"/>
        </w:rPr>
        <w:t>subjektas</w:t>
      </w:r>
      <w:proofErr w:type="spellEnd"/>
      <w:r w:rsidRPr="008901D1">
        <w:rPr>
          <w:rFonts w:ascii="Arial" w:hAnsi="Arial" w:cs="Arial"/>
        </w:rPr>
        <w:t xml:space="preserve"> </w:t>
      </w:r>
      <w:proofErr w:type="spellStart"/>
      <w:r w:rsidRPr="008901D1">
        <w:rPr>
          <w:rFonts w:ascii="Arial" w:hAnsi="Arial" w:cs="Arial"/>
        </w:rPr>
        <w:t>taip</w:t>
      </w:r>
      <w:proofErr w:type="spellEnd"/>
      <w:r w:rsidRPr="008901D1">
        <w:rPr>
          <w:rFonts w:ascii="Arial" w:hAnsi="Arial" w:cs="Arial"/>
        </w:rPr>
        <w:t xml:space="preserve"> pat </w:t>
      </w:r>
      <w:proofErr w:type="spellStart"/>
      <w:r w:rsidRPr="008901D1">
        <w:rPr>
          <w:rFonts w:ascii="Arial" w:hAnsi="Arial" w:cs="Arial"/>
        </w:rPr>
        <w:t>gali</w:t>
      </w:r>
      <w:proofErr w:type="spellEnd"/>
      <w:r w:rsidRPr="008901D1">
        <w:rPr>
          <w:rFonts w:ascii="Arial" w:hAnsi="Arial" w:cs="Arial"/>
        </w:rPr>
        <w:t xml:space="preserve"> </w:t>
      </w:r>
      <w:proofErr w:type="spellStart"/>
      <w:r w:rsidRPr="008901D1">
        <w:rPr>
          <w:rFonts w:ascii="Arial" w:hAnsi="Arial" w:cs="Arial"/>
        </w:rPr>
        <w:t>paprašyti</w:t>
      </w:r>
      <w:proofErr w:type="spellEnd"/>
      <w:r w:rsidRPr="008901D1">
        <w:rPr>
          <w:rFonts w:ascii="Arial" w:hAnsi="Arial" w:cs="Arial"/>
        </w:rPr>
        <w:t xml:space="preserve"> </w:t>
      </w:r>
      <w:proofErr w:type="spellStart"/>
      <w:r w:rsidRPr="008901D1">
        <w:rPr>
          <w:rFonts w:ascii="Arial" w:hAnsi="Arial" w:cs="Arial"/>
        </w:rPr>
        <w:t>Tiekėjo</w:t>
      </w:r>
      <w:proofErr w:type="spellEnd"/>
      <w:r w:rsidRPr="008901D1">
        <w:rPr>
          <w:rFonts w:ascii="Arial" w:hAnsi="Arial" w:cs="Arial"/>
        </w:rPr>
        <w:t xml:space="preserve"> </w:t>
      </w:r>
      <w:proofErr w:type="spellStart"/>
      <w:r w:rsidRPr="008901D1">
        <w:rPr>
          <w:rFonts w:ascii="Arial" w:hAnsi="Arial" w:cs="Arial"/>
        </w:rPr>
        <w:t>filmuoti</w:t>
      </w:r>
      <w:proofErr w:type="spellEnd"/>
      <w:r w:rsidRPr="008901D1">
        <w:rPr>
          <w:rFonts w:ascii="Arial" w:hAnsi="Arial" w:cs="Arial"/>
        </w:rPr>
        <w:t xml:space="preserve"> </w:t>
      </w:r>
      <w:proofErr w:type="spellStart"/>
      <w:r w:rsidRPr="008901D1">
        <w:rPr>
          <w:rFonts w:ascii="Arial" w:hAnsi="Arial" w:cs="Arial"/>
        </w:rPr>
        <w:t>renginį</w:t>
      </w:r>
      <w:proofErr w:type="spellEnd"/>
      <w:r w:rsidRPr="008901D1">
        <w:rPr>
          <w:rFonts w:ascii="Arial" w:hAnsi="Arial" w:cs="Arial"/>
        </w:rPr>
        <w:t xml:space="preserve"> </w:t>
      </w:r>
      <w:proofErr w:type="spellStart"/>
      <w:r w:rsidRPr="008901D1">
        <w:rPr>
          <w:rFonts w:ascii="Arial" w:hAnsi="Arial" w:cs="Arial"/>
        </w:rPr>
        <w:t>ir</w:t>
      </w:r>
      <w:proofErr w:type="spellEnd"/>
      <w:r w:rsidRPr="008901D1">
        <w:rPr>
          <w:rFonts w:ascii="Arial" w:hAnsi="Arial" w:cs="Arial"/>
        </w:rPr>
        <w:t xml:space="preserve"> </w:t>
      </w:r>
      <w:proofErr w:type="spellStart"/>
      <w:r w:rsidRPr="008901D1">
        <w:rPr>
          <w:rFonts w:ascii="Arial" w:hAnsi="Arial" w:cs="Arial"/>
        </w:rPr>
        <w:t>sukurti</w:t>
      </w:r>
      <w:proofErr w:type="spellEnd"/>
      <w:r w:rsidRPr="008901D1">
        <w:rPr>
          <w:rFonts w:ascii="Arial" w:hAnsi="Arial" w:cs="Arial"/>
        </w:rPr>
        <w:t xml:space="preserve"> </w:t>
      </w:r>
      <w:proofErr w:type="spellStart"/>
      <w:r w:rsidRPr="008901D1">
        <w:rPr>
          <w:rFonts w:ascii="Arial" w:hAnsi="Arial" w:cs="Arial"/>
        </w:rPr>
        <w:t>trumpą</w:t>
      </w:r>
      <w:proofErr w:type="spellEnd"/>
      <w:r w:rsidRPr="008901D1">
        <w:rPr>
          <w:rFonts w:ascii="Arial" w:hAnsi="Arial" w:cs="Arial"/>
        </w:rPr>
        <w:t xml:space="preserve"> </w:t>
      </w:r>
      <w:proofErr w:type="spellStart"/>
      <w:r w:rsidRPr="008901D1">
        <w:rPr>
          <w:rFonts w:ascii="Arial" w:hAnsi="Arial" w:cs="Arial"/>
        </w:rPr>
        <w:t>filmuką</w:t>
      </w:r>
      <w:proofErr w:type="spellEnd"/>
      <w:r w:rsidRPr="008901D1">
        <w:rPr>
          <w:rFonts w:ascii="Arial" w:hAnsi="Arial" w:cs="Arial"/>
        </w:rPr>
        <w:t xml:space="preserve"> </w:t>
      </w:r>
      <w:proofErr w:type="spellStart"/>
      <w:r w:rsidRPr="008901D1">
        <w:rPr>
          <w:rFonts w:ascii="Arial" w:hAnsi="Arial" w:cs="Arial"/>
        </w:rPr>
        <w:t>socialiniams</w:t>
      </w:r>
      <w:proofErr w:type="spellEnd"/>
      <w:r w:rsidRPr="008901D1">
        <w:rPr>
          <w:rFonts w:ascii="Arial" w:hAnsi="Arial" w:cs="Arial"/>
        </w:rPr>
        <w:t xml:space="preserve"> </w:t>
      </w:r>
      <w:proofErr w:type="spellStart"/>
      <w:r w:rsidRPr="008901D1">
        <w:rPr>
          <w:rFonts w:ascii="Arial" w:hAnsi="Arial" w:cs="Arial"/>
        </w:rPr>
        <w:t>tinklams</w:t>
      </w:r>
      <w:proofErr w:type="spellEnd"/>
      <w:r w:rsidRPr="008901D1">
        <w:rPr>
          <w:rFonts w:ascii="Arial" w:hAnsi="Arial" w:cs="Arial"/>
        </w:rPr>
        <w:t xml:space="preserve"> (</w:t>
      </w:r>
      <w:proofErr w:type="spellStart"/>
      <w:r w:rsidRPr="008901D1">
        <w:rPr>
          <w:rFonts w:ascii="Arial" w:hAnsi="Arial" w:cs="Arial"/>
        </w:rPr>
        <w:t>iki</w:t>
      </w:r>
      <w:proofErr w:type="spellEnd"/>
      <w:r w:rsidRPr="008901D1">
        <w:rPr>
          <w:rFonts w:ascii="Arial" w:hAnsi="Arial" w:cs="Arial"/>
        </w:rPr>
        <w:t xml:space="preserve"> 3 min. </w:t>
      </w:r>
      <w:proofErr w:type="spellStart"/>
      <w:r w:rsidRPr="008901D1">
        <w:rPr>
          <w:rFonts w:ascii="Arial" w:hAnsi="Arial" w:cs="Arial"/>
        </w:rPr>
        <w:t>ilgio</w:t>
      </w:r>
      <w:proofErr w:type="spellEnd"/>
      <w:r w:rsidRPr="008901D1">
        <w:rPr>
          <w:rFonts w:ascii="Arial" w:hAnsi="Arial" w:cs="Arial"/>
        </w:rPr>
        <w:t xml:space="preserve">). </w:t>
      </w:r>
    </w:p>
    <w:p w14:paraId="6B27576B" w14:textId="77777777" w:rsidR="008901D1" w:rsidRDefault="008901D1" w:rsidP="002279E4">
      <w:pPr>
        <w:pStyle w:val="Sraopastraipa"/>
        <w:numPr>
          <w:ilvl w:val="1"/>
          <w:numId w:val="18"/>
        </w:numPr>
        <w:jc w:val="both"/>
        <w:rPr>
          <w:rFonts w:ascii="Arial" w:hAnsi="Arial" w:cs="Arial"/>
        </w:rPr>
      </w:pPr>
      <w:proofErr w:type="spellStart"/>
      <w:r w:rsidRPr="008901D1">
        <w:rPr>
          <w:rFonts w:ascii="Arial" w:hAnsi="Arial" w:cs="Arial"/>
        </w:rPr>
        <w:t>Reikalavimai</w:t>
      </w:r>
      <w:proofErr w:type="spellEnd"/>
      <w:r w:rsidRPr="008901D1">
        <w:rPr>
          <w:rFonts w:ascii="Arial" w:hAnsi="Arial" w:cs="Arial"/>
        </w:rPr>
        <w:t xml:space="preserve"> </w:t>
      </w:r>
      <w:proofErr w:type="spellStart"/>
      <w:r w:rsidRPr="008901D1">
        <w:rPr>
          <w:rFonts w:ascii="Arial" w:hAnsi="Arial" w:cs="Arial"/>
        </w:rPr>
        <w:t>maitinimui</w:t>
      </w:r>
      <w:proofErr w:type="spellEnd"/>
      <w:r w:rsidRPr="008901D1">
        <w:rPr>
          <w:rFonts w:ascii="Arial" w:hAnsi="Arial" w:cs="Arial"/>
        </w:rPr>
        <w:t xml:space="preserve">: </w:t>
      </w:r>
    </w:p>
    <w:p w14:paraId="40E6414D" w14:textId="77777777" w:rsidR="008901D1" w:rsidRDefault="008901D1" w:rsidP="002279E4">
      <w:pPr>
        <w:pStyle w:val="Sraopastraipa"/>
        <w:numPr>
          <w:ilvl w:val="2"/>
          <w:numId w:val="18"/>
        </w:numPr>
        <w:jc w:val="both"/>
        <w:rPr>
          <w:rFonts w:ascii="Arial" w:hAnsi="Arial" w:cs="Arial"/>
        </w:rPr>
      </w:pPr>
      <w:proofErr w:type="spellStart"/>
      <w:r w:rsidRPr="008901D1">
        <w:rPr>
          <w:rFonts w:ascii="Arial" w:hAnsi="Arial" w:cs="Arial"/>
        </w:rPr>
        <w:t>Tiekėjas</w:t>
      </w:r>
      <w:proofErr w:type="spellEnd"/>
      <w:r w:rsidRPr="008901D1">
        <w:rPr>
          <w:rFonts w:ascii="Arial" w:hAnsi="Arial" w:cs="Arial"/>
        </w:rPr>
        <w:t xml:space="preserve"> </w:t>
      </w:r>
      <w:proofErr w:type="spellStart"/>
      <w:r w:rsidRPr="008901D1">
        <w:rPr>
          <w:rFonts w:ascii="Arial" w:hAnsi="Arial" w:cs="Arial"/>
        </w:rPr>
        <w:t>turi</w:t>
      </w:r>
      <w:proofErr w:type="spellEnd"/>
      <w:r w:rsidRPr="008901D1">
        <w:rPr>
          <w:rFonts w:ascii="Arial" w:hAnsi="Arial" w:cs="Arial"/>
        </w:rPr>
        <w:t xml:space="preserve"> </w:t>
      </w:r>
      <w:proofErr w:type="spellStart"/>
      <w:r w:rsidRPr="008901D1">
        <w:rPr>
          <w:rFonts w:ascii="Arial" w:hAnsi="Arial" w:cs="Arial"/>
        </w:rPr>
        <w:t>būti</w:t>
      </w:r>
      <w:proofErr w:type="spellEnd"/>
      <w:r w:rsidRPr="008901D1">
        <w:rPr>
          <w:rFonts w:ascii="Arial" w:hAnsi="Arial" w:cs="Arial"/>
        </w:rPr>
        <w:t xml:space="preserve"> </w:t>
      </w:r>
      <w:proofErr w:type="spellStart"/>
      <w:r w:rsidRPr="008901D1">
        <w:rPr>
          <w:rFonts w:ascii="Arial" w:hAnsi="Arial" w:cs="Arial"/>
        </w:rPr>
        <w:t>pasiruošęs</w:t>
      </w:r>
      <w:proofErr w:type="spellEnd"/>
      <w:r w:rsidRPr="008901D1">
        <w:rPr>
          <w:rFonts w:ascii="Arial" w:hAnsi="Arial" w:cs="Arial"/>
        </w:rPr>
        <w:t xml:space="preserve"> </w:t>
      </w:r>
      <w:proofErr w:type="spellStart"/>
      <w:r w:rsidRPr="008901D1">
        <w:rPr>
          <w:rFonts w:ascii="Arial" w:hAnsi="Arial" w:cs="Arial"/>
        </w:rPr>
        <w:t>įgyvendinti</w:t>
      </w:r>
      <w:proofErr w:type="spellEnd"/>
      <w:r w:rsidRPr="008901D1">
        <w:rPr>
          <w:rFonts w:ascii="Arial" w:hAnsi="Arial" w:cs="Arial"/>
        </w:rPr>
        <w:t xml:space="preserve"> </w:t>
      </w:r>
      <w:proofErr w:type="spellStart"/>
      <w:r w:rsidRPr="008901D1">
        <w:rPr>
          <w:rFonts w:ascii="Arial" w:hAnsi="Arial" w:cs="Arial"/>
        </w:rPr>
        <w:t>šventišką</w:t>
      </w:r>
      <w:proofErr w:type="spellEnd"/>
      <w:r w:rsidRPr="008901D1">
        <w:rPr>
          <w:rFonts w:ascii="Arial" w:hAnsi="Arial" w:cs="Arial"/>
        </w:rPr>
        <w:t xml:space="preserve"> </w:t>
      </w:r>
      <w:proofErr w:type="spellStart"/>
      <w:r w:rsidRPr="008901D1">
        <w:rPr>
          <w:rFonts w:ascii="Arial" w:hAnsi="Arial" w:cs="Arial"/>
        </w:rPr>
        <w:t>maitinimą</w:t>
      </w:r>
      <w:proofErr w:type="spellEnd"/>
      <w:r w:rsidRPr="008901D1">
        <w:rPr>
          <w:rFonts w:ascii="Arial" w:hAnsi="Arial" w:cs="Arial"/>
        </w:rPr>
        <w:t xml:space="preserve">. </w:t>
      </w:r>
    </w:p>
    <w:p w14:paraId="05D02299" w14:textId="77777777" w:rsidR="008901D1" w:rsidRDefault="008901D1" w:rsidP="002279E4">
      <w:pPr>
        <w:pStyle w:val="Sraopastraipa"/>
        <w:numPr>
          <w:ilvl w:val="2"/>
          <w:numId w:val="18"/>
        </w:numPr>
        <w:jc w:val="both"/>
        <w:rPr>
          <w:rFonts w:ascii="Arial" w:hAnsi="Arial" w:cs="Arial"/>
        </w:rPr>
      </w:pPr>
      <w:proofErr w:type="spellStart"/>
      <w:r w:rsidRPr="008901D1">
        <w:rPr>
          <w:rFonts w:ascii="Arial" w:hAnsi="Arial" w:cs="Arial"/>
        </w:rPr>
        <w:t>Perkančiajam</w:t>
      </w:r>
      <w:proofErr w:type="spellEnd"/>
      <w:r w:rsidRPr="008901D1">
        <w:rPr>
          <w:rFonts w:ascii="Arial" w:hAnsi="Arial" w:cs="Arial"/>
        </w:rPr>
        <w:t xml:space="preserve"> </w:t>
      </w:r>
      <w:proofErr w:type="spellStart"/>
      <w:r w:rsidRPr="008901D1">
        <w:rPr>
          <w:rFonts w:ascii="Arial" w:hAnsi="Arial" w:cs="Arial"/>
        </w:rPr>
        <w:t>subjektui</w:t>
      </w:r>
      <w:proofErr w:type="spellEnd"/>
      <w:r w:rsidRPr="008901D1">
        <w:rPr>
          <w:rFonts w:ascii="Arial" w:hAnsi="Arial" w:cs="Arial"/>
        </w:rPr>
        <w:t xml:space="preserve"> </w:t>
      </w:r>
      <w:proofErr w:type="spellStart"/>
      <w:r w:rsidRPr="008901D1">
        <w:rPr>
          <w:rFonts w:ascii="Arial" w:hAnsi="Arial" w:cs="Arial"/>
        </w:rPr>
        <w:t>turi</w:t>
      </w:r>
      <w:proofErr w:type="spellEnd"/>
      <w:r w:rsidRPr="008901D1">
        <w:rPr>
          <w:rFonts w:ascii="Arial" w:hAnsi="Arial" w:cs="Arial"/>
        </w:rPr>
        <w:t xml:space="preserve"> </w:t>
      </w:r>
      <w:proofErr w:type="spellStart"/>
      <w:r w:rsidRPr="008901D1">
        <w:rPr>
          <w:rFonts w:ascii="Arial" w:hAnsi="Arial" w:cs="Arial"/>
        </w:rPr>
        <w:t>būti</w:t>
      </w:r>
      <w:proofErr w:type="spellEnd"/>
      <w:r w:rsidRPr="008901D1">
        <w:rPr>
          <w:rFonts w:ascii="Arial" w:hAnsi="Arial" w:cs="Arial"/>
        </w:rPr>
        <w:t xml:space="preserve"> </w:t>
      </w:r>
      <w:proofErr w:type="spellStart"/>
      <w:r w:rsidRPr="008901D1">
        <w:rPr>
          <w:rFonts w:ascii="Arial" w:hAnsi="Arial" w:cs="Arial"/>
        </w:rPr>
        <w:t>pasiūlyti</w:t>
      </w:r>
      <w:proofErr w:type="spellEnd"/>
      <w:r w:rsidRPr="008901D1">
        <w:rPr>
          <w:rFonts w:ascii="Arial" w:hAnsi="Arial" w:cs="Arial"/>
        </w:rPr>
        <w:t xml:space="preserve"> bent </w:t>
      </w:r>
      <w:proofErr w:type="spellStart"/>
      <w:r w:rsidRPr="008901D1">
        <w:rPr>
          <w:rFonts w:ascii="Arial" w:hAnsi="Arial" w:cs="Arial"/>
        </w:rPr>
        <w:t>keli</w:t>
      </w:r>
      <w:proofErr w:type="spellEnd"/>
      <w:r w:rsidRPr="008901D1">
        <w:rPr>
          <w:rFonts w:ascii="Arial" w:hAnsi="Arial" w:cs="Arial"/>
        </w:rPr>
        <w:t xml:space="preserve"> </w:t>
      </w:r>
      <w:proofErr w:type="spellStart"/>
      <w:r w:rsidRPr="008901D1">
        <w:rPr>
          <w:rFonts w:ascii="Arial" w:hAnsi="Arial" w:cs="Arial"/>
        </w:rPr>
        <w:t>maitinimo</w:t>
      </w:r>
      <w:proofErr w:type="spellEnd"/>
      <w:r w:rsidRPr="008901D1">
        <w:rPr>
          <w:rFonts w:ascii="Arial" w:hAnsi="Arial" w:cs="Arial"/>
        </w:rPr>
        <w:t xml:space="preserve"> </w:t>
      </w:r>
      <w:proofErr w:type="spellStart"/>
      <w:r w:rsidRPr="008901D1">
        <w:rPr>
          <w:rFonts w:ascii="Arial" w:hAnsi="Arial" w:cs="Arial"/>
        </w:rPr>
        <w:t>variantai</w:t>
      </w:r>
      <w:proofErr w:type="spellEnd"/>
      <w:r w:rsidRPr="008901D1">
        <w:rPr>
          <w:rFonts w:ascii="Arial" w:hAnsi="Arial" w:cs="Arial"/>
        </w:rPr>
        <w:t xml:space="preserve">, </w:t>
      </w:r>
      <w:proofErr w:type="spellStart"/>
      <w:r w:rsidRPr="008901D1">
        <w:rPr>
          <w:rFonts w:ascii="Arial" w:hAnsi="Arial" w:cs="Arial"/>
        </w:rPr>
        <w:t>kuriuose</w:t>
      </w:r>
      <w:proofErr w:type="spellEnd"/>
      <w:r w:rsidRPr="008901D1">
        <w:rPr>
          <w:rFonts w:ascii="Arial" w:hAnsi="Arial" w:cs="Arial"/>
        </w:rPr>
        <w:t xml:space="preserve"> </w:t>
      </w:r>
      <w:proofErr w:type="spellStart"/>
      <w:r w:rsidRPr="008901D1">
        <w:rPr>
          <w:rFonts w:ascii="Arial" w:hAnsi="Arial" w:cs="Arial"/>
        </w:rPr>
        <w:t>būtų</w:t>
      </w:r>
      <w:proofErr w:type="spellEnd"/>
      <w:r w:rsidRPr="008901D1">
        <w:rPr>
          <w:rFonts w:ascii="Arial" w:hAnsi="Arial" w:cs="Arial"/>
        </w:rPr>
        <w:t xml:space="preserve"> </w:t>
      </w:r>
      <w:proofErr w:type="spellStart"/>
      <w:r w:rsidRPr="008901D1">
        <w:rPr>
          <w:rFonts w:ascii="Arial" w:hAnsi="Arial" w:cs="Arial"/>
        </w:rPr>
        <w:t>ir</w:t>
      </w:r>
      <w:proofErr w:type="spellEnd"/>
      <w:r w:rsidRPr="008901D1">
        <w:rPr>
          <w:rFonts w:ascii="Arial" w:hAnsi="Arial" w:cs="Arial"/>
        </w:rPr>
        <w:t xml:space="preserve"> </w:t>
      </w:r>
      <w:proofErr w:type="spellStart"/>
      <w:r w:rsidRPr="008901D1">
        <w:rPr>
          <w:rFonts w:ascii="Arial" w:hAnsi="Arial" w:cs="Arial"/>
        </w:rPr>
        <w:t>vegetariškų</w:t>
      </w:r>
      <w:proofErr w:type="spellEnd"/>
      <w:r w:rsidRPr="008901D1">
        <w:rPr>
          <w:rFonts w:ascii="Arial" w:hAnsi="Arial" w:cs="Arial"/>
        </w:rPr>
        <w:t xml:space="preserve"> </w:t>
      </w:r>
      <w:proofErr w:type="spellStart"/>
      <w:r w:rsidRPr="008901D1">
        <w:rPr>
          <w:rFonts w:ascii="Arial" w:hAnsi="Arial" w:cs="Arial"/>
        </w:rPr>
        <w:t>pasirinkimų</w:t>
      </w:r>
      <w:proofErr w:type="spellEnd"/>
      <w:r w:rsidRPr="008901D1">
        <w:rPr>
          <w:rFonts w:ascii="Arial" w:hAnsi="Arial" w:cs="Arial"/>
        </w:rPr>
        <w:t xml:space="preserve">. </w:t>
      </w:r>
    </w:p>
    <w:p w14:paraId="79961EFF" w14:textId="2E3E6B10" w:rsidR="008901D1" w:rsidRPr="008901D1" w:rsidRDefault="008901D1" w:rsidP="002279E4">
      <w:pPr>
        <w:pStyle w:val="Sraopastraipa"/>
        <w:numPr>
          <w:ilvl w:val="2"/>
          <w:numId w:val="18"/>
        </w:numPr>
        <w:jc w:val="both"/>
        <w:rPr>
          <w:rFonts w:ascii="Arial" w:hAnsi="Arial" w:cs="Arial"/>
        </w:rPr>
      </w:pPr>
      <w:proofErr w:type="spellStart"/>
      <w:r w:rsidRPr="008901D1">
        <w:rPr>
          <w:rFonts w:ascii="Arial" w:hAnsi="Arial" w:cs="Arial"/>
        </w:rPr>
        <w:t>Konkretus</w:t>
      </w:r>
      <w:proofErr w:type="spellEnd"/>
      <w:r w:rsidRPr="008901D1">
        <w:rPr>
          <w:rFonts w:ascii="Arial" w:hAnsi="Arial" w:cs="Arial"/>
        </w:rPr>
        <w:t xml:space="preserve"> </w:t>
      </w:r>
      <w:proofErr w:type="spellStart"/>
      <w:r w:rsidRPr="008901D1">
        <w:rPr>
          <w:rFonts w:ascii="Arial" w:hAnsi="Arial" w:cs="Arial"/>
        </w:rPr>
        <w:t>maisto</w:t>
      </w:r>
      <w:proofErr w:type="spellEnd"/>
      <w:r w:rsidRPr="008901D1">
        <w:rPr>
          <w:rFonts w:ascii="Arial" w:hAnsi="Arial" w:cs="Arial"/>
        </w:rPr>
        <w:t xml:space="preserve"> </w:t>
      </w:r>
      <w:proofErr w:type="spellStart"/>
      <w:r w:rsidRPr="008901D1">
        <w:rPr>
          <w:rFonts w:ascii="Arial" w:hAnsi="Arial" w:cs="Arial"/>
        </w:rPr>
        <w:t>ir</w:t>
      </w:r>
      <w:proofErr w:type="spellEnd"/>
      <w:r w:rsidRPr="008901D1">
        <w:rPr>
          <w:rFonts w:ascii="Arial" w:hAnsi="Arial" w:cs="Arial"/>
        </w:rPr>
        <w:t xml:space="preserve"> </w:t>
      </w:r>
      <w:proofErr w:type="spellStart"/>
      <w:r w:rsidRPr="008901D1">
        <w:rPr>
          <w:rFonts w:ascii="Arial" w:hAnsi="Arial" w:cs="Arial"/>
        </w:rPr>
        <w:t>gėrimo</w:t>
      </w:r>
      <w:proofErr w:type="spellEnd"/>
      <w:r w:rsidRPr="008901D1">
        <w:rPr>
          <w:rFonts w:ascii="Arial" w:hAnsi="Arial" w:cs="Arial"/>
        </w:rPr>
        <w:t xml:space="preserve"> </w:t>
      </w:r>
      <w:proofErr w:type="spellStart"/>
      <w:r w:rsidRPr="008901D1">
        <w:rPr>
          <w:rFonts w:ascii="Arial" w:hAnsi="Arial" w:cs="Arial"/>
        </w:rPr>
        <w:t>rinkinys</w:t>
      </w:r>
      <w:proofErr w:type="spellEnd"/>
      <w:r w:rsidRPr="008901D1">
        <w:rPr>
          <w:rFonts w:ascii="Arial" w:hAnsi="Arial" w:cs="Arial"/>
        </w:rPr>
        <w:t xml:space="preserve"> </w:t>
      </w:r>
      <w:proofErr w:type="spellStart"/>
      <w:r w:rsidRPr="008901D1">
        <w:rPr>
          <w:rFonts w:ascii="Arial" w:hAnsi="Arial" w:cs="Arial"/>
        </w:rPr>
        <w:t>darbuotojui</w:t>
      </w:r>
      <w:proofErr w:type="spellEnd"/>
      <w:r w:rsidRPr="008901D1">
        <w:rPr>
          <w:rFonts w:ascii="Arial" w:hAnsi="Arial" w:cs="Arial"/>
        </w:rPr>
        <w:t xml:space="preserve"> </w:t>
      </w:r>
      <w:proofErr w:type="spellStart"/>
      <w:r w:rsidRPr="008901D1">
        <w:rPr>
          <w:rFonts w:ascii="Arial" w:hAnsi="Arial" w:cs="Arial"/>
        </w:rPr>
        <w:t>turi</w:t>
      </w:r>
      <w:proofErr w:type="spellEnd"/>
      <w:r w:rsidRPr="008901D1">
        <w:rPr>
          <w:rFonts w:ascii="Arial" w:hAnsi="Arial" w:cs="Arial"/>
        </w:rPr>
        <w:t xml:space="preserve"> </w:t>
      </w:r>
      <w:proofErr w:type="spellStart"/>
      <w:r w:rsidRPr="008901D1">
        <w:rPr>
          <w:rFonts w:ascii="Arial" w:hAnsi="Arial" w:cs="Arial"/>
        </w:rPr>
        <w:t>būti</w:t>
      </w:r>
      <w:proofErr w:type="spellEnd"/>
      <w:r w:rsidRPr="008901D1">
        <w:rPr>
          <w:rFonts w:ascii="Arial" w:hAnsi="Arial" w:cs="Arial"/>
        </w:rPr>
        <w:t xml:space="preserve"> </w:t>
      </w:r>
      <w:proofErr w:type="spellStart"/>
      <w:r w:rsidRPr="008901D1">
        <w:rPr>
          <w:rFonts w:ascii="Arial" w:hAnsi="Arial" w:cs="Arial"/>
        </w:rPr>
        <w:t>iš</w:t>
      </w:r>
      <w:proofErr w:type="spellEnd"/>
      <w:r w:rsidRPr="008901D1">
        <w:rPr>
          <w:rFonts w:ascii="Arial" w:hAnsi="Arial" w:cs="Arial"/>
        </w:rPr>
        <w:t xml:space="preserve"> </w:t>
      </w:r>
      <w:proofErr w:type="spellStart"/>
      <w:r w:rsidRPr="008901D1">
        <w:rPr>
          <w:rFonts w:ascii="Arial" w:hAnsi="Arial" w:cs="Arial"/>
        </w:rPr>
        <w:t>anksto</w:t>
      </w:r>
      <w:proofErr w:type="spellEnd"/>
      <w:r w:rsidRPr="008901D1">
        <w:rPr>
          <w:rFonts w:ascii="Arial" w:hAnsi="Arial" w:cs="Arial"/>
        </w:rPr>
        <w:t xml:space="preserve"> </w:t>
      </w:r>
      <w:proofErr w:type="spellStart"/>
      <w:r w:rsidRPr="008901D1">
        <w:rPr>
          <w:rFonts w:ascii="Arial" w:hAnsi="Arial" w:cs="Arial"/>
        </w:rPr>
        <w:t>suderintas</w:t>
      </w:r>
      <w:proofErr w:type="spellEnd"/>
      <w:r w:rsidRPr="008901D1">
        <w:rPr>
          <w:rFonts w:ascii="Arial" w:hAnsi="Arial" w:cs="Arial"/>
        </w:rPr>
        <w:t xml:space="preserve"> </w:t>
      </w:r>
      <w:proofErr w:type="spellStart"/>
      <w:r w:rsidRPr="008901D1">
        <w:rPr>
          <w:rFonts w:ascii="Arial" w:hAnsi="Arial" w:cs="Arial"/>
        </w:rPr>
        <w:t>su</w:t>
      </w:r>
      <w:proofErr w:type="spellEnd"/>
      <w:r w:rsidRPr="008901D1">
        <w:rPr>
          <w:rFonts w:ascii="Arial" w:hAnsi="Arial" w:cs="Arial"/>
        </w:rPr>
        <w:t xml:space="preserve"> </w:t>
      </w:r>
      <w:proofErr w:type="spellStart"/>
      <w:r w:rsidRPr="008901D1">
        <w:rPr>
          <w:rFonts w:ascii="Arial" w:hAnsi="Arial" w:cs="Arial"/>
        </w:rPr>
        <w:t>Perkančiuoju</w:t>
      </w:r>
      <w:proofErr w:type="spellEnd"/>
      <w:r w:rsidRPr="008901D1">
        <w:rPr>
          <w:rFonts w:ascii="Arial" w:hAnsi="Arial" w:cs="Arial"/>
        </w:rPr>
        <w:t xml:space="preserve"> </w:t>
      </w:r>
      <w:proofErr w:type="spellStart"/>
      <w:r w:rsidRPr="008901D1">
        <w:rPr>
          <w:rFonts w:ascii="Arial" w:hAnsi="Arial" w:cs="Arial"/>
        </w:rPr>
        <w:t>subjektu</w:t>
      </w:r>
      <w:proofErr w:type="spellEnd"/>
      <w:r w:rsidRPr="008901D1">
        <w:rPr>
          <w:rFonts w:ascii="Arial" w:hAnsi="Arial" w:cs="Arial"/>
        </w:rPr>
        <w:t xml:space="preserve">. </w:t>
      </w:r>
    </w:p>
    <w:p w14:paraId="40206045" w14:textId="50968916" w:rsidR="008901D1" w:rsidRPr="008901D1" w:rsidRDefault="008901D1" w:rsidP="002279E4">
      <w:pPr>
        <w:pStyle w:val="Sraopastraipa"/>
        <w:numPr>
          <w:ilvl w:val="1"/>
          <w:numId w:val="18"/>
        </w:numPr>
        <w:jc w:val="both"/>
        <w:rPr>
          <w:rFonts w:ascii="Arial" w:hAnsi="Arial" w:cs="Arial"/>
        </w:rPr>
      </w:pPr>
      <w:proofErr w:type="spellStart"/>
      <w:r w:rsidRPr="008901D1">
        <w:rPr>
          <w:rFonts w:ascii="Arial" w:hAnsi="Arial" w:cs="Arial"/>
        </w:rPr>
        <w:t>Reikalavimai</w:t>
      </w:r>
      <w:proofErr w:type="spellEnd"/>
      <w:r w:rsidRPr="008901D1">
        <w:rPr>
          <w:rFonts w:ascii="Arial" w:hAnsi="Arial" w:cs="Arial"/>
        </w:rPr>
        <w:t xml:space="preserve"> </w:t>
      </w:r>
      <w:proofErr w:type="spellStart"/>
      <w:r w:rsidRPr="008901D1">
        <w:rPr>
          <w:rFonts w:ascii="Arial" w:hAnsi="Arial" w:cs="Arial"/>
        </w:rPr>
        <w:t>Žiemos</w:t>
      </w:r>
      <w:proofErr w:type="spellEnd"/>
      <w:r w:rsidRPr="008901D1">
        <w:rPr>
          <w:rFonts w:ascii="Arial" w:hAnsi="Arial" w:cs="Arial"/>
        </w:rPr>
        <w:t xml:space="preserve"> </w:t>
      </w:r>
      <w:proofErr w:type="spellStart"/>
      <w:r w:rsidRPr="008901D1">
        <w:rPr>
          <w:rFonts w:ascii="Arial" w:hAnsi="Arial" w:cs="Arial"/>
        </w:rPr>
        <w:t>renginio</w:t>
      </w:r>
      <w:proofErr w:type="spellEnd"/>
      <w:r w:rsidRPr="008901D1">
        <w:rPr>
          <w:rFonts w:ascii="Arial" w:hAnsi="Arial" w:cs="Arial"/>
        </w:rPr>
        <w:t xml:space="preserve"> </w:t>
      </w:r>
      <w:proofErr w:type="spellStart"/>
      <w:r w:rsidRPr="008901D1">
        <w:rPr>
          <w:rFonts w:ascii="Arial" w:hAnsi="Arial" w:cs="Arial"/>
        </w:rPr>
        <w:t>vedėjui</w:t>
      </w:r>
      <w:proofErr w:type="spellEnd"/>
      <w:r w:rsidRPr="008901D1">
        <w:rPr>
          <w:rFonts w:ascii="Arial" w:hAnsi="Arial" w:cs="Arial"/>
        </w:rPr>
        <w:t xml:space="preserve"> (-</w:t>
      </w:r>
      <w:proofErr w:type="spellStart"/>
      <w:r w:rsidRPr="008901D1">
        <w:rPr>
          <w:rFonts w:ascii="Arial" w:hAnsi="Arial" w:cs="Arial"/>
        </w:rPr>
        <w:t>ams</w:t>
      </w:r>
      <w:proofErr w:type="spellEnd"/>
      <w:r w:rsidRPr="008901D1">
        <w:rPr>
          <w:rFonts w:ascii="Arial" w:hAnsi="Arial" w:cs="Arial"/>
        </w:rPr>
        <w:t>):</w:t>
      </w:r>
      <w:r>
        <w:rPr>
          <w:rFonts w:ascii="Arial" w:hAnsi="Arial" w:cs="Arial"/>
        </w:rPr>
        <w:t xml:space="preserve"> </w:t>
      </w:r>
      <w:proofErr w:type="spellStart"/>
      <w:r>
        <w:rPr>
          <w:rFonts w:ascii="Arial" w:hAnsi="Arial" w:cs="Arial"/>
        </w:rPr>
        <w:t>r</w:t>
      </w:r>
      <w:r w:rsidRPr="008901D1">
        <w:rPr>
          <w:rFonts w:ascii="Arial" w:hAnsi="Arial" w:cs="Arial"/>
        </w:rPr>
        <w:t>enginį</w:t>
      </w:r>
      <w:proofErr w:type="spellEnd"/>
      <w:r w:rsidRPr="008901D1">
        <w:rPr>
          <w:rFonts w:ascii="Arial" w:hAnsi="Arial" w:cs="Arial"/>
        </w:rPr>
        <w:t xml:space="preserve"> </w:t>
      </w:r>
      <w:proofErr w:type="spellStart"/>
      <w:r w:rsidRPr="008901D1">
        <w:rPr>
          <w:rFonts w:ascii="Arial" w:hAnsi="Arial" w:cs="Arial"/>
        </w:rPr>
        <w:t>ves</w:t>
      </w:r>
      <w:proofErr w:type="spellEnd"/>
      <w:r w:rsidRPr="008901D1">
        <w:rPr>
          <w:rFonts w:ascii="Arial" w:hAnsi="Arial" w:cs="Arial"/>
        </w:rPr>
        <w:t xml:space="preserve"> </w:t>
      </w:r>
      <w:proofErr w:type="spellStart"/>
      <w:r w:rsidRPr="008901D1">
        <w:rPr>
          <w:rFonts w:ascii="Arial" w:hAnsi="Arial" w:cs="Arial"/>
        </w:rPr>
        <w:t>vedėjas</w:t>
      </w:r>
      <w:proofErr w:type="spellEnd"/>
      <w:r w:rsidRPr="008901D1">
        <w:rPr>
          <w:rFonts w:ascii="Arial" w:hAnsi="Arial" w:cs="Arial"/>
        </w:rPr>
        <w:t xml:space="preserve"> </w:t>
      </w:r>
      <w:proofErr w:type="spellStart"/>
      <w:r w:rsidRPr="008901D1">
        <w:rPr>
          <w:rFonts w:ascii="Arial" w:hAnsi="Arial" w:cs="Arial"/>
        </w:rPr>
        <w:t>arba</w:t>
      </w:r>
      <w:proofErr w:type="spellEnd"/>
      <w:r w:rsidRPr="008901D1">
        <w:rPr>
          <w:rFonts w:ascii="Arial" w:hAnsi="Arial" w:cs="Arial"/>
        </w:rPr>
        <w:t xml:space="preserve"> </w:t>
      </w:r>
      <w:proofErr w:type="spellStart"/>
      <w:r w:rsidRPr="008901D1">
        <w:rPr>
          <w:rFonts w:ascii="Arial" w:hAnsi="Arial" w:cs="Arial"/>
        </w:rPr>
        <w:t>vedėjų</w:t>
      </w:r>
      <w:proofErr w:type="spellEnd"/>
      <w:r w:rsidRPr="008901D1">
        <w:rPr>
          <w:rFonts w:ascii="Arial" w:hAnsi="Arial" w:cs="Arial"/>
        </w:rPr>
        <w:t xml:space="preserve"> </w:t>
      </w:r>
      <w:proofErr w:type="spellStart"/>
      <w:r w:rsidRPr="008901D1">
        <w:rPr>
          <w:rFonts w:ascii="Arial" w:hAnsi="Arial" w:cs="Arial"/>
        </w:rPr>
        <w:t>duetas</w:t>
      </w:r>
      <w:proofErr w:type="spellEnd"/>
      <w:r w:rsidRPr="008901D1">
        <w:rPr>
          <w:rFonts w:ascii="Arial" w:hAnsi="Arial" w:cs="Arial"/>
        </w:rPr>
        <w:t>.</w:t>
      </w:r>
      <w:r>
        <w:rPr>
          <w:rFonts w:ascii="Arial" w:hAnsi="Arial" w:cs="Arial"/>
        </w:rPr>
        <w:t xml:space="preserve"> </w:t>
      </w:r>
      <w:proofErr w:type="spellStart"/>
      <w:r w:rsidRPr="008901D1">
        <w:rPr>
          <w:rFonts w:ascii="Arial" w:hAnsi="Arial" w:cs="Arial"/>
        </w:rPr>
        <w:t>Tiekėjas</w:t>
      </w:r>
      <w:proofErr w:type="spellEnd"/>
      <w:r w:rsidRPr="008901D1">
        <w:rPr>
          <w:rFonts w:ascii="Arial" w:hAnsi="Arial" w:cs="Arial"/>
        </w:rPr>
        <w:t xml:space="preserve"> </w:t>
      </w:r>
      <w:proofErr w:type="spellStart"/>
      <w:r w:rsidRPr="008901D1">
        <w:rPr>
          <w:rFonts w:ascii="Arial" w:hAnsi="Arial" w:cs="Arial"/>
        </w:rPr>
        <w:t>turi</w:t>
      </w:r>
      <w:proofErr w:type="spellEnd"/>
      <w:r w:rsidRPr="008901D1">
        <w:rPr>
          <w:rFonts w:ascii="Arial" w:hAnsi="Arial" w:cs="Arial"/>
        </w:rPr>
        <w:t xml:space="preserve"> </w:t>
      </w:r>
      <w:proofErr w:type="spellStart"/>
      <w:r w:rsidRPr="008901D1">
        <w:rPr>
          <w:rFonts w:ascii="Arial" w:hAnsi="Arial" w:cs="Arial"/>
        </w:rPr>
        <w:t>pasiūlyti</w:t>
      </w:r>
      <w:proofErr w:type="spellEnd"/>
      <w:r w:rsidRPr="008901D1">
        <w:rPr>
          <w:rFonts w:ascii="Arial" w:hAnsi="Arial" w:cs="Arial"/>
        </w:rPr>
        <w:t xml:space="preserve"> ne </w:t>
      </w:r>
      <w:proofErr w:type="spellStart"/>
      <w:r w:rsidRPr="008901D1">
        <w:rPr>
          <w:rFonts w:ascii="Arial" w:hAnsi="Arial" w:cs="Arial"/>
        </w:rPr>
        <w:t>mažiau</w:t>
      </w:r>
      <w:proofErr w:type="spellEnd"/>
      <w:r w:rsidRPr="008901D1">
        <w:rPr>
          <w:rFonts w:ascii="Arial" w:hAnsi="Arial" w:cs="Arial"/>
        </w:rPr>
        <w:t xml:space="preserve"> </w:t>
      </w:r>
      <w:proofErr w:type="spellStart"/>
      <w:r w:rsidRPr="008901D1">
        <w:rPr>
          <w:rFonts w:ascii="Arial" w:hAnsi="Arial" w:cs="Arial"/>
        </w:rPr>
        <w:t>kaip</w:t>
      </w:r>
      <w:proofErr w:type="spellEnd"/>
      <w:r w:rsidRPr="008901D1">
        <w:rPr>
          <w:rFonts w:ascii="Arial" w:hAnsi="Arial" w:cs="Arial"/>
        </w:rPr>
        <w:t xml:space="preserve"> 5 </w:t>
      </w:r>
      <w:proofErr w:type="spellStart"/>
      <w:r w:rsidRPr="008901D1">
        <w:rPr>
          <w:rFonts w:ascii="Arial" w:hAnsi="Arial" w:cs="Arial"/>
        </w:rPr>
        <w:t>galimus</w:t>
      </w:r>
      <w:proofErr w:type="spellEnd"/>
      <w:r w:rsidRPr="008901D1">
        <w:rPr>
          <w:rFonts w:ascii="Arial" w:hAnsi="Arial" w:cs="Arial"/>
        </w:rPr>
        <w:t xml:space="preserve"> </w:t>
      </w:r>
      <w:proofErr w:type="spellStart"/>
      <w:r w:rsidRPr="008901D1">
        <w:rPr>
          <w:rFonts w:ascii="Arial" w:hAnsi="Arial" w:cs="Arial"/>
        </w:rPr>
        <w:t>Žiemos</w:t>
      </w:r>
      <w:proofErr w:type="spellEnd"/>
      <w:r w:rsidRPr="008901D1">
        <w:rPr>
          <w:rFonts w:ascii="Arial" w:hAnsi="Arial" w:cs="Arial"/>
        </w:rPr>
        <w:t xml:space="preserve"> </w:t>
      </w:r>
      <w:proofErr w:type="spellStart"/>
      <w:r w:rsidRPr="008901D1">
        <w:rPr>
          <w:rFonts w:ascii="Arial" w:hAnsi="Arial" w:cs="Arial"/>
        </w:rPr>
        <w:t>renginio</w:t>
      </w:r>
      <w:proofErr w:type="spellEnd"/>
      <w:r w:rsidRPr="008901D1">
        <w:rPr>
          <w:rFonts w:ascii="Arial" w:hAnsi="Arial" w:cs="Arial"/>
        </w:rPr>
        <w:t xml:space="preserve"> </w:t>
      </w:r>
      <w:proofErr w:type="spellStart"/>
      <w:r w:rsidRPr="008901D1">
        <w:rPr>
          <w:rFonts w:ascii="Arial" w:hAnsi="Arial" w:cs="Arial"/>
        </w:rPr>
        <w:t>vedėjų</w:t>
      </w:r>
      <w:proofErr w:type="spellEnd"/>
      <w:r w:rsidRPr="008901D1">
        <w:rPr>
          <w:rFonts w:ascii="Arial" w:hAnsi="Arial" w:cs="Arial"/>
        </w:rPr>
        <w:t xml:space="preserve"> </w:t>
      </w:r>
      <w:proofErr w:type="spellStart"/>
      <w:r w:rsidRPr="008901D1">
        <w:rPr>
          <w:rFonts w:ascii="Arial" w:hAnsi="Arial" w:cs="Arial"/>
        </w:rPr>
        <w:t>variantus</w:t>
      </w:r>
      <w:proofErr w:type="spellEnd"/>
      <w:r w:rsidRPr="008901D1">
        <w:rPr>
          <w:rFonts w:ascii="Arial" w:hAnsi="Arial" w:cs="Arial"/>
        </w:rPr>
        <w:t xml:space="preserve">, o </w:t>
      </w:r>
      <w:proofErr w:type="spellStart"/>
      <w:r w:rsidRPr="008901D1">
        <w:rPr>
          <w:rFonts w:ascii="Arial" w:hAnsi="Arial" w:cs="Arial"/>
        </w:rPr>
        <w:t>galutinį</w:t>
      </w:r>
      <w:proofErr w:type="spellEnd"/>
      <w:r w:rsidRPr="008901D1">
        <w:rPr>
          <w:rFonts w:ascii="Arial" w:hAnsi="Arial" w:cs="Arial"/>
        </w:rPr>
        <w:t xml:space="preserve"> </w:t>
      </w:r>
      <w:proofErr w:type="spellStart"/>
      <w:r w:rsidRPr="008901D1">
        <w:rPr>
          <w:rFonts w:ascii="Arial" w:hAnsi="Arial" w:cs="Arial"/>
        </w:rPr>
        <w:t>sprendimą</w:t>
      </w:r>
      <w:proofErr w:type="spellEnd"/>
      <w:r w:rsidRPr="008901D1">
        <w:rPr>
          <w:rFonts w:ascii="Arial" w:hAnsi="Arial" w:cs="Arial"/>
        </w:rPr>
        <w:t xml:space="preserve"> </w:t>
      </w:r>
      <w:proofErr w:type="spellStart"/>
      <w:r w:rsidRPr="008901D1">
        <w:rPr>
          <w:rFonts w:ascii="Arial" w:hAnsi="Arial" w:cs="Arial"/>
        </w:rPr>
        <w:t>dėl</w:t>
      </w:r>
      <w:proofErr w:type="spellEnd"/>
      <w:r w:rsidRPr="008901D1">
        <w:rPr>
          <w:rFonts w:ascii="Arial" w:hAnsi="Arial" w:cs="Arial"/>
        </w:rPr>
        <w:t xml:space="preserve"> </w:t>
      </w:r>
      <w:proofErr w:type="spellStart"/>
      <w:r w:rsidRPr="008901D1">
        <w:rPr>
          <w:rFonts w:ascii="Arial" w:hAnsi="Arial" w:cs="Arial"/>
        </w:rPr>
        <w:t>konkretaus</w:t>
      </w:r>
      <w:proofErr w:type="spellEnd"/>
      <w:r w:rsidRPr="008901D1">
        <w:rPr>
          <w:rFonts w:ascii="Arial" w:hAnsi="Arial" w:cs="Arial"/>
        </w:rPr>
        <w:t xml:space="preserve"> </w:t>
      </w:r>
      <w:proofErr w:type="spellStart"/>
      <w:r w:rsidRPr="008901D1">
        <w:rPr>
          <w:rFonts w:ascii="Arial" w:hAnsi="Arial" w:cs="Arial"/>
        </w:rPr>
        <w:t>pasiūlymo</w:t>
      </w:r>
      <w:proofErr w:type="spellEnd"/>
      <w:r w:rsidRPr="008901D1">
        <w:rPr>
          <w:rFonts w:ascii="Arial" w:hAnsi="Arial" w:cs="Arial"/>
        </w:rPr>
        <w:t xml:space="preserve"> </w:t>
      </w:r>
      <w:proofErr w:type="spellStart"/>
      <w:r w:rsidRPr="008901D1">
        <w:rPr>
          <w:rFonts w:ascii="Arial" w:hAnsi="Arial" w:cs="Arial"/>
        </w:rPr>
        <w:t>priima</w:t>
      </w:r>
      <w:proofErr w:type="spellEnd"/>
      <w:r w:rsidRPr="008901D1">
        <w:rPr>
          <w:rFonts w:ascii="Arial" w:hAnsi="Arial" w:cs="Arial"/>
        </w:rPr>
        <w:t xml:space="preserve"> </w:t>
      </w:r>
      <w:proofErr w:type="spellStart"/>
      <w:r w:rsidRPr="008901D1">
        <w:rPr>
          <w:rFonts w:ascii="Arial" w:hAnsi="Arial" w:cs="Arial"/>
        </w:rPr>
        <w:t>Perkantysis</w:t>
      </w:r>
      <w:proofErr w:type="spellEnd"/>
      <w:r w:rsidRPr="008901D1">
        <w:rPr>
          <w:rFonts w:ascii="Arial" w:hAnsi="Arial" w:cs="Arial"/>
        </w:rPr>
        <w:t xml:space="preserve"> </w:t>
      </w:r>
      <w:proofErr w:type="spellStart"/>
      <w:r w:rsidRPr="008901D1">
        <w:rPr>
          <w:rFonts w:ascii="Arial" w:hAnsi="Arial" w:cs="Arial"/>
        </w:rPr>
        <w:t>subjektas</w:t>
      </w:r>
      <w:proofErr w:type="spellEnd"/>
      <w:r w:rsidRPr="008901D1">
        <w:rPr>
          <w:rFonts w:ascii="Arial" w:hAnsi="Arial" w:cs="Arial"/>
        </w:rPr>
        <w:t xml:space="preserve">. </w:t>
      </w:r>
    </w:p>
    <w:p w14:paraId="465A6B2F" w14:textId="23054FBA" w:rsidR="008901D1" w:rsidRPr="008901D1" w:rsidRDefault="008901D1" w:rsidP="002279E4">
      <w:pPr>
        <w:pStyle w:val="Sraopastraipa"/>
        <w:numPr>
          <w:ilvl w:val="1"/>
          <w:numId w:val="18"/>
        </w:numPr>
        <w:jc w:val="both"/>
        <w:rPr>
          <w:rFonts w:ascii="Arial" w:hAnsi="Arial" w:cs="Arial"/>
        </w:rPr>
      </w:pPr>
      <w:proofErr w:type="spellStart"/>
      <w:r w:rsidRPr="008901D1">
        <w:rPr>
          <w:rFonts w:ascii="Arial" w:hAnsi="Arial" w:cs="Arial"/>
        </w:rPr>
        <w:t>Reikalavimai</w:t>
      </w:r>
      <w:proofErr w:type="spellEnd"/>
      <w:r w:rsidRPr="008901D1">
        <w:rPr>
          <w:rFonts w:ascii="Arial" w:hAnsi="Arial" w:cs="Arial"/>
        </w:rPr>
        <w:t xml:space="preserve"> </w:t>
      </w:r>
      <w:proofErr w:type="spellStart"/>
      <w:r w:rsidRPr="008901D1">
        <w:rPr>
          <w:rFonts w:ascii="Arial" w:hAnsi="Arial" w:cs="Arial"/>
        </w:rPr>
        <w:t>muzikinei</w:t>
      </w:r>
      <w:proofErr w:type="spellEnd"/>
      <w:r w:rsidRPr="008901D1">
        <w:rPr>
          <w:rFonts w:ascii="Arial" w:hAnsi="Arial" w:cs="Arial"/>
        </w:rPr>
        <w:t xml:space="preserve"> </w:t>
      </w:r>
      <w:proofErr w:type="spellStart"/>
      <w:r w:rsidRPr="008901D1">
        <w:rPr>
          <w:rFonts w:ascii="Arial" w:hAnsi="Arial" w:cs="Arial"/>
        </w:rPr>
        <w:t>grupei</w:t>
      </w:r>
      <w:proofErr w:type="spellEnd"/>
      <w:r w:rsidRPr="008901D1">
        <w:rPr>
          <w:rFonts w:ascii="Arial" w:hAnsi="Arial" w:cs="Arial"/>
        </w:rPr>
        <w:t>:</w:t>
      </w:r>
      <w:r>
        <w:rPr>
          <w:rFonts w:ascii="Arial" w:hAnsi="Arial" w:cs="Arial"/>
        </w:rPr>
        <w:t xml:space="preserve"> </w:t>
      </w:r>
      <w:proofErr w:type="spellStart"/>
      <w:r>
        <w:rPr>
          <w:rFonts w:ascii="Arial" w:hAnsi="Arial" w:cs="Arial"/>
        </w:rPr>
        <w:t>l</w:t>
      </w:r>
      <w:r w:rsidRPr="008901D1">
        <w:rPr>
          <w:rFonts w:ascii="Arial" w:hAnsi="Arial" w:cs="Arial"/>
        </w:rPr>
        <w:t>ikus</w:t>
      </w:r>
      <w:proofErr w:type="spellEnd"/>
      <w:r w:rsidRPr="008901D1">
        <w:rPr>
          <w:rFonts w:ascii="Arial" w:hAnsi="Arial" w:cs="Arial"/>
        </w:rPr>
        <w:t xml:space="preserve"> ne </w:t>
      </w:r>
      <w:proofErr w:type="spellStart"/>
      <w:r w:rsidRPr="008901D1">
        <w:rPr>
          <w:rFonts w:ascii="Arial" w:hAnsi="Arial" w:cs="Arial"/>
        </w:rPr>
        <w:t>mažiau</w:t>
      </w:r>
      <w:proofErr w:type="spellEnd"/>
      <w:r w:rsidRPr="008901D1">
        <w:rPr>
          <w:rFonts w:ascii="Arial" w:hAnsi="Arial" w:cs="Arial"/>
        </w:rPr>
        <w:t xml:space="preserve"> </w:t>
      </w:r>
      <w:proofErr w:type="spellStart"/>
      <w:r w:rsidRPr="008901D1">
        <w:rPr>
          <w:rFonts w:ascii="Arial" w:hAnsi="Arial" w:cs="Arial"/>
        </w:rPr>
        <w:t>kaip</w:t>
      </w:r>
      <w:proofErr w:type="spellEnd"/>
      <w:r w:rsidRPr="008901D1">
        <w:rPr>
          <w:rFonts w:ascii="Arial" w:hAnsi="Arial" w:cs="Arial"/>
        </w:rPr>
        <w:t xml:space="preserve"> 3 </w:t>
      </w:r>
      <w:proofErr w:type="spellStart"/>
      <w:r w:rsidRPr="008901D1">
        <w:rPr>
          <w:rFonts w:ascii="Arial" w:hAnsi="Arial" w:cs="Arial"/>
        </w:rPr>
        <w:t>mėn</w:t>
      </w:r>
      <w:proofErr w:type="spellEnd"/>
      <w:r w:rsidRPr="008901D1">
        <w:rPr>
          <w:rFonts w:ascii="Arial" w:hAnsi="Arial" w:cs="Arial"/>
        </w:rPr>
        <w:t xml:space="preserve">. </w:t>
      </w:r>
      <w:proofErr w:type="spellStart"/>
      <w:r w:rsidRPr="008901D1">
        <w:rPr>
          <w:rFonts w:ascii="Arial" w:hAnsi="Arial" w:cs="Arial"/>
        </w:rPr>
        <w:t>iki</w:t>
      </w:r>
      <w:proofErr w:type="spellEnd"/>
      <w:r w:rsidRPr="008901D1">
        <w:rPr>
          <w:rFonts w:ascii="Arial" w:hAnsi="Arial" w:cs="Arial"/>
        </w:rPr>
        <w:t xml:space="preserve"> </w:t>
      </w:r>
      <w:proofErr w:type="spellStart"/>
      <w:r w:rsidRPr="008901D1">
        <w:rPr>
          <w:rFonts w:ascii="Arial" w:hAnsi="Arial" w:cs="Arial"/>
        </w:rPr>
        <w:t>Žiemos</w:t>
      </w:r>
      <w:proofErr w:type="spellEnd"/>
      <w:r w:rsidRPr="008901D1">
        <w:rPr>
          <w:rFonts w:ascii="Arial" w:hAnsi="Arial" w:cs="Arial"/>
        </w:rPr>
        <w:t xml:space="preserve"> </w:t>
      </w:r>
      <w:proofErr w:type="spellStart"/>
      <w:r w:rsidRPr="008901D1">
        <w:rPr>
          <w:rFonts w:ascii="Arial" w:hAnsi="Arial" w:cs="Arial"/>
        </w:rPr>
        <w:t>renginio</w:t>
      </w:r>
      <w:proofErr w:type="spellEnd"/>
      <w:r w:rsidRPr="008901D1">
        <w:rPr>
          <w:rFonts w:ascii="Arial" w:hAnsi="Arial" w:cs="Arial"/>
        </w:rPr>
        <w:t xml:space="preserve"> </w:t>
      </w:r>
      <w:proofErr w:type="spellStart"/>
      <w:r w:rsidRPr="008901D1">
        <w:rPr>
          <w:rFonts w:ascii="Arial" w:hAnsi="Arial" w:cs="Arial"/>
        </w:rPr>
        <w:t>Tiekėjas</w:t>
      </w:r>
      <w:proofErr w:type="spellEnd"/>
      <w:r w:rsidRPr="008901D1">
        <w:rPr>
          <w:rFonts w:ascii="Arial" w:hAnsi="Arial" w:cs="Arial"/>
        </w:rPr>
        <w:t xml:space="preserve"> </w:t>
      </w:r>
      <w:proofErr w:type="spellStart"/>
      <w:r w:rsidRPr="008901D1">
        <w:rPr>
          <w:rFonts w:ascii="Arial" w:hAnsi="Arial" w:cs="Arial"/>
        </w:rPr>
        <w:t>turi</w:t>
      </w:r>
      <w:proofErr w:type="spellEnd"/>
      <w:r w:rsidRPr="008901D1">
        <w:rPr>
          <w:rFonts w:ascii="Arial" w:hAnsi="Arial" w:cs="Arial"/>
        </w:rPr>
        <w:t xml:space="preserve"> </w:t>
      </w:r>
      <w:proofErr w:type="spellStart"/>
      <w:r w:rsidRPr="008901D1">
        <w:rPr>
          <w:rFonts w:ascii="Arial" w:hAnsi="Arial" w:cs="Arial"/>
        </w:rPr>
        <w:t>pasiūlyti</w:t>
      </w:r>
      <w:proofErr w:type="spellEnd"/>
      <w:r w:rsidRPr="008901D1">
        <w:rPr>
          <w:rFonts w:ascii="Arial" w:hAnsi="Arial" w:cs="Arial"/>
        </w:rPr>
        <w:t xml:space="preserve"> ne </w:t>
      </w:r>
      <w:proofErr w:type="spellStart"/>
      <w:r w:rsidRPr="008901D1">
        <w:rPr>
          <w:rFonts w:ascii="Arial" w:hAnsi="Arial" w:cs="Arial"/>
        </w:rPr>
        <w:t>mažiau</w:t>
      </w:r>
      <w:proofErr w:type="spellEnd"/>
      <w:r w:rsidRPr="008901D1">
        <w:rPr>
          <w:rFonts w:ascii="Arial" w:hAnsi="Arial" w:cs="Arial"/>
        </w:rPr>
        <w:t xml:space="preserve"> </w:t>
      </w:r>
      <w:proofErr w:type="spellStart"/>
      <w:r w:rsidRPr="008901D1">
        <w:rPr>
          <w:rFonts w:ascii="Arial" w:hAnsi="Arial" w:cs="Arial"/>
        </w:rPr>
        <w:t>kaip</w:t>
      </w:r>
      <w:proofErr w:type="spellEnd"/>
      <w:r w:rsidRPr="008901D1">
        <w:rPr>
          <w:rFonts w:ascii="Arial" w:hAnsi="Arial" w:cs="Arial"/>
        </w:rPr>
        <w:t xml:space="preserve"> 5 </w:t>
      </w:r>
      <w:proofErr w:type="spellStart"/>
      <w:r w:rsidRPr="008901D1">
        <w:rPr>
          <w:rFonts w:ascii="Arial" w:hAnsi="Arial" w:cs="Arial"/>
        </w:rPr>
        <w:t>galimų</w:t>
      </w:r>
      <w:proofErr w:type="spellEnd"/>
      <w:r w:rsidRPr="008901D1">
        <w:rPr>
          <w:rFonts w:ascii="Arial" w:hAnsi="Arial" w:cs="Arial"/>
        </w:rPr>
        <w:t xml:space="preserve"> </w:t>
      </w:r>
      <w:proofErr w:type="spellStart"/>
      <w:r w:rsidRPr="008901D1">
        <w:rPr>
          <w:rFonts w:ascii="Arial" w:hAnsi="Arial" w:cs="Arial"/>
        </w:rPr>
        <w:t>muzikos</w:t>
      </w:r>
      <w:proofErr w:type="spellEnd"/>
      <w:r w:rsidRPr="008901D1">
        <w:rPr>
          <w:rFonts w:ascii="Arial" w:hAnsi="Arial" w:cs="Arial"/>
        </w:rPr>
        <w:t xml:space="preserve"> </w:t>
      </w:r>
      <w:proofErr w:type="spellStart"/>
      <w:r w:rsidRPr="008901D1">
        <w:rPr>
          <w:rFonts w:ascii="Arial" w:hAnsi="Arial" w:cs="Arial"/>
        </w:rPr>
        <w:t>atlikėjų</w:t>
      </w:r>
      <w:proofErr w:type="spellEnd"/>
      <w:r w:rsidRPr="008901D1">
        <w:rPr>
          <w:rFonts w:ascii="Arial" w:hAnsi="Arial" w:cs="Arial"/>
        </w:rPr>
        <w:t xml:space="preserve"> </w:t>
      </w:r>
      <w:proofErr w:type="spellStart"/>
      <w:r w:rsidRPr="008901D1">
        <w:rPr>
          <w:rFonts w:ascii="Arial" w:hAnsi="Arial" w:cs="Arial"/>
        </w:rPr>
        <w:t>ir</w:t>
      </w:r>
      <w:proofErr w:type="spellEnd"/>
      <w:r w:rsidRPr="008901D1">
        <w:rPr>
          <w:rFonts w:ascii="Arial" w:hAnsi="Arial" w:cs="Arial"/>
        </w:rPr>
        <w:t xml:space="preserve"> </w:t>
      </w:r>
      <w:proofErr w:type="spellStart"/>
      <w:r w:rsidRPr="008901D1">
        <w:rPr>
          <w:rFonts w:ascii="Arial" w:hAnsi="Arial" w:cs="Arial"/>
        </w:rPr>
        <w:t>grupių</w:t>
      </w:r>
      <w:proofErr w:type="spellEnd"/>
      <w:r w:rsidRPr="008901D1">
        <w:rPr>
          <w:rFonts w:ascii="Arial" w:hAnsi="Arial" w:cs="Arial"/>
        </w:rPr>
        <w:t xml:space="preserve"> </w:t>
      </w:r>
      <w:proofErr w:type="spellStart"/>
      <w:r w:rsidRPr="008901D1">
        <w:rPr>
          <w:rFonts w:ascii="Arial" w:hAnsi="Arial" w:cs="Arial"/>
        </w:rPr>
        <w:t>variantus</w:t>
      </w:r>
      <w:proofErr w:type="spellEnd"/>
      <w:r w:rsidRPr="008901D1">
        <w:rPr>
          <w:rFonts w:ascii="Arial" w:hAnsi="Arial" w:cs="Arial"/>
        </w:rPr>
        <w:t xml:space="preserve">, o </w:t>
      </w:r>
      <w:proofErr w:type="spellStart"/>
      <w:r w:rsidRPr="008901D1">
        <w:rPr>
          <w:rFonts w:ascii="Arial" w:hAnsi="Arial" w:cs="Arial"/>
        </w:rPr>
        <w:t>galutinį</w:t>
      </w:r>
      <w:proofErr w:type="spellEnd"/>
      <w:r w:rsidRPr="008901D1">
        <w:rPr>
          <w:rFonts w:ascii="Arial" w:hAnsi="Arial" w:cs="Arial"/>
        </w:rPr>
        <w:t xml:space="preserve"> </w:t>
      </w:r>
      <w:proofErr w:type="spellStart"/>
      <w:r w:rsidRPr="008901D1">
        <w:rPr>
          <w:rFonts w:ascii="Arial" w:hAnsi="Arial" w:cs="Arial"/>
        </w:rPr>
        <w:t>sprendimą</w:t>
      </w:r>
      <w:proofErr w:type="spellEnd"/>
      <w:r w:rsidRPr="008901D1">
        <w:rPr>
          <w:rFonts w:ascii="Arial" w:hAnsi="Arial" w:cs="Arial"/>
        </w:rPr>
        <w:t xml:space="preserve"> </w:t>
      </w:r>
      <w:proofErr w:type="spellStart"/>
      <w:r w:rsidRPr="008901D1">
        <w:rPr>
          <w:rFonts w:ascii="Arial" w:hAnsi="Arial" w:cs="Arial"/>
        </w:rPr>
        <w:t>dėl</w:t>
      </w:r>
      <w:proofErr w:type="spellEnd"/>
      <w:r w:rsidRPr="008901D1">
        <w:rPr>
          <w:rFonts w:ascii="Arial" w:hAnsi="Arial" w:cs="Arial"/>
        </w:rPr>
        <w:t xml:space="preserve"> </w:t>
      </w:r>
      <w:proofErr w:type="spellStart"/>
      <w:r w:rsidRPr="008901D1">
        <w:rPr>
          <w:rFonts w:ascii="Arial" w:hAnsi="Arial" w:cs="Arial"/>
        </w:rPr>
        <w:t>pasirinkimo</w:t>
      </w:r>
      <w:proofErr w:type="spellEnd"/>
      <w:r w:rsidRPr="008901D1">
        <w:rPr>
          <w:rFonts w:ascii="Arial" w:hAnsi="Arial" w:cs="Arial"/>
        </w:rPr>
        <w:t xml:space="preserve"> </w:t>
      </w:r>
      <w:proofErr w:type="spellStart"/>
      <w:r w:rsidRPr="008901D1">
        <w:rPr>
          <w:rFonts w:ascii="Arial" w:hAnsi="Arial" w:cs="Arial"/>
        </w:rPr>
        <w:t>priima</w:t>
      </w:r>
      <w:proofErr w:type="spellEnd"/>
      <w:r w:rsidRPr="008901D1">
        <w:rPr>
          <w:rFonts w:ascii="Arial" w:hAnsi="Arial" w:cs="Arial"/>
        </w:rPr>
        <w:t xml:space="preserve"> </w:t>
      </w:r>
      <w:proofErr w:type="spellStart"/>
      <w:r w:rsidRPr="008901D1">
        <w:rPr>
          <w:rFonts w:ascii="Arial" w:hAnsi="Arial" w:cs="Arial"/>
        </w:rPr>
        <w:t>Perkantysis</w:t>
      </w:r>
      <w:proofErr w:type="spellEnd"/>
      <w:r w:rsidRPr="008901D1">
        <w:rPr>
          <w:rFonts w:ascii="Arial" w:hAnsi="Arial" w:cs="Arial"/>
        </w:rPr>
        <w:t xml:space="preserve"> </w:t>
      </w:r>
      <w:proofErr w:type="spellStart"/>
      <w:r w:rsidRPr="008901D1">
        <w:rPr>
          <w:rFonts w:ascii="Arial" w:hAnsi="Arial" w:cs="Arial"/>
        </w:rPr>
        <w:t>subjektas</w:t>
      </w:r>
      <w:proofErr w:type="spellEnd"/>
      <w:r w:rsidRPr="008901D1">
        <w:rPr>
          <w:rFonts w:ascii="Arial" w:hAnsi="Arial" w:cs="Arial"/>
        </w:rPr>
        <w:t xml:space="preserve">. </w:t>
      </w:r>
    </w:p>
    <w:p w14:paraId="1B48156C" w14:textId="2419CAFE" w:rsidR="008901D1" w:rsidRPr="005B3EB9" w:rsidRDefault="008901D1" w:rsidP="002279E4">
      <w:pPr>
        <w:pStyle w:val="Sraopastraipa"/>
        <w:numPr>
          <w:ilvl w:val="1"/>
          <w:numId w:val="18"/>
        </w:numPr>
        <w:jc w:val="both"/>
        <w:rPr>
          <w:rFonts w:ascii="Arial" w:hAnsi="Arial" w:cs="Arial"/>
        </w:rPr>
      </w:pPr>
      <w:proofErr w:type="spellStart"/>
      <w:r w:rsidRPr="008901D1">
        <w:rPr>
          <w:rFonts w:ascii="Arial" w:hAnsi="Arial" w:cs="Arial"/>
        </w:rPr>
        <w:t>Tiekėjas</w:t>
      </w:r>
      <w:proofErr w:type="spellEnd"/>
      <w:r w:rsidRPr="008901D1">
        <w:rPr>
          <w:rFonts w:ascii="Arial" w:hAnsi="Arial" w:cs="Arial"/>
        </w:rPr>
        <w:t xml:space="preserve">, </w:t>
      </w:r>
      <w:proofErr w:type="spellStart"/>
      <w:r w:rsidRPr="008901D1">
        <w:rPr>
          <w:rFonts w:ascii="Arial" w:hAnsi="Arial" w:cs="Arial"/>
        </w:rPr>
        <w:t>ruošiantis</w:t>
      </w:r>
      <w:proofErr w:type="spellEnd"/>
      <w:r w:rsidRPr="008901D1">
        <w:rPr>
          <w:rFonts w:ascii="Arial" w:hAnsi="Arial" w:cs="Arial"/>
        </w:rPr>
        <w:t xml:space="preserve"> </w:t>
      </w:r>
      <w:proofErr w:type="spellStart"/>
      <w:r w:rsidRPr="008901D1">
        <w:rPr>
          <w:rFonts w:ascii="Arial" w:hAnsi="Arial" w:cs="Arial"/>
        </w:rPr>
        <w:t>Žiemos</w:t>
      </w:r>
      <w:proofErr w:type="spellEnd"/>
      <w:r w:rsidRPr="008901D1">
        <w:rPr>
          <w:rFonts w:ascii="Arial" w:hAnsi="Arial" w:cs="Arial"/>
        </w:rPr>
        <w:t xml:space="preserve"> </w:t>
      </w:r>
      <w:proofErr w:type="spellStart"/>
      <w:r w:rsidRPr="008901D1">
        <w:rPr>
          <w:rFonts w:ascii="Arial" w:hAnsi="Arial" w:cs="Arial"/>
        </w:rPr>
        <w:t>šventei</w:t>
      </w:r>
      <w:proofErr w:type="spellEnd"/>
      <w:r w:rsidRPr="008901D1">
        <w:rPr>
          <w:rFonts w:ascii="Arial" w:hAnsi="Arial" w:cs="Arial"/>
        </w:rPr>
        <w:t xml:space="preserve">, </w:t>
      </w:r>
      <w:proofErr w:type="spellStart"/>
      <w:r w:rsidRPr="008901D1">
        <w:rPr>
          <w:rFonts w:ascii="Arial" w:hAnsi="Arial" w:cs="Arial"/>
        </w:rPr>
        <w:t>iš</w:t>
      </w:r>
      <w:proofErr w:type="spellEnd"/>
      <w:r w:rsidRPr="008901D1">
        <w:rPr>
          <w:rFonts w:ascii="Arial" w:hAnsi="Arial" w:cs="Arial"/>
        </w:rPr>
        <w:t xml:space="preserve"> </w:t>
      </w:r>
      <w:proofErr w:type="spellStart"/>
      <w:r w:rsidRPr="008901D1">
        <w:rPr>
          <w:rFonts w:ascii="Arial" w:hAnsi="Arial" w:cs="Arial"/>
        </w:rPr>
        <w:t>anksto</w:t>
      </w:r>
      <w:proofErr w:type="spellEnd"/>
      <w:r w:rsidRPr="008901D1">
        <w:rPr>
          <w:rFonts w:ascii="Arial" w:hAnsi="Arial" w:cs="Arial"/>
        </w:rPr>
        <w:t xml:space="preserve"> </w:t>
      </w:r>
      <w:proofErr w:type="spellStart"/>
      <w:r w:rsidRPr="008901D1">
        <w:rPr>
          <w:rFonts w:ascii="Arial" w:hAnsi="Arial" w:cs="Arial"/>
        </w:rPr>
        <w:t>gauna</w:t>
      </w:r>
      <w:proofErr w:type="spellEnd"/>
      <w:r w:rsidRPr="008901D1">
        <w:rPr>
          <w:rFonts w:ascii="Arial" w:hAnsi="Arial" w:cs="Arial"/>
        </w:rPr>
        <w:t xml:space="preserve"> </w:t>
      </w:r>
      <w:proofErr w:type="spellStart"/>
      <w:r w:rsidRPr="008901D1">
        <w:rPr>
          <w:rFonts w:ascii="Arial" w:hAnsi="Arial" w:cs="Arial"/>
        </w:rPr>
        <w:t>iš</w:t>
      </w:r>
      <w:proofErr w:type="spellEnd"/>
      <w:r w:rsidRPr="008901D1">
        <w:rPr>
          <w:rFonts w:ascii="Arial" w:hAnsi="Arial" w:cs="Arial"/>
        </w:rPr>
        <w:t xml:space="preserve"> </w:t>
      </w:r>
      <w:proofErr w:type="spellStart"/>
      <w:r w:rsidRPr="008901D1">
        <w:rPr>
          <w:rFonts w:ascii="Arial" w:hAnsi="Arial" w:cs="Arial"/>
        </w:rPr>
        <w:t>Perkančiojo</w:t>
      </w:r>
      <w:proofErr w:type="spellEnd"/>
      <w:r w:rsidRPr="008901D1">
        <w:rPr>
          <w:rFonts w:ascii="Arial" w:hAnsi="Arial" w:cs="Arial"/>
        </w:rPr>
        <w:t xml:space="preserve"> </w:t>
      </w:r>
      <w:proofErr w:type="spellStart"/>
      <w:r w:rsidRPr="008901D1">
        <w:rPr>
          <w:rFonts w:ascii="Arial" w:hAnsi="Arial" w:cs="Arial"/>
        </w:rPr>
        <w:t>subjekto</w:t>
      </w:r>
      <w:proofErr w:type="spellEnd"/>
      <w:r w:rsidRPr="008901D1">
        <w:rPr>
          <w:rFonts w:ascii="Arial" w:hAnsi="Arial" w:cs="Arial"/>
        </w:rPr>
        <w:t xml:space="preserve"> jo </w:t>
      </w:r>
      <w:proofErr w:type="spellStart"/>
      <w:r w:rsidRPr="008901D1">
        <w:rPr>
          <w:rFonts w:ascii="Arial" w:hAnsi="Arial" w:cs="Arial"/>
        </w:rPr>
        <w:t>darbuotojams</w:t>
      </w:r>
      <w:proofErr w:type="spellEnd"/>
      <w:r w:rsidRPr="008901D1">
        <w:rPr>
          <w:rFonts w:ascii="Arial" w:hAnsi="Arial" w:cs="Arial"/>
        </w:rPr>
        <w:t xml:space="preserve"> </w:t>
      </w:r>
      <w:proofErr w:type="spellStart"/>
      <w:r w:rsidRPr="008901D1">
        <w:rPr>
          <w:rFonts w:ascii="Arial" w:hAnsi="Arial" w:cs="Arial"/>
        </w:rPr>
        <w:t>skirtus</w:t>
      </w:r>
      <w:proofErr w:type="spellEnd"/>
      <w:r w:rsidRPr="008901D1">
        <w:rPr>
          <w:rFonts w:ascii="Arial" w:hAnsi="Arial" w:cs="Arial"/>
        </w:rPr>
        <w:t xml:space="preserve"> </w:t>
      </w:r>
      <w:proofErr w:type="spellStart"/>
      <w:r w:rsidRPr="008901D1">
        <w:rPr>
          <w:rFonts w:ascii="Arial" w:hAnsi="Arial" w:cs="Arial"/>
        </w:rPr>
        <w:t>medaus</w:t>
      </w:r>
      <w:proofErr w:type="spellEnd"/>
      <w:r w:rsidRPr="008901D1">
        <w:rPr>
          <w:rFonts w:ascii="Arial" w:hAnsi="Arial" w:cs="Arial"/>
        </w:rPr>
        <w:t xml:space="preserve"> </w:t>
      </w:r>
      <w:proofErr w:type="spellStart"/>
      <w:r w:rsidRPr="008901D1">
        <w:rPr>
          <w:rFonts w:ascii="Arial" w:hAnsi="Arial" w:cs="Arial"/>
        </w:rPr>
        <w:t>indelius</w:t>
      </w:r>
      <w:proofErr w:type="spellEnd"/>
      <w:r w:rsidRPr="008901D1">
        <w:rPr>
          <w:rFonts w:ascii="Arial" w:hAnsi="Arial" w:cs="Arial"/>
        </w:rPr>
        <w:t xml:space="preserve">, </w:t>
      </w:r>
      <w:proofErr w:type="spellStart"/>
      <w:r w:rsidRPr="008901D1">
        <w:rPr>
          <w:rFonts w:ascii="Arial" w:hAnsi="Arial" w:cs="Arial"/>
        </w:rPr>
        <w:t>pasirūpina</w:t>
      </w:r>
      <w:proofErr w:type="spellEnd"/>
      <w:r w:rsidRPr="008901D1">
        <w:rPr>
          <w:rFonts w:ascii="Arial" w:hAnsi="Arial" w:cs="Arial"/>
        </w:rPr>
        <w:t xml:space="preserve"> </w:t>
      </w:r>
      <w:proofErr w:type="spellStart"/>
      <w:r w:rsidRPr="008901D1">
        <w:rPr>
          <w:rFonts w:ascii="Arial" w:hAnsi="Arial" w:cs="Arial"/>
        </w:rPr>
        <w:t>jų</w:t>
      </w:r>
      <w:proofErr w:type="spellEnd"/>
      <w:r w:rsidRPr="008901D1">
        <w:rPr>
          <w:rFonts w:ascii="Arial" w:hAnsi="Arial" w:cs="Arial"/>
        </w:rPr>
        <w:t xml:space="preserve">, </w:t>
      </w:r>
      <w:proofErr w:type="spellStart"/>
      <w:r w:rsidRPr="008901D1">
        <w:rPr>
          <w:rFonts w:ascii="Arial" w:hAnsi="Arial" w:cs="Arial"/>
        </w:rPr>
        <w:t>kaip</w:t>
      </w:r>
      <w:proofErr w:type="spellEnd"/>
      <w:r w:rsidRPr="008901D1">
        <w:rPr>
          <w:rFonts w:ascii="Arial" w:hAnsi="Arial" w:cs="Arial"/>
        </w:rPr>
        <w:t xml:space="preserve"> </w:t>
      </w:r>
      <w:proofErr w:type="spellStart"/>
      <w:r w:rsidRPr="008901D1">
        <w:rPr>
          <w:rFonts w:ascii="Arial" w:hAnsi="Arial" w:cs="Arial"/>
        </w:rPr>
        <w:t>dovanėlių</w:t>
      </w:r>
      <w:proofErr w:type="spellEnd"/>
      <w:r w:rsidRPr="008901D1">
        <w:rPr>
          <w:rFonts w:ascii="Arial" w:hAnsi="Arial" w:cs="Arial"/>
        </w:rPr>
        <w:t xml:space="preserve">, </w:t>
      </w:r>
      <w:proofErr w:type="spellStart"/>
      <w:r w:rsidRPr="008901D1">
        <w:rPr>
          <w:rFonts w:ascii="Arial" w:hAnsi="Arial" w:cs="Arial"/>
        </w:rPr>
        <w:t>supakavimu</w:t>
      </w:r>
      <w:proofErr w:type="spellEnd"/>
      <w:r w:rsidRPr="008901D1">
        <w:rPr>
          <w:rFonts w:ascii="Arial" w:hAnsi="Arial" w:cs="Arial"/>
        </w:rPr>
        <w:t xml:space="preserve"> </w:t>
      </w:r>
      <w:proofErr w:type="spellStart"/>
      <w:r w:rsidRPr="008901D1">
        <w:rPr>
          <w:rFonts w:ascii="Arial" w:hAnsi="Arial" w:cs="Arial"/>
        </w:rPr>
        <w:t>ir</w:t>
      </w:r>
      <w:proofErr w:type="spellEnd"/>
      <w:r w:rsidRPr="008901D1">
        <w:rPr>
          <w:rFonts w:ascii="Arial" w:hAnsi="Arial" w:cs="Arial"/>
        </w:rPr>
        <w:t xml:space="preserve"> </w:t>
      </w:r>
      <w:proofErr w:type="spellStart"/>
      <w:r w:rsidRPr="008901D1">
        <w:rPr>
          <w:rFonts w:ascii="Arial" w:hAnsi="Arial" w:cs="Arial"/>
        </w:rPr>
        <w:t>išdalina</w:t>
      </w:r>
      <w:proofErr w:type="spellEnd"/>
      <w:r w:rsidRPr="008901D1">
        <w:rPr>
          <w:rFonts w:ascii="Arial" w:hAnsi="Arial" w:cs="Arial"/>
        </w:rPr>
        <w:t xml:space="preserve"> </w:t>
      </w:r>
      <w:proofErr w:type="spellStart"/>
      <w:r w:rsidRPr="008901D1">
        <w:rPr>
          <w:rFonts w:ascii="Arial" w:hAnsi="Arial" w:cs="Arial"/>
        </w:rPr>
        <w:t>šias</w:t>
      </w:r>
      <w:proofErr w:type="spellEnd"/>
      <w:r w:rsidRPr="008901D1">
        <w:rPr>
          <w:rFonts w:ascii="Arial" w:hAnsi="Arial" w:cs="Arial"/>
        </w:rPr>
        <w:t xml:space="preserve"> </w:t>
      </w:r>
      <w:proofErr w:type="spellStart"/>
      <w:r w:rsidRPr="008901D1">
        <w:rPr>
          <w:rFonts w:ascii="Arial" w:hAnsi="Arial" w:cs="Arial"/>
        </w:rPr>
        <w:t>dovanėles</w:t>
      </w:r>
      <w:proofErr w:type="spellEnd"/>
      <w:r w:rsidRPr="008901D1">
        <w:rPr>
          <w:rFonts w:ascii="Arial" w:hAnsi="Arial" w:cs="Arial"/>
        </w:rPr>
        <w:t xml:space="preserve"> </w:t>
      </w:r>
      <w:proofErr w:type="spellStart"/>
      <w:r w:rsidRPr="008901D1">
        <w:rPr>
          <w:rFonts w:ascii="Arial" w:hAnsi="Arial" w:cs="Arial"/>
        </w:rPr>
        <w:t>darbuotojams</w:t>
      </w:r>
      <w:proofErr w:type="spellEnd"/>
      <w:r w:rsidRPr="008901D1">
        <w:rPr>
          <w:rFonts w:ascii="Arial" w:hAnsi="Arial" w:cs="Arial"/>
        </w:rPr>
        <w:t xml:space="preserve"> </w:t>
      </w:r>
      <w:proofErr w:type="spellStart"/>
      <w:r w:rsidRPr="008901D1">
        <w:rPr>
          <w:rFonts w:ascii="Arial" w:hAnsi="Arial" w:cs="Arial"/>
        </w:rPr>
        <w:t>Žiemos</w:t>
      </w:r>
      <w:proofErr w:type="spellEnd"/>
      <w:r w:rsidRPr="008901D1">
        <w:rPr>
          <w:rFonts w:ascii="Arial" w:hAnsi="Arial" w:cs="Arial"/>
        </w:rPr>
        <w:t xml:space="preserve"> </w:t>
      </w:r>
      <w:proofErr w:type="spellStart"/>
      <w:r w:rsidRPr="008901D1">
        <w:rPr>
          <w:rFonts w:ascii="Arial" w:hAnsi="Arial" w:cs="Arial"/>
        </w:rPr>
        <w:t>renginio</w:t>
      </w:r>
      <w:proofErr w:type="spellEnd"/>
      <w:r w:rsidRPr="008901D1">
        <w:rPr>
          <w:rFonts w:ascii="Arial" w:hAnsi="Arial" w:cs="Arial"/>
        </w:rPr>
        <w:t xml:space="preserve"> </w:t>
      </w:r>
      <w:proofErr w:type="spellStart"/>
      <w:r w:rsidRPr="008901D1">
        <w:rPr>
          <w:rFonts w:ascii="Arial" w:hAnsi="Arial" w:cs="Arial"/>
        </w:rPr>
        <w:t>metu</w:t>
      </w:r>
      <w:proofErr w:type="spellEnd"/>
      <w:r w:rsidRPr="008901D1">
        <w:rPr>
          <w:rFonts w:ascii="Arial" w:hAnsi="Arial" w:cs="Arial"/>
        </w:rPr>
        <w:t xml:space="preserve">. </w:t>
      </w:r>
      <w:r w:rsidR="005B3EB9">
        <w:rPr>
          <w:rFonts w:ascii="Arial" w:hAnsi="Arial" w:cs="Arial"/>
        </w:rPr>
        <w:br/>
      </w:r>
    </w:p>
    <w:p w14:paraId="1992F171" w14:textId="3B94DA5D" w:rsidR="008901D1" w:rsidRPr="008901D1" w:rsidRDefault="008901D1" w:rsidP="008901D1">
      <w:pPr>
        <w:pStyle w:val="Sraopastraipa"/>
        <w:numPr>
          <w:ilvl w:val="0"/>
          <w:numId w:val="18"/>
        </w:numPr>
        <w:rPr>
          <w:rFonts w:ascii="Arial" w:hAnsi="Arial" w:cs="Arial"/>
        </w:rPr>
      </w:pPr>
      <w:r w:rsidRPr="008901D1">
        <w:rPr>
          <w:rFonts w:ascii="Arial" w:hAnsi="Arial" w:cs="Arial"/>
        </w:rPr>
        <w:t xml:space="preserve">REIKALAVIMAI VAIKŲ KALĖDINĖMS DOVANOMS: </w:t>
      </w:r>
    </w:p>
    <w:p w14:paraId="354545DB" w14:textId="77777777" w:rsidR="008901D1" w:rsidRPr="008901D1" w:rsidRDefault="008901D1" w:rsidP="008901D1">
      <w:pPr>
        <w:pStyle w:val="Sraopastraipa"/>
        <w:rPr>
          <w:rFonts w:ascii="Arial" w:hAnsi="Arial" w:cs="Arial"/>
        </w:rPr>
      </w:pPr>
    </w:p>
    <w:p w14:paraId="376A8EE0" w14:textId="252BE2EB" w:rsidR="008901D1" w:rsidRPr="008901D1" w:rsidRDefault="008901D1" w:rsidP="002279E4">
      <w:pPr>
        <w:pStyle w:val="Sraopastraipa"/>
        <w:jc w:val="both"/>
        <w:rPr>
          <w:rFonts w:ascii="Arial" w:hAnsi="Arial" w:cs="Arial"/>
        </w:rPr>
      </w:pPr>
      <w:proofErr w:type="spellStart"/>
      <w:r w:rsidRPr="008901D1">
        <w:rPr>
          <w:rFonts w:ascii="Arial" w:hAnsi="Arial" w:cs="Arial"/>
        </w:rPr>
        <w:t>Vaikų</w:t>
      </w:r>
      <w:proofErr w:type="spellEnd"/>
      <w:r w:rsidRPr="008901D1">
        <w:rPr>
          <w:rFonts w:ascii="Arial" w:hAnsi="Arial" w:cs="Arial"/>
        </w:rPr>
        <w:t xml:space="preserve"> </w:t>
      </w:r>
      <w:proofErr w:type="spellStart"/>
      <w:r w:rsidRPr="008901D1">
        <w:rPr>
          <w:rFonts w:ascii="Arial" w:hAnsi="Arial" w:cs="Arial"/>
        </w:rPr>
        <w:t>kalėdinės</w:t>
      </w:r>
      <w:proofErr w:type="spellEnd"/>
      <w:r w:rsidRPr="008901D1">
        <w:rPr>
          <w:rFonts w:ascii="Arial" w:hAnsi="Arial" w:cs="Arial"/>
        </w:rPr>
        <w:t xml:space="preserve"> </w:t>
      </w:r>
      <w:proofErr w:type="spellStart"/>
      <w:r w:rsidRPr="008901D1">
        <w:rPr>
          <w:rFonts w:ascii="Arial" w:hAnsi="Arial" w:cs="Arial"/>
        </w:rPr>
        <w:t>dovanos</w:t>
      </w:r>
      <w:proofErr w:type="spellEnd"/>
      <w:r w:rsidRPr="008901D1">
        <w:rPr>
          <w:rFonts w:ascii="Arial" w:hAnsi="Arial" w:cs="Arial"/>
        </w:rPr>
        <w:t xml:space="preserve"> </w:t>
      </w:r>
      <w:proofErr w:type="spellStart"/>
      <w:r w:rsidRPr="008901D1">
        <w:rPr>
          <w:rFonts w:ascii="Arial" w:hAnsi="Arial" w:cs="Arial"/>
        </w:rPr>
        <w:t>dovanojamos</w:t>
      </w:r>
      <w:proofErr w:type="spellEnd"/>
      <w:r w:rsidRPr="008901D1">
        <w:rPr>
          <w:rFonts w:ascii="Arial" w:hAnsi="Arial" w:cs="Arial"/>
        </w:rPr>
        <w:t xml:space="preserve"> </w:t>
      </w:r>
      <w:proofErr w:type="spellStart"/>
      <w:r w:rsidRPr="008901D1">
        <w:rPr>
          <w:rFonts w:ascii="Arial" w:hAnsi="Arial" w:cs="Arial"/>
        </w:rPr>
        <w:t>vaikams</w:t>
      </w:r>
      <w:proofErr w:type="spellEnd"/>
      <w:r w:rsidRPr="008901D1">
        <w:rPr>
          <w:rFonts w:ascii="Arial" w:hAnsi="Arial" w:cs="Arial"/>
        </w:rPr>
        <w:t xml:space="preserve"> </w:t>
      </w:r>
      <w:proofErr w:type="spellStart"/>
      <w:r w:rsidRPr="008901D1">
        <w:rPr>
          <w:rFonts w:ascii="Arial" w:hAnsi="Arial" w:cs="Arial"/>
        </w:rPr>
        <w:t>iki</w:t>
      </w:r>
      <w:proofErr w:type="spellEnd"/>
      <w:r w:rsidRPr="008901D1">
        <w:rPr>
          <w:rFonts w:ascii="Arial" w:hAnsi="Arial" w:cs="Arial"/>
        </w:rPr>
        <w:t xml:space="preserve"> 12 </w:t>
      </w:r>
      <w:proofErr w:type="spellStart"/>
      <w:r w:rsidRPr="008901D1">
        <w:rPr>
          <w:rFonts w:ascii="Arial" w:hAnsi="Arial" w:cs="Arial"/>
        </w:rPr>
        <w:t>metų</w:t>
      </w:r>
      <w:proofErr w:type="spellEnd"/>
      <w:r w:rsidRPr="008901D1">
        <w:rPr>
          <w:rFonts w:ascii="Arial" w:hAnsi="Arial" w:cs="Arial"/>
        </w:rPr>
        <w:t xml:space="preserve"> </w:t>
      </w:r>
      <w:proofErr w:type="spellStart"/>
      <w:r w:rsidRPr="008901D1">
        <w:rPr>
          <w:rFonts w:ascii="Arial" w:hAnsi="Arial" w:cs="Arial"/>
        </w:rPr>
        <w:t>imtinai</w:t>
      </w:r>
      <w:proofErr w:type="spellEnd"/>
      <w:r w:rsidRPr="008901D1">
        <w:rPr>
          <w:rFonts w:ascii="Arial" w:hAnsi="Arial" w:cs="Arial"/>
        </w:rPr>
        <w:t xml:space="preserve">. </w:t>
      </w:r>
      <w:r w:rsidR="00B31E9E">
        <w:rPr>
          <w:rFonts w:ascii="Arial" w:hAnsi="Arial" w:cs="Arial"/>
        </w:rPr>
        <w:t xml:space="preserve">2025 m. </w:t>
      </w:r>
      <w:proofErr w:type="spellStart"/>
      <w:r w:rsidR="00B31E9E">
        <w:rPr>
          <w:rFonts w:ascii="Arial" w:hAnsi="Arial" w:cs="Arial"/>
        </w:rPr>
        <w:t>dovanas</w:t>
      </w:r>
      <w:proofErr w:type="spellEnd"/>
      <w:r w:rsidR="00B31E9E">
        <w:rPr>
          <w:rFonts w:ascii="Arial" w:hAnsi="Arial" w:cs="Arial"/>
        </w:rPr>
        <w:t xml:space="preserve"> </w:t>
      </w:r>
      <w:proofErr w:type="spellStart"/>
      <w:r w:rsidR="00B31E9E">
        <w:rPr>
          <w:rFonts w:ascii="Arial" w:hAnsi="Arial" w:cs="Arial"/>
        </w:rPr>
        <w:t>gavo</w:t>
      </w:r>
      <w:proofErr w:type="spellEnd"/>
      <w:r w:rsidR="00B31E9E">
        <w:rPr>
          <w:rFonts w:ascii="Arial" w:hAnsi="Arial" w:cs="Arial"/>
        </w:rPr>
        <w:t xml:space="preserve"> 330 </w:t>
      </w:r>
      <w:proofErr w:type="spellStart"/>
      <w:r w:rsidR="00B31E9E">
        <w:rPr>
          <w:rFonts w:ascii="Arial" w:hAnsi="Arial" w:cs="Arial"/>
        </w:rPr>
        <w:t>vaik</w:t>
      </w:r>
      <w:proofErr w:type="spellEnd"/>
      <w:r w:rsidR="00B31E9E">
        <w:rPr>
          <w:rFonts w:ascii="Arial" w:hAnsi="Arial" w:cs="Arial"/>
          <w:lang w:val="lt-LT"/>
        </w:rPr>
        <w:t xml:space="preserve">ų. </w:t>
      </w:r>
      <w:r w:rsidRPr="008901D1">
        <w:rPr>
          <w:rFonts w:ascii="Arial" w:hAnsi="Arial" w:cs="Arial"/>
        </w:rPr>
        <w:t xml:space="preserve">Galima </w:t>
      </w:r>
      <w:proofErr w:type="spellStart"/>
      <w:r w:rsidRPr="008901D1">
        <w:rPr>
          <w:rFonts w:ascii="Arial" w:hAnsi="Arial" w:cs="Arial"/>
        </w:rPr>
        <w:t>preliminariai</w:t>
      </w:r>
      <w:proofErr w:type="spellEnd"/>
      <w:r w:rsidRPr="008901D1">
        <w:rPr>
          <w:rFonts w:ascii="Arial" w:hAnsi="Arial" w:cs="Arial"/>
        </w:rPr>
        <w:t xml:space="preserve"> </w:t>
      </w:r>
      <w:proofErr w:type="spellStart"/>
      <w:r w:rsidRPr="008901D1">
        <w:rPr>
          <w:rFonts w:ascii="Arial" w:hAnsi="Arial" w:cs="Arial"/>
        </w:rPr>
        <w:t>teigti</w:t>
      </w:r>
      <w:proofErr w:type="spellEnd"/>
      <w:r w:rsidRPr="008901D1">
        <w:rPr>
          <w:rFonts w:ascii="Arial" w:hAnsi="Arial" w:cs="Arial"/>
        </w:rPr>
        <w:t xml:space="preserve">, </w:t>
      </w:r>
      <w:proofErr w:type="spellStart"/>
      <w:r w:rsidRPr="008901D1">
        <w:rPr>
          <w:rFonts w:ascii="Arial" w:hAnsi="Arial" w:cs="Arial"/>
        </w:rPr>
        <w:t>kad</w:t>
      </w:r>
      <w:proofErr w:type="spellEnd"/>
      <w:r w:rsidRPr="008901D1">
        <w:rPr>
          <w:rFonts w:ascii="Arial" w:hAnsi="Arial" w:cs="Arial"/>
        </w:rPr>
        <w:t xml:space="preserve"> </w:t>
      </w:r>
      <w:proofErr w:type="spellStart"/>
      <w:r w:rsidRPr="008901D1">
        <w:rPr>
          <w:rFonts w:ascii="Arial" w:hAnsi="Arial" w:cs="Arial"/>
        </w:rPr>
        <w:t>kasmet</w:t>
      </w:r>
      <w:proofErr w:type="spellEnd"/>
      <w:r w:rsidRPr="008901D1">
        <w:rPr>
          <w:rFonts w:ascii="Arial" w:hAnsi="Arial" w:cs="Arial"/>
        </w:rPr>
        <w:t xml:space="preserve"> </w:t>
      </w:r>
      <w:proofErr w:type="spellStart"/>
      <w:r w:rsidRPr="008901D1">
        <w:rPr>
          <w:rFonts w:ascii="Arial" w:hAnsi="Arial" w:cs="Arial"/>
        </w:rPr>
        <w:t>vaikų</w:t>
      </w:r>
      <w:proofErr w:type="spellEnd"/>
      <w:r w:rsidRPr="008901D1">
        <w:rPr>
          <w:rFonts w:ascii="Arial" w:hAnsi="Arial" w:cs="Arial"/>
        </w:rPr>
        <w:t xml:space="preserve"> </w:t>
      </w:r>
      <w:proofErr w:type="spellStart"/>
      <w:r w:rsidRPr="008901D1">
        <w:rPr>
          <w:rFonts w:ascii="Arial" w:hAnsi="Arial" w:cs="Arial"/>
        </w:rPr>
        <w:t>padaugėja</w:t>
      </w:r>
      <w:proofErr w:type="spellEnd"/>
      <w:r w:rsidRPr="008901D1">
        <w:rPr>
          <w:rFonts w:ascii="Arial" w:hAnsi="Arial" w:cs="Arial"/>
        </w:rPr>
        <w:t xml:space="preserve"> </w:t>
      </w:r>
      <w:proofErr w:type="spellStart"/>
      <w:r w:rsidRPr="008901D1">
        <w:rPr>
          <w:rFonts w:ascii="Arial" w:hAnsi="Arial" w:cs="Arial"/>
        </w:rPr>
        <w:t>apie</w:t>
      </w:r>
      <w:proofErr w:type="spellEnd"/>
      <w:r w:rsidRPr="008901D1">
        <w:rPr>
          <w:rFonts w:ascii="Arial" w:hAnsi="Arial" w:cs="Arial"/>
        </w:rPr>
        <w:t xml:space="preserve"> 2-3 proc. </w:t>
      </w:r>
    </w:p>
    <w:p w14:paraId="0DF7FB86" w14:textId="6D99AD11" w:rsidR="008901D1" w:rsidRPr="008901D1" w:rsidRDefault="008901D1" w:rsidP="002279E4">
      <w:pPr>
        <w:pStyle w:val="Sraopastraipa"/>
        <w:numPr>
          <w:ilvl w:val="1"/>
          <w:numId w:val="18"/>
        </w:numPr>
        <w:jc w:val="both"/>
        <w:rPr>
          <w:rFonts w:ascii="Arial" w:hAnsi="Arial" w:cs="Arial"/>
        </w:rPr>
      </w:pPr>
      <w:proofErr w:type="spellStart"/>
      <w:r w:rsidRPr="008901D1">
        <w:rPr>
          <w:rFonts w:ascii="Arial" w:hAnsi="Arial" w:cs="Arial"/>
        </w:rPr>
        <w:t>Vaikų</w:t>
      </w:r>
      <w:proofErr w:type="spellEnd"/>
      <w:r w:rsidRPr="008901D1">
        <w:rPr>
          <w:rFonts w:ascii="Arial" w:hAnsi="Arial" w:cs="Arial"/>
        </w:rPr>
        <w:t xml:space="preserve"> </w:t>
      </w:r>
      <w:proofErr w:type="spellStart"/>
      <w:r w:rsidRPr="008901D1">
        <w:rPr>
          <w:rFonts w:ascii="Arial" w:hAnsi="Arial" w:cs="Arial"/>
        </w:rPr>
        <w:t>kalėdinės</w:t>
      </w:r>
      <w:proofErr w:type="spellEnd"/>
      <w:r w:rsidRPr="008901D1">
        <w:rPr>
          <w:rFonts w:ascii="Arial" w:hAnsi="Arial" w:cs="Arial"/>
        </w:rPr>
        <w:t xml:space="preserve"> </w:t>
      </w:r>
      <w:proofErr w:type="spellStart"/>
      <w:r w:rsidRPr="008901D1">
        <w:rPr>
          <w:rFonts w:ascii="Arial" w:hAnsi="Arial" w:cs="Arial"/>
        </w:rPr>
        <w:t>dovanos</w:t>
      </w:r>
      <w:proofErr w:type="spellEnd"/>
      <w:r w:rsidRPr="008901D1">
        <w:rPr>
          <w:rFonts w:ascii="Arial" w:hAnsi="Arial" w:cs="Arial"/>
        </w:rPr>
        <w:t xml:space="preserve"> </w:t>
      </w:r>
      <w:proofErr w:type="spellStart"/>
      <w:r w:rsidRPr="008901D1">
        <w:rPr>
          <w:rFonts w:ascii="Arial" w:hAnsi="Arial" w:cs="Arial"/>
        </w:rPr>
        <w:t>turi</w:t>
      </w:r>
      <w:proofErr w:type="spellEnd"/>
      <w:r w:rsidRPr="008901D1">
        <w:rPr>
          <w:rFonts w:ascii="Arial" w:hAnsi="Arial" w:cs="Arial"/>
        </w:rPr>
        <w:t xml:space="preserve"> </w:t>
      </w:r>
      <w:proofErr w:type="spellStart"/>
      <w:r w:rsidRPr="008901D1">
        <w:rPr>
          <w:rFonts w:ascii="Arial" w:hAnsi="Arial" w:cs="Arial"/>
        </w:rPr>
        <w:t>būti</w:t>
      </w:r>
      <w:proofErr w:type="spellEnd"/>
      <w:r w:rsidRPr="008901D1">
        <w:rPr>
          <w:rFonts w:ascii="Arial" w:hAnsi="Arial" w:cs="Arial"/>
        </w:rPr>
        <w:t xml:space="preserve"> </w:t>
      </w:r>
      <w:proofErr w:type="spellStart"/>
      <w:r w:rsidRPr="008901D1">
        <w:rPr>
          <w:rFonts w:ascii="Arial" w:hAnsi="Arial" w:cs="Arial"/>
        </w:rPr>
        <w:t>pritaikytos</w:t>
      </w:r>
      <w:proofErr w:type="spellEnd"/>
      <w:r w:rsidRPr="008901D1">
        <w:rPr>
          <w:rFonts w:ascii="Arial" w:hAnsi="Arial" w:cs="Arial"/>
        </w:rPr>
        <w:t xml:space="preserve"> </w:t>
      </w:r>
      <w:proofErr w:type="spellStart"/>
      <w:r w:rsidRPr="008901D1">
        <w:rPr>
          <w:rFonts w:ascii="Arial" w:hAnsi="Arial" w:cs="Arial"/>
        </w:rPr>
        <w:t>pagal</w:t>
      </w:r>
      <w:proofErr w:type="spellEnd"/>
      <w:r w:rsidRPr="008901D1">
        <w:rPr>
          <w:rFonts w:ascii="Arial" w:hAnsi="Arial" w:cs="Arial"/>
        </w:rPr>
        <w:t xml:space="preserve"> </w:t>
      </w:r>
      <w:proofErr w:type="spellStart"/>
      <w:r w:rsidR="00B92ECE">
        <w:rPr>
          <w:rFonts w:ascii="Arial" w:hAnsi="Arial" w:cs="Arial"/>
        </w:rPr>
        <w:t>i</w:t>
      </w:r>
      <w:proofErr w:type="spellEnd"/>
      <w:r w:rsidR="00B92ECE">
        <w:rPr>
          <w:rFonts w:ascii="Arial" w:hAnsi="Arial" w:cs="Arial"/>
          <w:lang w:val="lt-LT"/>
        </w:rPr>
        <w:t>š anksto suderintas amžiaus</w:t>
      </w:r>
      <w:r w:rsidRPr="008901D1">
        <w:rPr>
          <w:rFonts w:ascii="Arial" w:hAnsi="Arial" w:cs="Arial"/>
        </w:rPr>
        <w:t xml:space="preserve"> </w:t>
      </w:r>
      <w:proofErr w:type="spellStart"/>
      <w:r w:rsidRPr="008901D1">
        <w:rPr>
          <w:rFonts w:ascii="Arial" w:hAnsi="Arial" w:cs="Arial"/>
        </w:rPr>
        <w:t>grupes</w:t>
      </w:r>
      <w:proofErr w:type="spellEnd"/>
      <w:r w:rsidR="00B92ECE">
        <w:rPr>
          <w:rFonts w:ascii="Arial" w:hAnsi="Arial" w:cs="Arial"/>
        </w:rPr>
        <w:t xml:space="preserve"> (</w:t>
      </w:r>
      <w:proofErr w:type="spellStart"/>
      <w:r w:rsidR="00B92ECE">
        <w:rPr>
          <w:rFonts w:ascii="Arial" w:hAnsi="Arial" w:cs="Arial"/>
        </w:rPr>
        <w:t>įprastai</w:t>
      </w:r>
      <w:proofErr w:type="spellEnd"/>
      <w:r w:rsidR="00B92ECE">
        <w:rPr>
          <w:rFonts w:ascii="Arial" w:hAnsi="Arial" w:cs="Arial"/>
        </w:rPr>
        <w:t xml:space="preserve"> </w:t>
      </w:r>
      <w:proofErr w:type="spellStart"/>
      <w:r w:rsidR="00B92ECE">
        <w:rPr>
          <w:rFonts w:ascii="Arial" w:hAnsi="Arial" w:cs="Arial"/>
        </w:rPr>
        <w:t>būna</w:t>
      </w:r>
      <w:proofErr w:type="spellEnd"/>
      <w:r w:rsidR="00B92ECE">
        <w:rPr>
          <w:rFonts w:ascii="Arial" w:hAnsi="Arial" w:cs="Arial"/>
        </w:rPr>
        <w:t xml:space="preserve"> 2 </w:t>
      </w:r>
      <w:proofErr w:type="spellStart"/>
      <w:r w:rsidR="00B92ECE">
        <w:rPr>
          <w:rFonts w:ascii="Arial" w:hAnsi="Arial" w:cs="Arial"/>
        </w:rPr>
        <w:t>arba</w:t>
      </w:r>
      <w:proofErr w:type="spellEnd"/>
      <w:r w:rsidR="00B92ECE">
        <w:rPr>
          <w:rFonts w:ascii="Arial" w:hAnsi="Arial" w:cs="Arial"/>
        </w:rPr>
        <w:t xml:space="preserve"> 3)</w:t>
      </w:r>
      <w:r w:rsidRPr="008901D1">
        <w:rPr>
          <w:rFonts w:ascii="Arial" w:hAnsi="Arial" w:cs="Arial"/>
        </w:rPr>
        <w:t xml:space="preserve">, </w:t>
      </w:r>
      <w:proofErr w:type="spellStart"/>
      <w:r w:rsidRPr="008901D1">
        <w:rPr>
          <w:rFonts w:ascii="Arial" w:hAnsi="Arial" w:cs="Arial"/>
        </w:rPr>
        <w:t>tinkamos</w:t>
      </w:r>
      <w:proofErr w:type="spellEnd"/>
      <w:r w:rsidRPr="008901D1">
        <w:rPr>
          <w:rFonts w:ascii="Arial" w:hAnsi="Arial" w:cs="Arial"/>
        </w:rPr>
        <w:t xml:space="preserve"> </w:t>
      </w:r>
      <w:proofErr w:type="spellStart"/>
      <w:r w:rsidRPr="008901D1">
        <w:rPr>
          <w:rFonts w:ascii="Arial" w:hAnsi="Arial" w:cs="Arial"/>
        </w:rPr>
        <w:t>tiek</w:t>
      </w:r>
      <w:proofErr w:type="spellEnd"/>
      <w:r w:rsidRPr="008901D1">
        <w:rPr>
          <w:rFonts w:ascii="Arial" w:hAnsi="Arial" w:cs="Arial"/>
        </w:rPr>
        <w:t xml:space="preserve"> </w:t>
      </w:r>
      <w:proofErr w:type="spellStart"/>
      <w:r w:rsidRPr="008901D1">
        <w:rPr>
          <w:rFonts w:ascii="Arial" w:hAnsi="Arial" w:cs="Arial"/>
        </w:rPr>
        <w:t>mergaitėms</w:t>
      </w:r>
      <w:proofErr w:type="spellEnd"/>
      <w:r w:rsidRPr="008901D1">
        <w:rPr>
          <w:rFonts w:ascii="Arial" w:hAnsi="Arial" w:cs="Arial"/>
        </w:rPr>
        <w:t xml:space="preserve">, </w:t>
      </w:r>
      <w:proofErr w:type="spellStart"/>
      <w:r w:rsidRPr="008901D1">
        <w:rPr>
          <w:rFonts w:ascii="Arial" w:hAnsi="Arial" w:cs="Arial"/>
        </w:rPr>
        <w:t>tiek</w:t>
      </w:r>
      <w:proofErr w:type="spellEnd"/>
      <w:r w:rsidRPr="008901D1">
        <w:rPr>
          <w:rFonts w:ascii="Arial" w:hAnsi="Arial" w:cs="Arial"/>
        </w:rPr>
        <w:t xml:space="preserve"> </w:t>
      </w:r>
      <w:proofErr w:type="spellStart"/>
      <w:r w:rsidRPr="008901D1">
        <w:rPr>
          <w:rFonts w:ascii="Arial" w:hAnsi="Arial" w:cs="Arial"/>
        </w:rPr>
        <w:t>ir</w:t>
      </w:r>
      <w:proofErr w:type="spellEnd"/>
      <w:r w:rsidRPr="008901D1">
        <w:rPr>
          <w:rFonts w:ascii="Arial" w:hAnsi="Arial" w:cs="Arial"/>
        </w:rPr>
        <w:t xml:space="preserve"> </w:t>
      </w:r>
      <w:proofErr w:type="spellStart"/>
      <w:r w:rsidRPr="008901D1">
        <w:rPr>
          <w:rFonts w:ascii="Arial" w:hAnsi="Arial" w:cs="Arial"/>
        </w:rPr>
        <w:t>berniukams</w:t>
      </w:r>
      <w:proofErr w:type="spellEnd"/>
      <w:r w:rsidRPr="008901D1">
        <w:rPr>
          <w:rFonts w:ascii="Arial" w:hAnsi="Arial" w:cs="Arial"/>
        </w:rPr>
        <w:t xml:space="preserve">. </w:t>
      </w:r>
    </w:p>
    <w:p w14:paraId="7D78F67A" w14:textId="2640F6F5" w:rsidR="008901D1" w:rsidRPr="008901D1" w:rsidRDefault="008901D1" w:rsidP="002279E4">
      <w:pPr>
        <w:pStyle w:val="Sraopastraipa"/>
        <w:numPr>
          <w:ilvl w:val="1"/>
          <w:numId w:val="18"/>
        </w:numPr>
        <w:jc w:val="both"/>
        <w:rPr>
          <w:rFonts w:ascii="Arial" w:hAnsi="Arial" w:cs="Arial"/>
        </w:rPr>
      </w:pPr>
      <w:proofErr w:type="spellStart"/>
      <w:r w:rsidRPr="008901D1">
        <w:rPr>
          <w:rFonts w:ascii="Arial" w:hAnsi="Arial" w:cs="Arial"/>
        </w:rPr>
        <w:t>Vaikų</w:t>
      </w:r>
      <w:proofErr w:type="spellEnd"/>
      <w:r w:rsidRPr="008901D1">
        <w:rPr>
          <w:rFonts w:ascii="Arial" w:hAnsi="Arial" w:cs="Arial"/>
        </w:rPr>
        <w:t xml:space="preserve"> </w:t>
      </w:r>
      <w:proofErr w:type="spellStart"/>
      <w:r w:rsidRPr="008901D1">
        <w:rPr>
          <w:rFonts w:ascii="Arial" w:hAnsi="Arial" w:cs="Arial"/>
        </w:rPr>
        <w:t>kalėdinės</w:t>
      </w:r>
      <w:proofErr w:type="spellEnd"/>
      <w:r w:rsidRPr="008901D1">
        <w:rPr>
          <w:rFonts w:ascii="Arial" w:hAnsi="Arial" w:cs="Arial"/>
        </w:rPr>
        <w:t xml:space="preserve"> </w:t>
      </w:r>
      <w:proofErr w:type="spellStart"/>
      <w:r w:rsidRPr="008901D1">
        <w:rPr>
          <w:rFonts w:ascii="Arial" w:hAnsi="Arial" w:cs="Arial"/>
        </w:rPr>
        <w:t>dovanos</w:t>
      </w:r>
      <w:proofErr w:type="spellEnd"/>
      <w:r w:rsidRPr="008901D1">
        <w:rPr>
          <w:rFonts w:ascii="Arial" w:hAnsi="Arial" w:cs="Arial"/>
        </w:rPr>
        <w:t xml:space="preserve"> </w:t>
      </w:r>
      <w:proofErr w:type="spellStart"/>
      <w:r w:rsidRPr="008901D1">
        <w:rPr>
          <w:rFonts w:ascii="Arial" w:hAnsi="Arial" w:cs="Arial"/>
        </w:rPr>
        <w:t>turi</w:t>
      </w:r>
      <w:proofErr w:type="spellEnd"/>
      <w:r w:rsidRPr="008901D1">
        <w:rPr>
          <w:rFonts w:ascii="Arial" w:hAnsi="Arial" w:cs="Arial"/>
        </w:rPr>
        <w:t xml:space="preserve"> </w:t>
      </w:r>
      <w:proofErr w:type="spellStart"/>
      <w:r w:rsidRPr="008901D1">
        <w:rPr>
          <w:rFonts w:ascii="Arial" w:hAnsi="Arial" w:cs="Arial"/>
        </w:rPr>
        <w:t>būti</w:t>
      </w:r>
      <w:proofErr w:type="spellEnd"/>
      <w:r w:rsidRPr="008901D1">
        <w:rPr>
          <w:rFonts w:ascii="Arial" w:hAnsi="Arial" w:cs="Arial"/>
        </w:rPr>
        <w:t xml:space="preserve"> </w:t>
      </w:r>
      <w:proofErr w:type="spellStart"/>
      <w:r w:rsidRPr="008901D1">
        <w:rPr>
          <w:rFonts w:ascii="Arial" w:hAnsi="Arial" w:cs="Arial"/>
        </w:rPr>
        <w:t>naujos</w:t>
      </w:r>
      <w:proofErr w:type="spellEnd"/>
      <w:r w:rsidRPr="008901D1">
        <w:rPr>
          <w:rFonts w:ascii="Arial" w:hAnsi="Arial" w:cs="Arial"/>
        </w:rPr>
        <w:t xml:space="preserve">, </w:t>
      </w:r>
      <w:proofErr w:type="spellStart"/>
      <w:r w:rsidRPr="008901D1">
        <w:rPr>
          <w:rFonts w:ascii="Arial" w:hAnsi="Arial" w:cs="Arial"/>
        </w:rPr>
        <w:t>kokybiškos</w:t>
      </w:r>
      <w:proofErr w:type="spellEnd"/>
      <w:r w:rsidRPr="008901D1">
        <w:rPr>
          <w:rFonts w:ascii="Arial" w:hAnsi="Arial" w:cs="Arial"/>
        </w:rPr>
        <w:t xml:space="preserve">, </w:t>
      </w:r>
      <w:proofErr w:type="spellStart"/>
      <w:r w:rsidRPr="008901D1">
        <w:rPr>
          <w:rFonts w:ascii="Arial" w:hAnsi="Arial" w:cs="Arial"/>
        </w:rPr>
        <w:t>nesugadintos</w:t>
      </w:r>
      <w:proofErr w:type="spellEnd"/>
      <w:r w:rsidRPr="008901D1">
        <w:rPr>
          <w:rFonts w:ascii="Arial" w:hAnsi="Arial" w:cs="Arial"/>
        </w:rPr>
        <w:t xml:space="preserve">, </w:t>
      </w:r>
      <w:proofErr w:type="spellStart"/>
      <w:r w:rsidRPr="008901D1">
        <w:rPr>
          <w:rFonts w:ascii="Arial" w:hAnsi="Arial" w:cs="Arial"/>
        </w:rPr>
        <w:t>kiekviena</w:t>
      </w:r>
      <w:proofErr w:type="spellEnd"/>
      <w:r w:rsidRPr="008901D1">
        <w:rPr>
          <w:rFonts w:ascii="Arial" w:hAnsi="Arial" w:cs="Arial"/>
        </w:rPr>
        <w:t xml:space="preserve"> </w:t>
      </w:r>
      <w:proofErr w:type="spellStart"/>
      <w:r w:rsidRPr="008901D1">
        <w:rPr>
          <w:rFonts w:ascii="Arial" w:hAnsi="Arial" w:cs="Arial"/>
        </w:rPr>
        <w:t>dovana</w:t>
      </w:r>
      <w:proofErr w:type="spellEnd"/>
      <w:r w:rsidRPr="008901D1">
        <w:rPr>
          <w:rFonts w:ascii="Arial" w:hAnsi="Arial" w:cs="Arial"/>
        </w:rPr>
        <w:t xml:space="preserve"> </w:t>
      </w:r>
      <w:proofErr w:type="spellStart"/>
      <w:r w:rsidRPr="008901D1">
        <w:rPr>
          <w:rFonts w:ascii="Arial" w:hAnsi="Arial" w:cs="Arial"/>
        </w:rPr>
        <w:t>turi</w:t>
      </w:r>
      <w:proofErr w:type="spellEnd"/>
      <w:r w:rsidRPr="008901D1">
        <w:rPr>
          <w:rFonts w:ascii="Arial" w:hAnsi="Arial" w:cs="Arial"/>
        </w:rPr>
        <w:t xml:space="preserve"> </w:t>
      </w:r>
      <w:proofErr w:type="spellStart"/>
      <w:r w:rsidRPr="008901D1">
        <w:rPr>
          <w:rFonts w:ascii="Arial" w:hAnsi="Arial" w:cs="Arial"/>
        </w:rPr>
        <w:t>būti</w:t>
      </w:r>
      <w:proofErr w:type="spellEnd"/>
      <w:r w:rsidRPr="008901D1">
        <w:rPr>
          <w:rFonts w:ascii="Arial" w:hAnsi="Arial" w:cs="Arial"/>
        </w:rPr>
        <w:t xml:space="preserve"> </w:t>
      </w:r>
      <w:proofErr w:type="spellStart"/>
      <w:r w:rsidRPr="008901D1">
        <w:rPr>
          <w:rFonts w:ascii="Arial" w:hAnsi="Arial" w:cs="Arial"/>
        </w:rPr>
        <w:t>supakuota</w:t>
      </w:r>
      <w:proofErr w:type="spellEnd"/>
      <w:r w:rsidRPr="008901D1">
        <w:rPr>
          <w:rFonts w:ascii="Arial" w:hAnsi="Arial" w:cs="Arial"/>
        </w:rPr>
        <w:t xml:space="preserve"> </w:t>
      </w:r>
      <w:proofErr w:type="spellStart"/>
      <w:r w:rsidRPr="008901D1">
        <w:rPr>
          <w:rFonts w:ascii="Arial" w:hAnsi="Arial" w:cs="Arial"/>
        </w:rPr>
        <w:t>kokybiškame</w:t>
      </w:r>
      <w:proofErr w:type="spellEnd"/>
      <w:r w:rsidRPr="008901D1">
        <w:rPr>
          <w:rFonts w:ascii="Arial" w:hAnsi="Arial" w:cs="Arial"/>
        </w:rPr>
        <w:t xml:space="preserve">, </w:t>
      </w:r>
      <w:proofErr w:type="spellStart"/>
      <w:r w:rsidRPr="008901D1">
        <w:rPr>
          <w:rFonts w:ascii="Arial" w:hAnsi="Arial" w:cs="Arial"/>
        </w:rPr>
        <w:t>tvarkingame</w:t>
      </w:r>
      <w:proofErr w:type="spellEnd"/>
      <w:r w:rsidRPr="008901D1">
        <w:rPr>
          <w:rFonts w:ascii="Arial" w:hAnsi="Arial" w:cs="Arial"/>
        </w:rPr>
        <w:t xml:space="preserve"> </w:t>
      </w:r>
      <w:proofErr w:type="spellStart"/>
      <w:r w:rsidRPr="008901D1">
        <w:rPr>
          <w:rFonts w:ascii="Arial" w:hAnsi="Arial" w:cs="Arial"/>
        </w:rPr>
        <w:t>įpakavime</w:t>
      </w:r>
      <w:proofErr w:type="spellEnd"/>
      <w:r w:rsidRPr="008901D1">
        <w:rPr>
          <w:rFonts w:ascii="Arial" w:hAnsi="Arial" w:cs="Arial"/>
        </w:rPr>
        <w:t xml:space="preserve">, </w:t>
      </w:r>
      <w:proofErr w:type="spellStart"/>
      <w:r w:rsidRPr="008901D1">
        <w:rPr>
          <w:rFonts w:ascii="Arial" w:hAnsi="Arial" w:cs="Arial"/>
        </w:rPr>
        <w:t>paženklintame</w:t>
      </w:r>
      <w:proofErr w:type="spellEnd"/>
      <w:r w:rsidRPr="008901D1">
        <w:rPr>
          <w:rFonts w:ascii="Arial" w:hAnsi="Arial" w:cs="Arial"/>
        </w:rPr>
        <w:t xml:space="preserve"> </w:t>
      </w:r>
      <w:proofErr w:type="spellStart"/>
      <w:r w:rsidRPr="008901D1">
        <w:rPr>
          <w:rFonts w:ascii="Arial" w:hAnsi="Arial" w:cs="Arial"/>
        </w:rPr>
        <w:t>Perkančiojo</w:t>
      </w:r>
      <w:proofErr w:type="spellEnd"/>
      <w:r w:rsidRPr="008901D1">
        <w:rPr>
          <w:rFonts w:ascii="Arial" w:hAnsi="Arial" w:cs="Arial"/>
        </w:rPr>
        <w:t xml:space="preserve"> </w:t>
      </w:r>
      <w:proofErr w:type="spellStart"/>
      <w:r w:rsidRPr="008901D1">
        <w:rPr>
          <w:rFonts w:ascii="Arial" w:hAnsi="Arial" w:cs="Arial"/>
        </w:rPr>
        <w:t>subjekto</w:t>
      </w:r>
      <w:proofErr w:type="spellEnd"/>
      <w:r w:rsidRPr="008901D1">
        <w:rPr>
          <w:rFonts w:ascii="Arial" w:hAnsi="Arial" w:cs="Arial"/>
        </w:rPr>
        <w:t xml:space="preserve"> </w:t>
      </w:r>
      <w:proofErr w:type="spellStart"/>
      <w:r w:rsidRPr="008901D1">
        <w:rPr>
          <w:rFonts w:ascii="Arial" w:hAnsi="Arial" w:cs="Arial"/>
        </w:rPr>
        <w:t>logotipu</w:t>
      </w:r>
      <w:proofErr w:type="spellEnd"/>
      <w:r w:rsidRPr="008901D1">
        <w:rPr>
          <w:rFonts w:ascii="Arial" w:hAnsi="Arial" w:cs="Arial"/>
        </w:rPr>
        <w:t xml:space="preserve"> </w:t>
      </w:r>
      <w:proofErr w:type="spellStart"/>
      <w:r w:rsidRPr="008901D1">
        <w:rPr>
          <w:rFonts w:ascii="Arial" w:hAnsi="Arial" w:cs="Arial"/>
        </w:rPr>
        <w:t>ir</w:t>
      </w:r>
      <w:proofErr w:type="spellEnd"/>
      <w:r w:rsidRPr="008901D1">
        <w:rPr>
          <w:rFonts w:ascii="Arial" w:hAnsi="Arial" w:cs="Arial"/>
        </w:rPr>
        <w:t xml:space="preserve"> </w:t>
      </w:r>
      <w:proofErr w:type="spellStart"/>
      <w:r w:rsidRPr="008901D1">
        <w:rPr>
          <w:rFonts w:ascii="Arial" w:hAnsi="Arial" w:cs="Arial"/>
        </w:rPr>
        <w:t>atitikti</w:t>
      </w:r>
      <w:proofErr w:type="spellEnd"/>
      <w:r w:rsidRPr="008901D1">
        <w:rPr>
          <w:rFonts w:ascii="Arial" w:hAnsi="Arial" w:cs="Arial"/>
        </w:rPr>
        <w:t xml:space="preserve"> Lietuvos </w:t>
      </w:r>
      <w:proofErr w:type="spellStart"/>
      <w:r w:rsidRPr="008901D1">
        <w:rPr>
          <w:rFonts w:ascii="Arial" w:hAnsi="Arial" w:cs="Arial"/>
        </w:rPr>
        <w:t>Respublikoje</w:t>
      </w:r>
      <w:proofErr w:type="spellEnd"/>
      <w:r w:rsidRPr="008901D1">
        <w:rPr>
          <w:rFonts w:ascii="Arial" w:hAnsi="Arial" w:cs="Arial"/>
        </w:rPr>
        <w:t xml:space="preserve"> </w:t>
      </w:r>
      <w:proofErr w:type="spellStart"/>
      <w:r w:rsidRPr="008901D1">
        <w:rPr>
          <w:rFonts w:ascii="Arial" w:hAnsi="Arial" w:cs="Arial"/>
        </w:rPr>
        <w:t>keliamus</w:t>
      </w:r>
      <w:proofErr w:type="spellEnd"/>
      <w:r w:rsidRPr="008901D1">
        <w:rPr>
          <w:rFonts w:ascii="Arial" w:hAnsi="Arial" w:cs="Arial"/>
        </w:rPr>
        <w:t xml:space="preserve"> </w:t>
      </w:r>
      <w:proofErr w:type="spellStart"/>
      <w:r w:rsidRPr="008901D1">
        <w:rPr>
          <w:rFonts w:ascii="Arial" w:hAnsi="Arial" w:cs="Arial"/>
        </w:rPr>
        <w:t>reikalavimus</w:t>
      </w:r>
      <w:proofErr w:type="spellEnd"/>
      <w:r w:rsidRPr="008901D1">
        <w:rPr>
          <w:rFonts w:ascii="Arial" w:hAnsi="Arial" w:cs="Arial"/>
        </w:rPr>
        <w:t xml:space="preserve">. </w:t>
      </w:r>
    </w:p>
    <w:p w14:paraId="2494AC5E" w14:textId="3FAD95BE" w:rsidR="008901D1" w:rsidRPr="008901D1" w:rsidRDefault="008901D1" w:rsidP="002279E4">
      <w:pPr>
        <w:pStyle w:val="Sraopastraipa"/>
        <w:numPr>
          <w:ilvl w:val="1"/>
          <w:numId w:val="18"/>
        </w:numPr>
        <w:jc w:val="both"/>
        <w:rPr>
          <w:rFonts w:ascii="Arial" w:hAnsi="Arial" w:cs="Arial"/>
        </w:rPr>
      </w:pPr>
      <w:proofErr w:type="spellStart"/>
      <w:r w:rsidRPr="008901D1">
        <w:rPr>
          <w:rFonts w:ascii="Arial" w:hAnsi="Arial" w:cs="Arial"/>
        </w:rPr>
        <w:lastRenderedPageBreak/>
        <w:t>Tiekėjas</w:t>
      </w:r>
      <w:proofErr w:type="spellEnd"/>
      <w:r w:rsidRPr="008901D1">
        <w:rPr>
          <w:rFonts w:ascii="Arial" w:hAnsi="Arial" w:cs="Arial"/>
        </w:rPr>
        <w:t xml:space="preserve"> </w:t>
      </w:r>
      <w:proofErr w:type="spellStart"/>
      <w:r w:rsidRPr="008901D1">
        <w:rPr>
          <w:rFonts w:ascii="Arial" w:hAnsi="Arial" w:cs="Arial"/>
        </w:rPr>
        <w:t>turi</w:t>
      </w:r>
      <w:proofErr w:type="spellEnd"/>
      <w:r w:rsidRPr="008901D1">
        <w:rPr>
          <w:rFonts w:ascii="Arial" w:hAnsi="Arial" w:cs="Arial"/>
        </w:rPr>
        <w:t xml:space="preserve"> </w:t>
      </w:r>
      <w:proofErr w:type="spellStart"/>
      <w:r w:rsidRPr="008901D1">
        <w:rPr>
          <w:rFonts w:ascii="Arial" w:hAnsi="Arial" w:cs="Arial"/>
        </w:rPr>
        <w:t>pasiūlyti</w:t>
      </w:r>
      <w:proofErr w:type="spellEnd"/>
      <w:r w:rsidRPr="008901D1">
        <w:rPr>
          <w:rFonts w:ascii="Arial" w:hAnsi="Arial" w:cs="Arial"/>
        </w:rPr>
        <w:t xml:space="preserve"> ne </w:t>
      </w:r>
      <w:proofErr w:type="spellStart"/>
      <w:r w:rsidRPr="008901D1">
        <w:rPr>
          <w:rFonts w:ascii="Arial" w:hAnsi="Arial" w:cs="Arial"/>
        </w:rPr>
        <w:t>mažiau</w:t>
      </w:r>
      <w:proofErr w:type="spellEnd"/>
      <w:r w:rsidRPr="008901D1">
        <w:rPr>
          <w:rFonts w:ascii="Arial" w:hAnsi="Arial" w:cs="Arial"/>
        </w:rPr>
        <w:t xml:space="preserve"> </w:t>
      </w:r>
      <w:proofErr w:type="spellStart"/>
      <w:r w:rsidRPr="008901D1">
        <w:rPr>
          <w:rFonts w:ascii="Arial" w:hAnsi="Arial" w:cs="Arial"/>
        </w:rPr>
        <w:t>kaip</w:t>
      </w:r>
      <w:proofErr w:type="spellEnd"/>
      <w:r w:rsidRPr="008901D1">
        <w:rPr>
          <w:rFonts w:ascii="Arial" w:hAnsi="Arial" w:cs="Arial"/>
        </w:rPr>
        <w:t xml:space="preserve"> 5 </w:t>
      </w:r>
      <w:proofErr w:type="spellStart"/>
      <w:r w:rsidRPr="008901D1">
        <w:rPr>
          <w:rFonts w:ascii="Arial" w:hAnsi="Arial" w:cs="Arial"/>
        </w:rPr>
        <w:t>kalėdinių</w:t>
      </w:r>
      <w:proofErr w:type="spellEnd"/>
      <w:r w:rsidRPr="008901D1">
        <w:rPr>
          <w:rFonts w:ascii="Arial" w:hAnsi="Arial" w:cs="Arial"/>
        </w:rPr>
        <w:t xml:space="preserve"> </w:t>
      </w:r>
      <w:proofErr w:type="spellStart"/>
      <w:r w:rsidRPr="008901D1">
        <w:rPr>
          <w:rFonts w:ascii="Arial" w:hAnsi="Arial" w:cs="Arial"/>
        </w:rPr>
        <w:t>dovanų</w:t>
      </w:r>
      <w:proofErr w:type="spellEnd"/>
      <w:r w:rsidRPr="008901D1">
        <w:rPr>
          <w:rFonts w:ascii="Arial" w:hAnsi="Arial" w:cs="Arial"/>
        </w:rPr>
        <w:t xml:space="preserve"> </w:t>
      </w:r>
      <w:proofErr w:type="spellStart"/>
      <w:r w:rsidRPr="008901D1">
        <w:rPr>
          <w:rFonts w:ascii="Arial" w:hAnsi="Arial" w:cs="Arial"/>
        </w:rPr>
        <w:t>vaikams</w:t>
      </w:r>
      <w:proofErr w:type="spellEnd"/>
      <w:r w:rsidRPr="008901D1">
        <w:rPr>
          <w:rFonts w:ascii="Arial" w:hAnsi="Arial" w:cs="Arial"/>
        </w:rPr>
        <w:t xml:space="preserve"> </w:t>
      </w:r>
      <w:proofErr w:type="spellStart"/>
      <w:r w:rsidRPr="008901D1">
        <w:rPr>
          <w:rFonts w:ascii="Arial" w:hAnsi="Arial" w:cs="Arial"/>
        </w:rPr>
        <w:t>variantus</w:t>
      </w:r>
      <w:proofErr w:type="spellEnd"/>
      <w:r w:rsidR="00B31E9E">
        <w:rPr>
          <w:rFonts w:ascii="Arial" w:hAnsi="Arial" w:cs="Arial"/>
        </w:rPr>
        <w:t xml:space="preserve"> </w:t>
      </w:r>
      <w:proofErr w:type="spellStart"/>
      <w:r w:rsidR="00B31E9E">
        <w:rPr>
          <w:rFonts w:ascii="Arial" w:hAnsi="Arial" w:cs="Arial"/>
        </w:rPr>
        <w:t>kiekvienai</w:t>
      </w:r>
      <w:proofErr w:type="spellEnd"/>
      <w:r w:rsidR="00B31E9E">
        <w:rPr>
          <w:rFonts w:ascii="Arial" w:hAnsi="Arial" w:cs="Arial"/>
        </w:rPr>
        <w:t xml:space="preserve"> am</w:t>
      </w:r>
      <w:proofErr w:type="spellStart"/>
      <w:r w:rsidR="00B31E9E">
        <w:rPr>
          <w:rFonts w:ascii="Arial" w:hAnsi="Arial" w:cs="Arial"/>
          <w:lang w:val="lt-LT"/>
        </w:rPr>
        <w:t>žiaus</w:t>
      </w:r>
      <w:proofErr w:type="spellEnd"/>
      <w:r w:rsidR="00B31E9E">
        <w:rPr>
          <w:rFonts w:ascii="Arial" w:hAnsi="Arial" w:cs="Arial"/>
          <w:lang w:val="lt-LT"/>
        </w:rPr>
        <w:t xml:space="preserve"> grupei</w:t>
      </w:r>
      <w:r w:rsidRPr="008901D1">
        <w:rPr>
          <w:rFonts w:ascii="Arial" w:hAnsi="Arial" w:cs="Arial"/>
        </w:rPr>
        <w:t xml:space="preserve"> ne </w:t>
      </w:r>
      <w:proofErr w:type="spellStart"/>
      <w:r w:rsidRPr="008901D1">
        <w:rPr>
          <w:rFonts w:ascii="Arial" w:hAnsi="Arial" w:cs="Arial"/>
        </w:rPr>
        <w:t>vėliau</w:t>
      </w:r>
      <w:proofErr w:type="spellEnd"/>
      <w:r w:rsidRPr="008901D1">
        <w:rPr>
          <w:rFonts w:ascii="Arial" w:hAnsi="Arial" w:cs="Arial"/>
        </w:rPr>
        <w:t xml:space="preserve"> </w:t>
      </w:r>
      <w:proofErr w:type="spellStart"/>
      <w:r w:rsidRPr="008901D1">
        <w:rPr>
          <w:rFonts w:ascii="Arial" w:hAnsi="Arial" w:cs="Arial"/>
        </w:rPr>
        <w:t>kaip</w:t>
      </w:r>
      <w:proofErr w:type="spellEnd"/>
      <w:r w:rsidRPr="008901D1">
        <w:rPr>
          <w:rFonts w:ascii="Arial" w:hAnsi="Arial" w:cs="Arial"/>
        </w:rPr>
        <w:t xml:space="preserve"> </w:t>
      </w:r>
      <w:proofErr w:type="spellStart"/>
      <w:r w:rsidRPr="008901D1">
        <w:rPr>
          <w:rFonts w:ascii="Arial" w:hAnsi="Arial" w:cs="Arial"/>
        </w:rPr>
        <w:t>iki</w:t>
      </w:r>
      <w:proofErr w:type="spellEnd"/>
      <w:r w:rsidRPr="008901D1">
        <w:rPr>
          <w:rFonts w:ascii="Arial" w:hAnsi="Arial" w:cs="Arial"/>
        </w:rPr>
        <w:t xml:space="preserve"> </w:t>
      </w:r>
      <w:proofErr w:type="spellStart"/>
      <w:r w:rsidRPr="008901D1">
        <w:rPr>
          <w:rFonts w:ascii="Arial" w:hAnsi="Arial" w:cs="Arial"/>
        </w:rPr>
        <w:t>lapkričio</w:t>
      </w:r>
      <w:proofErr w:type="spellEnd"/>
      <w:r w:rsidRPr="008901D1">
        <w:rPr>
          <w:rFonts w:ascii="Arial" w:hAnsi="Arial" w:cs="Arial"/>
        </w:rPr>
        <w:t xml:space="preserve"> 1 d., o </w:t>
      </w:r>
      <w:proofErr w:type="spellStart"/>
      <w:r w:rsidRPr="008901D1">
        <w:rPr>
          <w:rFonts w:ascii="Arial" w:hAnsi="Arial" w:cs="Arial"/>
        </w:rPr>
        <w:t>galutinį</w:t>
      </w:r>
      <w:proofErr w:type="spellEnd"/>
      <w:r w:rsidRPr="008901D1">
        <w:rPr>
          <w:rFonts w:ascii="Arial" w:hAnsi="Arial" w:cs="Arial"/>
        </w:rPr>
        <w:t xml:space="preserve"> </w:t>
      </w:r>
      <w:proofErr w:type="spellStart"/>
      <w:r w:rsidRPr="008901D1">
        <w:rPr>
          <w:rFonts w:ascii="Arial" w:hAnsi="Arial" w:cs="Arial"/>
        </w:rPr>
        <w:t>sprendimą</w:t>
      </w:r>
      <w:proofErr w:type="spellEnd"/>
      <w:r w:rsidRPr="008901D1">
        <w:rPr>
          <w:rFonts w:ascii="Arial" w:hAnsi="Arial" w:cs="Arial"/>
        </w:rPr>
        <w:t xml:space="preserve"> </w:t>
      </w:r>
      <w:proofErr w:type="spellStart"/>
      <w:r w:rsidRPr="008901D1">
        <w:rPr>
          <w:rFonts w:ascii="Arial" w:hAnsi="Arial" w:cs="Arial"/>
        </w:rPr>
        <w:t>dėl</w:t>
      </w:r>
      <w:proofErr w:type="spellEnd"/>
      <w:r w:rsidRPr="008901D1">
        <w:rPr>
          <w:rFonts w:ascii="Arial" w:hAnsi="Arial" w:cs="Arial"/>
        </w:rPr>
        <w:t xml:space="preserve"> </w:t>
      </w:r>
      <w:proofErr w:type="spellStart"/>
      <w:r w:rsidRPr="008901D1">
        <w:rPr>
          <w:rFonts w:ascii="Arial" w:hAnsi="Arial" w:cs="Arial"/>
        </w:rPr>
        <w:t>konkretaus</w:t>
      </w:r>
      <w:proofErr w:type="spellEnd"/>
      <w:r w:rsidRPr="008901D1">
        <w:rPr>
          <w:rFonts w:ascii="Arial" w:hAnsi="Arial" w:cs="Arial"/>
        </w:rPr>
        <w:t xml:space="preserve"> </w:t>
      </w:r>
      <w:proofErr w:type="spellStart"/>
      <w:r w:rsidRPr="008901D1">
        <w:rPr>
          <w:rFonts w:ascii="Arial" w:hAnsi="Arial" w:cs="Arial"/>
        </w:rPr>
        <w:t>pasiūlymo</w:t>
      </w:r>
      <w:proofErr w:type="spellEnd"/>
      <w:r w:rsidRPr="008901D1">
        <w:rPr>
          <w:rFonts w:ascii="Arial" w:hAnsi="Arial" w:cs="Arial"/>
        </w:rPr>
        <w:t xml:space="preserve"> </w:t>
      </w:r>
      <w:proofErr w:type="spellStart"/>
      <w:r w:rsidRPr="008901D1">
        <w:rPr>
          <w:rFonts w:ascii="Arial" w:hAnsi="Arial" w:cs="Arial"/>
        </w:rPr>
        <w:t>priima</w:t>
      </w:r>
      <w:proofErr w:type="spellEnd"/>
      <w:r w:rsidRPr="008901D1">
        <w:rPr>
          <w:rFonts w:ascii="Arial" w:hAnsi="Arial" w:cs="Arial"/>
        </w:rPr>
        <w:t xml:space="preserve"> </w:t>
      </w:r>
      <w:proofErr w:type="spellStart"/>
      <w:r w:rsidRPr="008901D1">
        <w:rPr>
          <w:rFonts w:ascii="Arial" w:hAnsi="Arial" w:cs="Arial"/>
        </w:rPr>
        <w:t>Perkančiojo</w:t>
      </w:r>
      <w:proofErr w:type="spellEnd"/>
      <w:r w:rsidRPr="008901D1">
        <w:rPr>
          <w:rFonts w:ascii="Arial" w:hAnsi="Arial" w:cs="Arial"/>
        </w:rPr>
        <w:t xml:space="preserve"> </w:t>
      </w:r>
      <w:proofErr w:type="spellStart"/>
      <w:r w:rsidRPr="008901D1">
        <w:rPr>
          <w:rFonts w:ascii="Arial" w:hAnsi="Arial" w:cs="Arial"/>
        </w:rPr>
        <w:t>subjekto</w:t>
      </w:r>
      <w:proofErr w:type="spellEnd"/>
      <w:r w:rsidRPr="008901D1">
        <w:rPr>
          <w:rFonts w:ascii="Arial" w:hAnsi="Arial" w:cs="Arial"/>
        </w:rPr>
        <w:t xml:space="preserve"> </w:t>
      </w:r>
      <w:proofErr w:type="spellStart"/>
      <w:r w:rsidRPr="008901D1">
        <w:rPr>
          <w:rFonts w:ascii="Arial" w:hAnsi="Arial" w:cs="Arial"/>
        </w:rPr>
        <w:t>atstovas</w:t>
      </w:r>
      <w:proofErr w:type="spellEnd"/>
      <w:r w:rsidRPr="008901D1">
        <w:rPr>
          <w:rFonts w:ascii="Arial" w:hAnsi="Arial" w:cs="Arial"/>
        </w:rPr>
        <w:t xml:space="preserve"> per 5 </w:t>
      </w:r>
      <w:proofErr w:type="spellStart"/>
      <w:r w:rsidRPr="008901D1">
        <w:rPr>
          <w:rFonts w:ascii="Arial" w:hAnsi="Arial" w:cs="Arial"/>
        </w:rPr>
        <w:t>d.d.</w:t>
      </w:r>
      <w:proofErr w:type="spellEnd"/>
      <w:r w:rsidRPr="008901D1">
        <w:rPr>
          <w:rFonts w:ascii="Arial" w:hAnsi="Arial" w:cs="Arial"/>
        </w:rPr>
        <w:t xml:space="preserve"> </w:t>
      </w:r>
    </w:p>
    <w:p w14:paraId="76A56A56" w14:textId="4EAF2032" w:rsidR="008901D1" w:rsidRPr="008901D1" w:rsidRDefault="008901D1" w:rsidP="002279E4">
      <w:pPr>
        <w:pStyle w:val="Sraopastraipa"/>
        <w:numPr>
          <w:ilvl w:val="1"/>
          <w:numId w:val="18"/>
        </w:numPr>
        <w:jc w:val="both"/>
        <w:rPr>
          <w:rFonts w:ascii="Arial" w:hAnsi="Arial" w:cs="Arial"/>
        </w:rPr>
      </w:pPr>
      <w:proofErr w:type="spellStart"/>
      <w:r w:rsidRPr="008901D1">
        <w:rPr>
          <w:rFonts w:ascii="Arial" w:hAnsi="Arial" w:cs="Arial"/>
        </w:rPr>
        <w:t>Vaikų</w:t>
      </w:r>
      <w:proofErr w:type="spellEnd"/>
      <w:r w:rsidRPr="008901D1">
        <w:rPr>
          <w:rFonts w:ascii="Arial" w:hAnsi="Arial" w:cs="Arial"/>
        </w:rPr>
        <w:t xml:space="preserve"> </w:t>
      </w:r>
      <w:proofErr w:type="spellStart"/>
      <w:r w:rsidRPr="008901D1">
        <w:rPr>
          <w:rFonts w:ascii="Arial" w:hAnsi="Arial" w:cs="Arial"/>
        </w:rPr>
        <w:t>kalėdines</w:t>
      </w:r>
      <w:proofErr w:type="spellEnd"/>
      <w:r w:rsidRPr="008901D1">
        <w:rPr>
          <w:rFonts w:ascii="Arial" w:hAnsi="Arial" w:cs="Arial"/>
        </w:rPr>
        <w:t xml:space="preserve"> </w:t>
      </w:r>
      <w:proofErr w:type="spellStart"/>
      <w:r w:rsidRPr="008901D1">
        <w:rPr>
          <w:rFonts w:ascii="Arial" w:hAnsi="Arial" w:cs="Arial"/>
        </w:rPr>
        <w:t>dovanas</w:t>
      </w:r>
      <w:proofErr w:type="spellEnd"/>
      <w:r w:rsidRPr="008901D1">
        <w:rPr>
          <w:rFonts w:ascii="Arial" w:hAnsi="Arial" w:cs="Arial"/>
        </w:rPr>
        <w:t xml:space="preserve"> </w:t>
      </w:r>
      <w:proofErr w:type="spellStart"/>
      <w:r w:rsidRPr="008901D1">
        <w:rPr>
          <w:rFonts w:ascii="Arial" w:hAnsi="Arial" w:cs="Arial"/>
        </w:rPr>
        <w:t>Tiekėjas</w:t>
      </w:r>
      <w:proofErr w:type="spellEnd"/>
      <w:r w:rsidRPr="008901D1">
        <w:rPr>
          <w:rFonts w:ascii="Arial" w:hAnsi="Arial" w:cs="Arial"/>
        </w:rPr>
        <w:t xml:space="preserve"> </w:t>
      </w:r>
      <w:proofErr w:type="spellStart"/>
      <w:r w:rsidRPr="008901D1">
        <w:rPr>
          <w:rFonts w:ascii="Arial" w:hAnsi="Arial" w:cs="Arial"/>
        </w:rPr>
        <w:t>pristato</w:t>
      </w:r>
      <w:proofErr w:type="spellEnd"/>
      <w:r w:rsidRPr="008901D1">
        <w:rPr>
          <w:rFonts w:ascii="Arial" w:hAnsi="Arial" w:cs="Arial"/>
        </w:rPr>
        <w:t xml:space="preserve"> į </w:t>
      </w:r>
      <w:proofErr w:type="spellStart"/>
      <w:r w:rsidRPr="008901D1">
        <w:rPr>
          <w:rFonts w:ascii="Arial" w:hAnsi="Arial" w:cs="Arial"/>
        </w:rPr>
        <w:t>Perkančiojo</w:t>
      </w:r>
      <w:proofErr w:type="spellEnd"/>
      <w:r w:rsidRPr="008901D1">
        <w:rPr>
          <w:rFonts w:ascii="Arial" w:hAnsi="Arial" w:cs="Arial"/>
        </w:rPr>
        <w:t xml:space="preserve"> </w:t>
      </w:r>
      <w:proofErr w:type="spellStart"/>
      <w:r w:rsidRPr="008901D1">
        <w:rPr>
          <w:rFonts w:ascii="Arial" w:hAnsi="Arial" w:cs="Arial"/>
        </w:rPr>
        <w:t>subjekto</w:t>
      </w:r>
      <w:proofErr w:type="spellEnd"/>
      <w:r w:rsidRPr="008901D1">
        <w:rPr>
          <w:rFonts w:ascii="Arial" w:hAnsi="Arial" w:cs="Arial"/>
        </w:rPr>
        <w:t xml:space="preserve"> </w:t>
      </w:r>
      <w:proofErr w:type="spellStart"/>
      <w:r w:rsidRPr="008901D1">
        <w:rPr>
          <w:rFonts w:ascii="Arial" w:hAnsi="Arial" w:cs="Arial"/>
        </w:rPr>
        <w:t>centrinę</w:t>
      </w:r>
      <w:proofErr w:type="spellEnd"/>
      <w:r w:rsidRPr="008901D1">
        <w:rPr>
          <w:rFonts w:ascii="Arial" w:hAnsi="Arial" w:cs="Arial"/>
        </w:rPr>
        <w:t xml:space="preserve"> </w:t>
      </w:r>
      <w:proofErr w:type="spellStart"/>
      <w:r w:rsidRPr="008901D1">
        <w:rPr>
          <w:rFonts w:ascii="Arial" w:hAnsi="Arial" w:cs="Arial"/>
        </w:rPr>
        <w:t>būstinę</w:t>
      </w:r>
      <w:proofErr w:type="spellEnd"/>
      <w:r w:rsidRPr="008901D1">
        <w:rPr>
          <w:rFonts w:ascii="Arial" w:hAnsi="Arial" w:cs="Arial"/>
        </w:rPr>
        <w:t xml:space="preserve"> </w:t>
      </w:r>
      <w:proofErr w:type="spellStart"/>
      <w:r w:rsidRPr="008901D1">
        <w:rPr>
          <w:rFonts w:ascii="Arial" w:hAnsi="Arial" w:cs="Arial"/>
        </w:rPr>
        <w:t>iki</w:t>
      </w:r>
      <w:proofErr w:type="spellEnd"/>
      <w:r w:rsidRPr="008901D1">
        <w:rPr>
          <w:rFonts w:ascii="Arial" w:hAnsi="Arial" w:cs="Arial"/>
        </w:rPr>
        <w:t xml:space="preserve"> </w:t>
      </w:r>
      <w:proofErr w:type="spellStart"/>
      <w:r w:rsidRPr="008901D1">
        <w:rPr>
          <w:rFonts w:ascii="Arial" w:hAnsi="Arial" w:cs="Arial"/>
        </w:rPr>
        <w:t>lapkričio</w:t>
      </w:r>
      <w:proofErr w:type="spellEnd"/>
      <w:r w:rsidRPr="008901D1">
        <w:rPr>
          <w:rFonts w:ascii="Arial" w:hAnsi="Arial" w:cs="Arial"/>
        </w:rPr>
        <w:t xml:space="preserve"> </w:t>
      </w:r>
      <w:proofErr w:type="spellStart"/>
      <w:r w:rsidRPr="008901D1">
        <w:rPr>
          <w:rFonts w:ascii="Arial" w:hAnsi="Arial" w:cs="Arial"/>
        </w:rPr>
        <w:t>trečios</w:t>
      </w:r>
      <w:proofErr w:type="spellEnd"/>
      <w:r w:rsidRPr="008901D1">
        <w:rPr>
          <w:rFonts w:ascii="Arial" w:hAnsi="Arial" w:cs="Arial"/>
        </w:rPr>
        <w:t xml:space="preserve"> </w:t>
      </w:r>
      <w:proofErr w:type="spellStart"/>
      <w:r w:rsidRPr="008901D1">
        <w:rPr>
          <w:rFonts w:ascii="Arial" w:hAnsi="Arial" w:cs="Arial"/>
        </w:rPr>
        <w:t>savaitės</w:t>
      </w:r>
      <w:proofErr w:type="spellEnd"/>
      <w:r w:rsidRPr="008901D1">
        <w:rPr>
          <w:rFonts w:ascii="Arial" w:hAnsi="Arial" w:cs="Arial"/>
        </w:rPr>
        <w:t xml:space="preserve"> </w:t>
      </w:r>
      <w:proofErr w:type="spellStart"/>
      <w:r w:rsidRPr="008901D1">
        <w:rPr>
          <w:rFonts w:ascii="Arial" w:hAnsi="Arial" w:cs="Arial"/>
        </w:rPr>
        <w:t>ir</w:t>
      </w:r>
      <w:proofErr w:type="spellEnd"/>
      <w:r w:rsidRPr="008901D1">
        <w:rPr>
          <w:rFonts w:ascii="Arial" w:hAnsi="Arial" w:cs="Arial"/>
        </w:rPr>
        <w:t xml:space="preserve">, </w:t>
      </w:r>
      <w:proofErr w:type="spellStart"/>
      <w:r w:rsidRPr="008901D1">
        <w:rPr>
          <w:rFonts w:ascii="Arial" w:hAnsi="Arial" w:cs="Arial"/>
        </w:rPr>
        <w:t>Perkančiojo</w:t>
      </w:r>
      <w:proofErr w:type="spellEnd"/>
      <w:r w:rsidRPr="008901D1">
        <w:rPr>
          <w:rFonts w:ascii="Arial" w:hAnsi="Arial" w:cs="Arial"/>
        </w:rPr>
        <w:t xml:space="preserve"> </w:t>
      </w:r>
      <w:proofErr w:type="spellStart"/>
      <w:r w:rsidRPr="008901D1">
        <w:rPr>
          <w:rFonts w:ascii="Arial" w:hAnsi="Arial" w:cs="Arial"/>
        </w:rPr>
        <w:t>subjekto</w:t>
      </w:r>
      <w:proofErr w:type="spellEnd"/>
      <w:r w:rsidRPr="008901D1">
        <w:rPr>
          <w:rFonts w:ascii="Arial" w:hAnsi="Arial" w:cs="Arial"/>
        </w:rPr>
        <w:t xml:space="preserve"> </w:t>
      </w:r>
      <w:proofErr w:type="spellStart"/>
      <w:r w:rsidRPr="008901D1">
        <w:rPr>
          <w:rFonts w:ascii="Arial" w:hAnsi="Arial" w:cs="Arial"/>
        </w:rPr>
        <w:t>atsakingiems</w:t>
      </w:r>
      <w:proofErr w:type="spellEnd"/>
      <w:r w:rsidRPr="008901D1">
        <w:rPr>
          <w:rFonts w:ascii="Arial" w:hAnsi="Arial" w:cs="Arial"/>
        </w:rPr>
        <w:t xml:space="preserve"> </w:t>
      </w:r>
      <w:proofErr w:type="spellStart"/>
      <w:r w:rsidRPr="008901D1">
        <w:rPr>
          <w:rFonts w:ascii="Arial" w:hAnsi="Arial" w:cs="Arial"/>
        </w:rPr>
        <w:t>darbuotojams</w:t>
      </w:r>
      <w:proofErr w:type="spellEnd"/>
      <w:r w:rsidRPr="008901D1">
        <w:rPr>
          <w:rFonts w:ascii="Arial" w:hAnsi="Arial" w:cs="Arial"/>
        </w:rPr>
        <w:t xml:space="preserve"> </w:t>
      </w:r>
      <w:proofErr w:type="spellStart"/>
      <w:r w:rsidRPr="008901D1">
        <w:rPr>
          <w:rFonts w:ascii="Arial" w:hAnsi="Arial" w:cs="Arial"/>
        </w:rPr>
        <w:t>jas</w:t>
      </w:r>
      <w:proofErr w:type="spellEnd"/>
      <w:r w:rsidRPr="008901D1">
        <w:rPr>
          <w:rFonts w:ascii="Arial" w:hAnsi="Arial" w:cs="Arial"/>
        </w:rPr>
        <w:t xml:space="preserve"> </w:t>
      </w:r>
      <w:proofErr w:type="spellStart"/>
      <w:r w:rsidRPr="008901D1">
        <w:rPr>
          <w:rFonts w:ascii="Arial" w:hAnsi="Arial" w:cs="Arial"/>
        </w:rPr>
        <w:t>paskirsčius</w:t>
      </w:r>
      <w:proofErr w:type="spellEnd"/>
      <w:r w:rsidRPr="008901D1">
        <w:rPr>
          <w:rFonts w:ascii="Arial" w:hAnsi="Arial" w:cs="Arial"/>
        </w:rPr>
        <w:t xml:space="preserve"> / </w:t>
      </w:r>
      <w:proofErr w:type="spellStart"/>
      <w:r w:rsidRPr="008901D1">
        <w:rPr>
          <w:rFonts w:ascii="Arial" w:hAnsi="Arial" w:cs="Arial"/>
        </w:rPr>
        <w:t>surūšiavus</w:t>
      </w:r>
      <w:proofErr w:type="spellEnd"/>
      <w:r w:rsidRPr="008901D1">
        <w:rPr>
          <w:rFonts w:ascii="Arial" w:hAnsi="Arial" w:cs="Arial"/>
        </w:rPr>
        <w:t xml:space="preserve">, </w:t>
      </w:r>
      <w:proofErr w:type="spellStart"/>
      <w:r w:rsidRPr="008901D1">
        <w:rPr>
          <w:rFonts w:ascii="Arial" w:hAnsi="Arial" w:cs="Arial"/>
        </w:rPr>
        <w:t>vėl</w:t>
      </w:r>
      <w:proofErr w:type="spellEnd"/>
      <w:r w:rsidRPr="008901D1">
        <w:rPr>
          <w:rFonts w:ascii="Arial" w:hAnsi="Arial" w:cs="Arial"/>
        </w:rPr>
        <w:t xml:space="preserve"> </w:t>
      </w:r>
      <w:proofErr w:type="spellStart"/>
      <w:r w:rsidRPr="008901D1">
        <w:rPr>
          <w:rFonts w:ascii="Arial" w:hAnsi="Arial" w:cs="Arial"/>
        </w:rPr>
        <w:t>jas</w:t>
      </w:r>
      <w:proofErr w:type="spellEnd"/>
      <w:r w:rsidRPr="008901D1">
        <w:rPr>
          <w:rFonts w:ascii="Arial" w:hAnsi="Arial" w:cs="Arial"/>
        </w:rPr>
        <w:t xml:space="preserve"> </w:t>
      </w:r>
      <w:proofErr w:type="spellStart"/>
      <w:r w:rsidRPr="008901D1">
        <w:rPr>
          <w:rFonts w:ascii="Arial" w:hAnsi="Arial" w:cs="Arial"/>
        </w:rPr>
        <w:t>iš</w:t>
      </w:r>
      <w:proofErr w:type="spellEnd"/>
      <w:r w:rsidRPr="008901D1">
        <w:rPr>
          <w:rFonts w:ascii="Arial" w:hAnsi="Arial" w:cs="Arial"/>
        </w:rPr>
        <w:t xml:space="preserve"> </w:t>
      </w:r>
      <w:proofErr w:type="spellStart"/>
      <w:r w:rsidRPr="008901D1">
        <w:rPr>
          <w:rFonts w:ascii="Arial" w:hAnsi="Arial" w:cs="Arial"/>
        </w:rPr>
        <w:t>Perkančiojo</w:t>
      </w:r>
      <w:proofErr w:type="spellEnd"/>
      <w:r w:rsidRPr="008901D1">
        <w:rPr>
          <w:rFonts w:ascii="Arial" w:hAnsi="Arial" w:cs="Arial"/>
        </w:rPr>
        <w:t xml:space="preserve"> </w:t>
      </w:r>
      <w:proofErr w:type="spellStart"/>
      <w:r w:rsidRPr="008901D1">
        <w:rPr>
          <w:rFonts w:ascii="Arial" w:hAnsi="Arial" w:cs="Arial"/>
        </w:rPr>
        <w:t>subjekto</w:t>
      </w:r>
      <w:proofErr w:type="spellEnd"/>
      <w:r w:rsidRPr="008901D1">
        <w:rPr>
          <w:rFonts w:ascii="Arial" w:hAnsi="Arial" w:cs="Arial"/>
        </w:rPr>
        <w:t xml:space="preserve"> </w:t>
      </w:r>
      <w:proofErr w:type="spellStart"/>
      <w:r w:rsidRPr="008901D1">
        <w:rPr>
          <w:rFonts w:ascii="Arial" w:hAnsi="Arial" w:cs="Arial"/>
        </w:rPr>
        <w:t>paima</w:t>
      </w:r>
      <w:proofErr w:type="spellEnd"/>
      <w:r w:rsidRPr="008901D1">
        <w:rPr>
          <w:rFonts w:ascii="Arial" w:hAnsi="Arial" w:cs="Arial"/>
        </w:rPr>
        <w:t xml:space="preserve"> </w:t>
      </w:r>
      <w:proofErr w:type="spellStart"/>
      <w:r w:rsidRPr="008901D1">
        <w:rPr>
          <w:rFonts w:ascii="Arial" w:hAnsi="Arial" w:cs="Arial"/>
        </w:rPr>
        <w:t>bei</w:t>
      </w:r>
      <w:proofErr w:type="spellEnd"/>
      <w:r w:rsidRPr="008901D1">
        <w:rPr>
          <w:rFonts w:ascii="Arial" w:hAnsi="Arial" w:cs="Arial"/>
        </w:rPr>
        <w:t xml:space="preserve"> </w:t>
      </w:r>
      <w:proofErr w:type="spellStart"/>
      <w:r w:rsidRPr="008901D1">
        <w:rPr>
          <w:rFonts w:ascii="Arial" w:hAnsi="Arial" w:cs="Arial"/>
        </w:rPr>
        <w:t>pristato</w:t>
      </w:r>
      <w:proofErr w:type="spellEnd"/>
      <w:r w:rsidRPr="008901D1">
        <w:rPr>
          <w:rFonts w:ascii="Arial" w:hAnsi="Arial" w:cs="Arial"/>
        </w:rPr>
        <w:t xml:space="preserve"> į </w:t>
      </w:r>
      <w:proofErr w:type="spellStart"/>
      <w:r w:rsidRPr="008901D1">
        <w:rPr>
          <w:rFonts w:ascii="Arial" w:hAnsi="Arial" w:cs="Arial"/>
        </w:rPr>
        <w:t>Perkančiojo</w:t>
      </w:r>
      <w:proofErr w:type="spellEnd"/>
      <w:r w:rsidRPr="008901D1">
        <w:rPr>
          <w:rFonts w:ascii="Arial" w:hAnsi="Arial" w:cs="Arial"/>
        </w:rPr>
        <w:t xml:space="preserve"> </w:t>
      </w:r>
      <w:proofErr w:type="spellStart"/>
      <w:r w:rsidRPr="008901D1">
        <w:rPr>
          <w:rFonts w:ascii="Arial" w:hAnsi="Arial" w:cs="Arial"/>
        </w:rPr>
        <w:t>subjekto</w:t>
      </w:r>
      <w:proofErr w:type="spellEnd"/>
      <w:r w:rsidRPr="008901D1">
        <w:rPr>
          <w:rFonts w:ascii="Arial" w:hAnsi="Arial" w:cs="Arial"/>
        </w:rPr>
        <w:t xml:space="preserve"> </w:t>
      </w:r>
      <w:proofErr w:type="spellStart"/>
      <w:r w:rsidRPr="008901D1">
        <w:rPr>
          <w:rFonts w:ascii="Arial" w:hAnsi="Arial" w:cs="Arial"/>
        </w:rPr>
        <w:t>padalinius</w:t>
      </w:r>
      <w:proofErr w:type="spellEnd"/>
      <w:r w:rsidRPr="008901D1">
        <w:rPr>
          <w:rFonts w:ascii="Arial" w:hAnsi="Arial" w:cs="Arial"/>
        </w:rPr>
        <w:t xml:space="preserve"> </w:t>
      </w:r>
      <w:proofErr w:type="spellStart"/>
      <w:r w:rsidRPr="008901D1">
        <w:rPr>
          <w:rFonts w:ascii="Arial" w:hAnsi="Arial" w:cs="Arial"/>
        </w:rPr>
        <w:t>iki</w:t>
      </w:r>
      <w:proofErr w:type="spellEnd"/>
      <w:r w:rsidRPr="008901D1">
        <w:rPr>
          <w:rFonts w:ascii="Arial" w:hAnsi="Arial" w:cs="Arial"/>
        </w:rPr>
        <w:t xml:space="preserve"> </w:t>
      </w:r>
      <w:proofErr w:type="spellStart"/>
      <w:r w:rsidRPr="008901D1">
        <w:rPr>
          <w:rFonts w:ascii="Arial" w:hAnsi="Arial" w:cs="Arial"/>
        </w:rPr>
        <w:t>einamųjų</w:t>
      </w:r>
      <w:proofErr w:type="spellEnd"/>
      <w:r w:rsidRPr="008901D1">
        <w:rPr>
          <w:rFonts w:ascii="Arial" w:hAnsi="Arial" w:cs="Arial"/>
        </w:rPr>
        <w:t xml:space="preserve"> </w:t>
      </w:r>
      <w:proofErr w:type="spellStart"/>
      <w:r w:rsidRPr="008901D1">
        <w:rPr>
          <w:rFonts w:ascii="Arial" w:hAnsi="Arial" w:cs="Arial"/>
        </w:rPr>
        <w:t>metų</w:t>
      </w:r>
      <w:proofErr w:type="spellEnd"/>
      <w:r w:rsidRPr="008901D1">
        <w:rPr>
          <w:rFonts w:ascii="Arial" w:hAnsi="Arial" w:cs="Arial"/>
        </w:rPr>
        <w:t xml:space="preserve"> </w:t>
      </w:r>
      <w:proofErr w:type="spellStart"/>
      <w:r w:rsidRPr="008901D1">
        <w:rPr>
          <w:rFonts w:ascii="Arial" w:hAnsi="Arial" w:cs="Arial"/>
        </w:rPr>
        <w:t>gruodžio</w:t>
      </w:r>
      <w:proofErr w:type="spellEnd"/>
      <w:r w:rsidRPr="008901D1">
        <w:rPr>
          <w:rFonts w:ascii="Arial" w:hAnsi="Arial" w:cs="Arial"/>
        </w:rPr>
        <w:t xml:space="preserve"> 1 d. </w:t>
      </w:r>
    </w:p>
    <w:p w14:paraId="3021C122" w14:textId="037240BF" w:rsidR="008901D1" w:rsidRPr="00974CA4" w:rsidRDefault="008901D1" w:rsidP="002279E4">
      <w:pPr>
        <w:pStyle w:val="Sraopastraipa"/>
        <w:numPr>
          <w:ilvl w:val="1"/>
          <w:numId w:val="18"/>
        </w:numPr>
        <w:jc w:val="both"/>
        <w:rPr>
          <w:rFonts w:ascii="Arial" w:hAnsi="Arial" w:cs="Arial"/>
          <w:lang w:val="pt-PT"/>
        </w:rPr>
      </w:pPr>
      <w:r w:rsidRPr="00974CA4">
        <w:rPr>
          <w:rFonts w:ascii="Arial" w:hAnsi="Arial" w:cs="Arial"/>
          <w:lang w:val="it-IT"/>
        </w:rPr>
        <w:t>Vienos dovanos vaikui kaina: apie, bet ne daugiau kaip 2</w:t>
      </w:r>
      <w:r w:rsidR="00D67BCD" w:rsidRPr="00974CA4">
        <w:rPr>
          <w:rFonts w:ascii="Arial" w:hAnsi="Arial" w:cs="Arial"/>
          <w:lang w:val="it-IT"/>
        </w:rPr>
        <w:t>5</w:t>
      </w:r>
      <w:r w:rsidRPr="00974CA4">
        <w:rPr>
          <w:rFonts w:ascii="Arial" w:hAnsi="Arial" w:cs="Arial"/>
          <w:lang w:val="it-IT"/>
        </w:rPr>
        <w:t xml:space="preserve"> Eur</w:t>
      </w:r>
      <w:r w:rsidR="00D67BCD" w:rsidRPr="00974CA4">
        <w:rPr>
          <w:rFonts w:ascii="Arial" w:hAnsi="Arial" w:cs="Arial"/>
          <w:lang w:val="it-IT"/>
        </w:rPr>
        <w:t xml:space="preserve">. </w:t>
      </w:r>
      <w:r w:rsidR="00D67BCD" w:rsidRPr="00974CA4">
        <w:rPr>
          <w:rFonts w:ascii="Arial" w:hAnsi="Arial" w:cs="Arial"/>
          <w:lang w:val="pt-PT"/>
        </w:rPr>
        <w:t>Kiekvienais metais suma dovanai preliminariai paaugs 5 Eur be PVM.</w:t>
      </w:r>
    </w:p>
    <w:p w14:paraId="3FC9515C" w14:textId="77777777" w:rsidR="00B31E9E" w:rsidRPr="00974CA4" w:rsidRDefault="00B31E9E" w:rsidP="00B31E9E">
      <w:pPr>
        <w:pStyle w:val="Sraopastraipa"/>
        <w:rPr>
          <w:rFonts w:ascii="Arial" w:hAnsi="Arial" w:cs="Arial"/>
          <w:b/>
          <w:bCs/>
          <w:lang w:val="pt-PT"/>
        </w:rPr>
      </w:pPr>
    </w:p>
    <w:p w14:paraId="6B1A3627" w14:textId="5AC2B8F8" w:rsidR="00B31E9E" w:rsidRDefault="00B31E9E" w:rsidP="00B31E9E">
      <w:pPr>
        <w:pStyle w:val="Sraopastraipa"/>
        <w:numPr>
          <w:ilvl w:val="0"/>
          <w:numId w:val="18"/>
        </w:numPr>
        <w:rPr>
          <w:rFonts w:ascii="Arial" w:hAnsi="Arial" w:cs="Arial"/>
        </w:rPr>
      </w:pPr>
      <w:r w:rsidRPr="00B31E9E">
        <w:rPr>
          <w:rFonts w:ascii="Arial" w:hAnsi="Arial" w:cs="Arial"/>
        </w:rPr>
        <w:t>REIKALAVIMAI KALĖDINIAM RENGINIUI VAIKAMS</w:t>
      </w:r>
    </w:p>
    <w:p w14:paraId="21C47C6E" w14:textId="77777777" w:rsidR="00B31E9E" w:rsidRDefault="00B31E9E" w:rsidP="00B31E9E">
      <w:pPr>
        <w:pStyle w:val="Sraopastraipa"/>
        <w:ind w:left="360"/>
        <w:rPr>
          <w:rFonts w:ascii="Arial" w:hAnsi="Arial" w:cs="Arial"/>
        </w:rPr>
      </w:pPr>
    </w:p>
    <w:p w14:paraId="19FAFA5D" w14:textId="4EA47334" w:rsidR="008901D1" w:rsidRPr="00213B08" w:rsidRDefault="008901D1" w:rsidP="002279E4">
      <w:pPr>
        <w:pStyle w:val="Sraopastraipa"/>
        <w:numPr>
          <w:ilvl w:val="1"/>
          <w:numId w:val="18"/>
        </w:numPr>
        <w:jc w:val="both"/>
        <w:rPr>
          <w:rFonts w:ascii="Arial" w:hAnsi="Arial" w:cs="Arial"/>
        </w:rPr>
      </w:pPr>
      <w:r w:rsidRPr="00213B08">
        <w:rPr>
          <w:rFonts w:ascii="Arial" w:hAnsi="Arial" w:cs="Arial"/>
        </w:rPr>
        <w:t xml:space="preserve">Vilniaus </w:t>
      </w:r>
      <w:proofErr w:type="spellStart"/>
      <w:r w:rsidRPr="00213B08">
        <w:rPr>
          <w:rFonts w:ascii="Arial" w:hAnsi="Arial" w:cs="Arial"/>
        </w:rPr>
        <w:t>darbuotojų</w:t>
      </w:r>
      <w:proofErr w:type="spellEnd"/>
      <w:r w:rsidRPr="00213B08">
        <w:rPr>
          <w:rFonts w:ascii="Arial" w:hAnsi="Arial" w:cs="Arial"/>
        </w:rPr>
        <w:t xml:space="preserve"> </w:t>
      </w:r>
      <w:proofErr w:type="spellStart"/>
      <w:r w:rsidRPr="00213B08">
        <w:rPr>
          <w:rFonts w:ascii="Arial" w:hAnsi="Arial" w:cs="Arial"/>
        </w:rPr>
        <w:t>vaikams</w:t>
      </w:r>
      <w:proofErr w:type="spellEnd"/>
      <w:r w:rsidRPr="00213B08">
        <w:rPr>
          <w:rFonts w:ascii="Arial" w:hAnsi="Arial" w:cs="Arial"/>
        </w:rPr>
        <w:t xml:space="preserve"> </w:t>
      </w:r>
      <w:proofErr w:type="spellStart"/>
      <w:r w:rsidRPr="00213B08">
        <w:rPr>
          <w:rFonts w:ascii="Arial" w:hAnsi="Arial" w:cs="Arial"/>
        </w:rPr>
        <w:t>iki</w:t>
      </w:r>
      <w:proofErr w:type="spellEnd"/>
      <w:r w:rsidRPr="00213B08">
        <w:rPr>
          <w:rFonts w:ascii="Arial" w:hAnsi="Arial" w:cs="Arial"/>
        </w:rPr>
        <w:t xml:space="preserve"> 12 </w:t>
      </w:r>
      <w:proofErr w:type="spellStart"/>
      <w:r w:rsidRPr="00213B08">
        <w:rPr>
          <w:rFonts w:ascii="Arial" w:hAnsi="Arial" w:cs="Arial"/>
        </w:rPr>
        <w:t>metų</w:t>
      </w:r>
      <w:proofErr w:type="spellEnd"/>
      <w:r w:rsidRPr="00213B08">
        <w:rPr>
          <w:rFonts w:ascii="Arial" w:hAnsi="Arial" w:cs="Arial"/>
        </w:rPr>
        <w:t xml:space="preserve"> </w:t>
      </w:r>
      <w:proofErr w:type="spellStart"/>
      <w:r w:rsidRPr="00213B08">
        <w:rPr>
          <w:rFonts w:ascii="Arial" w:hAnsi="Arial" w:cs="Arial"/>
        </w:rPr>
        <w:t>imtinai</w:t>
      </w:r>
      <w:proofErr w:type="spellEnd"/>
      <w:r w:rsidRPr="00213B08">
        <w:rPr>
          <w:rFonts w:ascii="Arial" w:hAnsi="Arial" w:cs="Arial"/>
        </w:rPr>
        <w:t xml:space="preserve"> </w:t>
      </w:r>
      <w:proofErr w:type="spellStart"/>
      <w:r w:rsidRPr="00213B08">
        <w:rPr>
          <w:rFonts w:ascii="Arial" w:hAnsi="Arial" w:cs="Arial"/>
        </w:rPr>
        <w:t>ir</w:t>
      </w:r>
      <w:proofErr w:type="spellEnd"/>
      <w:r w:rsidRPr="00213B08">
        <w:rPr>
          <w:rFonts w:ascii="Arial" w:hAnsi="Arial" w:cs="Arial"/>
        </w:rPr>
        <w:t xml:space="preserve"> </w:t>
      </w:r>
      <w:proofErr w:type="spellStart"/>
      <w:r w:rsidRPr="00213B08">
        <w:rPr>
          <w:rFonts w:ascii="Arial" w:hAnsi="Arial" w:cs="Arial"/>
        </w:rPr>
        <w:t>vienam</w:t>
      </w:r>
      <w:proofErr w:type="spellEnd"/>
      <w:r w:rsidRPr="00213B08">
        <w:rPr>
          <w:rFonts w:ascii="Arial" w:hAnsi="Arial" w:cs="Arial"/>
        </w:rPr>
        <w:t xml:space="preserve"> </w:t>
      </w:r>
      <w:proofErr w:type="spellStart"/>
      <w:r w:rsidRPr="00213B08">
        <w:rPr>
          <w:rFonts w:ascii="Arial" w:hAnsi="Arial" w:cs="Arial"/>
        </w:rPr>
        <w:t>suaugusiam</w:t>
      </w:r>
      <w:proofErr w:type="spellEnd"/>
      <w:r w:rsidRPr="00213B08">
        <w:rPr>
          <w:rFonts w:ascii="Arial" w:hAnsi="Arial" w:cs="Arial"/>
        </w:rPr>
        <w:t xml:space="preserve"> </w:t>
      </w:r>
      <w:proofErr w:type="spellStart"/>
      <w:r w:rsidRPr="00213B08">
        <w:rPr>
          <w:rFonts w:ascii="Arial" w:hAnsi="Arial" w:cs="Arial"/>
        </w:rPr>
        <w:t>lydinčiam</w:t>
      </w:r>
      <w:proofErr w:type="spellEnd"/>
      <w:r w:rsidRPr="00213B08">
        <w:rPr>
          <w:rFonts w:ascii="Arial" w:hAnsi="Arial" w:cs="Arial"/>
        </w:rPr>
        <w:t xml:space="preserve"> </w:t>
      </w:r>
      <w:proofErr w:type="spellStart"/>
      <w:r w:rsidRPr="00213B08">
        <w:rPr>
          <w:rFonts w:ascii="Arial" w:hAnsi="Arial" w:cs="Arial"/>
        </w:rPr>
        <w:t>asmeniui</w:t>
      </w:r>
      <w:proofErr w:type="spellEnd"/>
      <w:r w:rsidRPr="00213B08">
        <w:rPr>
          <w:rFonts w:ascii="Arial" w:hAnsi="Arial" w:cs="Arial"/>
        </w:rPr>
        <w:t xml:space="preserve"> </w:t>
      </w:r>
      <w:proofErr w:type="spellStart"/>
      <w:r w:rsidRPr="00213B08">
        <w:rPr>
          <w:rFonts w:ascii="Arial" w:hAnsi="Arial" w:cs="Arial"/>
        </w:rPr>
        <w:t>Tiekėjas</w:t>
      </w:r>
      <w:proofErr w:type="spellEnd"/>
      <w:r w:rsidRPr="00213B08">
        <w:rPr>
          <w:rFonts w:ascii="Arial" w:hAnsi="Arial" w:cs="Arial"/>
        </w:rPr>
        <w:t xml:space="preserve"> </w:t>
      </w:r>
      <w:proofErr w:type="spellStart"/>
      <w:r w:rsidRPr="00213B08">
        <w:rPr>
          <w:rFonts w:ascii="Arial" w:hAnsi="Arial" w:cs="Arial"/>
        </w:rPr>
        <w:t>organizuoja</w:t>
      </w:r>
      <w:proofErr w:type="spellEnd"/>
      <w:r w:rsidRPr="00213B08">
        <w:rPr>
          <w:rFonts w:ascii="Arial" w:hAnsi="Arial" w:cs="Arial"/>
        </w:rPr>
        <w:t xml:space="preserve"> kino </w:t>
      </w:r>
      <w:proofErr w:type="spellStart"/>
      <w:r w:rsidRPr="00213B08">
        <w:rPr>
          <w:rFonts w:ascii="Arial" w:hAnsi="Arial" w:cs="Arial"/>
        </w:rPr>
        <w:t>filmo</w:t>
      </w:r>
      <w:proofErr w:type="spellEnd"/>
      <w:r w:rsidRPr="00213B08">
        <w:rPr>
          <w:rFonts w:ascii="Arial" w:hAnsi="Arial" w:cs="Arial"/>
        </w:rPr>
        <w:t xml:space="preserve"> </w:t>
      </w:r>
      <w:proofErr w:type="spellStart"/>
      <w:r w:rsidRPr="00213B08">
        <w:rPr>
          <w:rFonts w:ascii="Arial" w:hAnsi="Arial" w:cs="Arial"/>
        </w:rPr>
        <w:t>peržiūros</w:t>
      </w:r>
      <w:proofErr w:type="spellEnd"/>
      <w:r w:rsidRPr="00213B08">
        <w:rPr>
          <w:rFonts w:ascii="Arial" w:hAnsi="Arial" w:cs="Arial"/>
        </w:rPr>
        <w:t xml:space="preserve"> </w:t>
      </w:r>
      <w:proofErr w:type="spellStart"/>
      <w:r w:rsidRPr="00213B08">
        <w:rPr>
          <w:rFonts w:ascii="Arial" w:hAnsi="Arial" w:cs="Arial"/>
        </w:rPr>
        <w:t>seansą</w:t>
      </w:r>
      <w:proofErr w:type="spellEnd"/>
      <w:r w:rsidRPr="00213B08">
        <w:rPr>
          <w:rFonts w:ascii="Arial" w:hAnsi="Arial" w:cs="Arial"/>
        </w:rPr>
        <w:t xml:space="preserve"> </w:t>
      </w:r>
      <w:proofErr w:type="spellStart"/>
      <w:r w:rsidRPr="00213B08">
        <w:rPr>
          <w:rFonts w:ascii="Arial" w:hAnsi="Arial" w:cs="Arial"/>
        </w:rPr>
        <w:t>arba</w:t>
      </w:r>
      <w:proofErr w:type="spellEnd"/>
      <w:r w:rsidRPr="00213B08">
        <w:rPr>
          <w:rFonts w:ascii="Arial" w:hAnsi="Arial" w:cs="Arial"/>
        </w:rPr>
        <w:t xml:space="preserve"> </w:t>
      </w:r>
      <w:proofErr w:type="spellStart"/>
      <w:r w:rsidRPr="00213B08">
        <w:rPr>
          <w:rFonts w:ascii="Arial" w:hAnsi="Arial" w:cs="Arial"/>
        </w:rPr>
        <w:t>teatro</w:t>
      </w:r>
      <w:proofErr w:type="spellEnd"/>
      <w:r w:rsidRPr="00213B08">
        <w:rPr>
          <w:rFonts w:ascii="Arial" w:hAnsi="Arial" w:cs="Arial"/>
        </w:rPr>
        <w:t xml:space="preserve"> </w:t>
      </w:r>
      <w:proofErr w:type="spellStart"/>
      <w:r w:rsidRPr="00213B08">
        <w:rPr>
          <w:rFonts w:ascii="Arial" w:hAnsi="Arial" w:cs="Arial"/>
        </w:rPr>
        <w:t>vaidinimą</w:t>
      </w:r>
      <w:proofErr w:type="spellEnd"/>
      <w:r w:rsidRPr="00213B08">
        <w:rPr>
          <w:rFonts w:ascii="Arial" w:hAnsi="Arial" w:cs="Arial"/>
        </w:rPr>
        <w:t xml:space="preserve"> </w:t>
      </w:r>
      <w:proofErr w:type="spellStart"/>
      <w:r w:rsidRPr="00213B08">
        <w:rPr>
          <w:rFonts w:ascii="Arial" w:hAnsi="Arial" w:cs="Arial"/>
        </w:rPr>
        <w:t>su</w:t>
      </w:r>
      <w:proofErr w:type="spellEnd"/>
      <w:r w:rsidRPr="00213B08">
        <w:rPr>
          <w:rFonts w:ascii="Arial" w:hAnsi="Arial" w:cs="Arial"/>
        </w:rPr>
        <w:t xml:space="preserve"> </w:t>
      </w:r>
      <w:proofErr w:type="spellStart"/>
      <w:r w:rsidRPr="00213B08">
        <w:rPr>
          <w:rFonts w:ascii="Arial" w:hAnsi="Arial" w:cs="Arial"/>
        </w:rPr>
        <w:t>Kalėdų</w:t>
      </w:r>
      <w:proofErr w:type="spellEnd"/>
      <w:r w:rsidRPr="00213B08">
        <w:rPr>
          <w:rFonts w:ascii="Arial" w:hAnsi="Arial" w:cs="Arial"/>
        </w:rPr>
        <w:t xml:space="preserve"> </w:t>
      </w:r>
      <w:proofErr w:type="spellStart"/>
      <w:r w:rsidRPr="00213B08">
        <w:rPr>
          <w:rFonts w:ascii="Arial" w:hAnsi="Arial" w:cs="Arial"/>
        </w:rPr>
        <w:t>senelio</w:t>
      </w:r>
      <w:proofErr w:type="spellEnd"/>
      <w:r w:rsidRPr="00213B08">
        <w:rPr>
          <w:rFonts w:ascii="Arial" w:hAnsi="Arial" w:cs="Arial"/>
        </w:rPr>
        <w:t xml:space="preserve"> </w:t>
      </w:r>
      <w:proofErr w:type="spellStart"/>
      <w:r w:rsidRPr="00213B08">
        <w:rPr>
          <w:rFonts w:ascii="Arial" w:hAnsi="Arial" w:cs="Arial"/>
        </w:rPr>
        <w:t>personažu</w:t>
      </w:r>
      <w:proofErr w:type="spellEnd"/>
      <w:r w:rsidRPr="00213B08">
        <w:rPr>
          <w:rFonts w:ascii="Arial" w:hAnsi="Arial" w:cs="Arial"/>
        </w:rPr>
        <w:t xml:space="preserve"> </w:t>
      </w:r>
      <w:proofErr w:type="spellStart"/>
      <w:r w:rsidRPr="00213B08">
        <w:rPr>
          <w:rFonts w:ascii="Arial" w:hAnsi="Arial" w:cs="Arial"/>
        </w:rPr>
        <w:t>ir</w:t>
      </w:r>
      <w:proofErr w:type="spellEnd"/>
      <w:r w:rsidRPr="00213B08">
        <w:rPr>
          <w:rFonts w:ascii="Arial" w:hAnsi="Arial" w:cs="Arial"/>
        </w:rPr>
        <w:t xml:space="preserve"> </w:t>
      </w:r>
      <w:proofErr w:type="spellStart"/>
      <w:r w:rsidRPr="00213B08">
        <w:rPr>
          <w:rFonts w:ascii="Arial" w:hAnsi="Arial" w:cs="Arial"/>
        </w:rPr>
        <w:t>nykštuku</w:t>
      </w:r>
      <w:proofErr w:type="spellEnd"/>
      <w:r w:rsidRPr="00213B08">
        <w:rPr>
          <w:rFonts w:ascii="Arial" w:hAnsi="Arial" w:cs="Arial"/>
        </w:rPr>
        <w:t xml:space="preserve"> </w:t>
      </w:r>
      <w:proofErr w:type="spellStart"/>
      <w:r w:rsidRPr="00213B08">
        <w:rPr>
          <w:rFonts w:ascii="Arial" w:hAnsi="Arial" w:cs="Arial"/>
        </w:rPr>
        <w:t>Vilniuje</w:t>
      </w:r>
      <w:proofErr w:type="spellEnd"/>
      <w:r w:rsidRPr="00213B08">
        <w:rPr>
          <w:rFonts w:ascii="Arial" w:hAnsi="Arial" w:cs="Arial"/>
        </w:rPr>
        <w:t xml:space="preserve"> </w:t>
      </w:r>
      <w:proofErr w:type="spellStart"/>
      <w:r w:rsidRPr="00213B08">
        <w:rPr>
          <w:rFonts w:ascii="Arial" w:hAnsi="Arial" w:cs="Arial"/>
        </w:rPr>
        <w:t>gruodžio</w:t>
      </w:r>
      <w:proofErr w:type="spellEnd"/>
      <w:r w:rsidRPr="00213B08">
        <w:rPr>
          <w:rFonts w:ascii="Arial" w:hAnsi="Arial" w:cs="Arial"/>
        </w:rPr>
        <w:t xml:space="preserve"> </w:t>
      </w:r>
      <w:proofErr w:type="spellStart"/>
      <w:r w:rsidRPr="00213B08">
        <w:rPr>
          <w:rFonts w:ascii="Arial" w:hAnsi="Arial" w:cs="Arial"/>
        </w:rPr>
        <w:t>mėn</w:t>
      </w:r>
      <w:proofErr w:type="spellEnd"/>
      <w:r w:rsidRPr="00213B08">
        <w:rPr>
          <w:rFonts w:ascii="Arial" w:hAnsi="Arial" w:cs="Arial"/>
        </w:rPr>
        <w:t xml:space="preserve">. </w:t>
      </w:r>
      <w:proofErr w:type="spellStart"/>
      <w:r w:rsidRPr="00213B08">
        <w:rPr>
          <w:rFonts w:ascii="Arial" w:hAnsi="Arial" w:cs="Arial"/>
        </w:rPr>
        <w:t>Ankstesniais</w:t>
      </w:r>
      <w:proofErr w:type="spellEnd"/>
      <w:r w:rsidRPr="00213B08">
        <w:rPr>
          <w:rFonts w:ascii="Arial" w:hAnsi="Arial" w:cs="Arial"/>
        </w:rPr>
        <w:t xml:space="preserve"> </w:t>
      </w:r>
      <w:proofErr w:type="spellStart"/>
      <w:r w:rsidRPr="00213B08">
        <w:rPr>
          <w:rFonts w:ascii="Arial" w:hAnsi="Arial" w:cs="Arial"/>
        </w:rPr>
        <w:t>metais</w:t>
      </w:r>
      <w:proofErr w:type="spellEnd"/>
      <w:r w:rsidRPr="00213B08">
        <w:rPr>
          <w:rFonts w:ascii="Arial" w:hAnsi="Arial" w:cs="Arial"/>
        </w:rPr>
        <w:t xml:space="preserve"> </w:t>
      </w:r>
      <w:proofErr w:type="spellStart"/>
      <w:r w:rsidRPr="00213B08">
        <w:rPr>
          <w:rFonts w:ascii="Arial" w:hAnsi="Arial" w:cs="Arial"/>
        </w:rPr>
        <w:t>dalyvių</w:t>
      </w:r>
      <w:proofErr w:type="spellEnd"/>
      <w:r w:rsidRPr="00213B08">
        <w:rPr>
          <w:rFonts w:ascii="Arial" w:hAnsi="Arial" w:cs="Arial"/>
        </w:rPr>
        <w:t xml:space="preserve"> </w:t>
      </w:r>
      <w:proofErr w:type="spellStart"/>
      <w:r w:rsidRPr="00213B08">
        <w:rPr>
          <w:rFonts w:ascii="Arial" w:hAnsi="Arial" w:cs="Arial"/>
        </w:rPr>
        <w:t>skaičius</w:t>
      </w:r>
      <w:proofErr w:type="spellEnd"/>
      <w:r w:rsidRPr="00213B08">
        <w:rPr>
          <w:rFonts w:ascii="Arial" w:hAnsi="Arial" w:cs="Arial"/>
        </w:rPr>
        <w:t xml:space="preserve"> </w:t>
      </w:r>
      <w:proofErr w:type="spellStart"/>
      <w:r w:rsidRPr="00213B08">
        <w:rPr>
          <w:rFonts w:ascii="Arial" w:hAnsi="Arial" w:cs="Arial"/>
        </w:rPr>
        <w:t>būdavo</w:t>
      </w:r>
      <w:proofErr w:type="spellEnd"/>
      <w:r w:rsidRPr="00213B08">
        <w:rPr>
          <w:rFonts w:ascii="Arial" w:hAnsi="Arial" w:cs="Arial"/>
        </w:rPr>
        <w:t xml:space="preserve"> </w:t>
      </w:r>
      <w:proofErr w:type="spellStart"/>
      <w:r w:rsidRPr="00213B08">
        <w:rPr>
          <w:rFonts w:ascii="Arial" w:hAnsi="Arial" w:cs="Arial"/>
        </w:rPr>
        <w:t>apie</w:t>
      </w:r>
      <w:proofErr w:type="spellEnd"/>
      <w:r w:rsidRPr="00213B08">
        <w:rPr>
          <w:rFonts w:ascii="Arial" w:hAnsi="Arial" w:cs="Arial"/>
        </w:rPr>
        <w:t xml:space="preserve"> 170 – 230 </w:t>
      </w:r>
      <w:proofErr w:type="spellStart"/>
      <w:r w:rsidRPr="00213B08">
        <w:rPr>
          <w:rFonts w:ascii="Arial" w:hAnsi="Arial" w:cs="Arial"/>
        </w:rPr>
        <w:t>žmonių</w:t>
      </w:r>
      <w:proofErr w:type="spellEnd"/>
      <w:r w:rsidRPr="00213B08">
        <w:rPr>
          <w:rFonts w:ascii="Arial" w:hAnsi="Arial" w:cs="Arial"/>
        </w:rPr>
        <w:t xml:space="preserve">. </w:t>
      </w:r>
      <w:proofErr w:type="spellStart"/>
      <w:r w:rsidR="00213B08">
        <w:rPr>
          <w:rFonts w:ascii="Arial" w:hAnsi="Arial" w:cs="Arial"/>
        </w:rPr>
        <w:t>Įsivertinimui</w:t>
      </w:r>
      <w:proofErr w:type="spellEnd"/>
      <w:r w:rsidR="00213B08">
        <w:rPr>
          <w:rFonts w:ascii="Arial" w:hAnsi="Arial" w:cs="Arial"/>
        </w:rPr>
        <w:t>, k</w:t>
      </w:r>
      <w:r w:rsidR="00B31E9E" w:rsidRPr="00213B08">
        <w:rPr>
          <w:rFonts w:ascii="Arial" w:hAnsi="Arial" w:cs="Arial"/>
        </w:rPr>
        <w:t>ino per</w:t>
      </w:r>
      <w:r w:rsidR="00B31E9E" w:rsidRPr="00213B08">
        <w:rPr>
          <w:rFonts w:ascii="Arial" w:hAnsi="Arial" w:cs="Arial"/>
          <w:lang w:val="lt-LT"/>
        </w:rPr>
        <w:t xml:space="preserve">žiūra </w:t>
      </w:r>
      <w:r w:rsidR="00213B08">
        <w:rPr>
          <w:rFonts w:ascii="Arial" w:hAnsi="Arial" w:cs="Arial"/>
          <w:lang w:val="lt-LT"/>
        </w:rPr>
        <w:t>įprastai būdavo</w:t>
      </w:r>
      <w:r w:rsidR="00B31E9E" w:rsidRPr="00213B08">
        <w:rPr>
          <w:rFonts w:ascii="Arial" w:hAnsi="Arial" w:cs="Arial"/>
          <w:lang w:val="lt-LT"/>
        </w:rPr>
        <w:t xml:space="preserve"> organizuojama „</w:t>
      </w:r>
      <w:proofErr w:type="spellStart"/>
      <w:r w:rsidR="00B31E9E" w:rsidRPr="00213B08">
        <w:rPr>
          <w:rFonts w:ascii="Arial" w:hAnsi="Arial" w:cs="Arial"/>
          <w:lang w:val="lt-LT"/>
        </w:rPr>
        <w:t>Apollo</w:t>
      </w:r>
      <w:proofErr w:type="spellEnd"/>
      <w:r w:rsidR="00B31E9E" w:rsidRPr="00213B08">
        <w:rPr>
          <w:rFonts w:ascii="Arial" w:hAnsi="Arial" w:cs="Arial"/>
          <w:lang w:val="lt-LT"/>
        </w:rPr>
        <w:t xml:space="preserve"> </w:t>
      </w:r>
      <w:proofErr w:type="spellStart"/>
      <w:proofErr w:type="gramStart"/>
      <w:r w:rsidR="00B31E9E" w:rsidRPr="00213B08">
        <w:rPr>
          <w:rFonts w:ascii="Arial" w:hAnsi="Arial" w:cs="Arial"/>
          <w:lang w:val="lt-LT"/>
        </w:rPr>
        <w:t>Cinemas</w:t>
      </w:r>
      <w:proofErr w:type="spellEnd"/>
      <w:r w:rsidR="00B31E9E" w:rsidRPr="00213B08">
        <w:rPr>
          <w:rFonts w:ascii="Arial" w:hAnsi="Arial" w:cs="Arial"/>
          <w:lang w:val="lt-LT"/>
        </w:rPr>
        <w:t>“ (</w:t>
      </w:r>
      <w:proofErr w:type="gramEnd"/>
      <w:r w:rsidR="00B31E9E" w:rsidRPr="00213B08">
        <w:rPr>
          <w:rFonts w:ascii="Arial" w:hAnsi="Arial" w:cs="Arial"/>
          <w:lang w:val="lt-LT"/>
        </w:rPr>
        <w:t xml:space="preserve">Pociūno g.) </w:t>
      </w:r>
      <w:proofErr w:type="spellStart"/>
      <w:r w:rsidR="00B31E9E" w:rsidRPr="00213B08">
        <w:rPr>
          <w:rFonts w:ascii="Arial" w:hAnsi="Arial" w:cs="Arial"/>
          <w:lang w:val="lt-LT"/>
        </w:rPr>
        <w:t>Electrum</w:t>
      </w:r>
      <w:proofErr w:type="spellEnd"/>
      <w:r w:rsidR="00B31E9E" w:rsidRPr="00213B08">
        <w:rPr>
          <w:rFonts w:ascii="Arial" w:hAnsi="Arial" w:cs="Arial"/>
          <w:lang w:val="lt-LT"/>
        </w:rPr>
        <w:t xml:space="preserve"> (didžiausioje) salėje.</w:t>
      </w:r>
    </w:p>
    <w:p w14:paraId="2042A9BF" w14:textId="2228CE8B" w:rsidR="008901D1" w:rsidRPr="008901D1" w:rsidRDefault="008901D1" w:rsidP="002279E4">
      <w:pPr>
        <w:pStyle w:val="Sraopastraipa"/>
        <w:numPr>
          <w:ilvl w:val="1"/>
          <w:numId w:val="18"/>
        </w:numPr>
        <w:jc w:val="both"/>
        <w:rPr>
          <w:rFonts w:ascii="Arial" w:hAnsi="Arial" w:cs="Arial"/>
        </w:rPr>
      </w:pPr>
      <w:proofErr w:type="spellStart"/>
      <w:r w:rsidRPr="008901D1">
        <w:rPr>
          <w:rFonts w:ascii="Arial" w:hAnsi="Arial" w:cs="Arial"/>
        </w:rPr>
        <w:t>Dalyvauja</w:t>
      </w:r>
      <w:proofErr w:type="spellEnd"/>
      <w:r w:rsidRPr="008901D1">
        <w:rPr>
          <w:rFonts w:ascii="Arial" w:hAnsi="Arial" w:cs="Arial"/>
        </w:rPr>
        <w:t xml:space="preserve"> </w:t>
      </w:r>
      <w:proofErr w:type="spellStart"/>
      <w:r w:rsidRPr="008901D1">
        <w:rPr>
          <w:rFonts w:ascii="Arial" w:hAnsi="Arial" w:cs="Arial"/>
        </w:rPr>
        <w:t>vaikai</w:t>
      </w:r>
      <w:proofErr w:type="spellEnd"/>
      <w:r w:rsidRPr="008901D1">
        <w:rPr>
          <w:rFonts w:ascii="Arial" w:hAnsi="Arial" w:cs="Arial"/>
        </w:rPr>
        <w:t xml:space="preserve">, </w:t>
      </w:r>
      <w:proofErr w:type="spellStart"/>
      <w:r w:rsidRPr="008901D1">
        <w:rPr>
          <w:rFonts w:ascii="Arial" w:hAnsi="Arial" w:cs="Arial"/>
        </w:rPr>
        <w:t>lydimi</w:t>
      </w:r>
      <w:proofErr w:type="spellEnd"/>
      <w:r w:rsidRPr="008901D1">
        <w:rPr>
          <w:rFonts w:ascii="Arial" w:hAnsi="Arial" w:cs="Arial"/>
        </w:rPr>
        <w:t xml:space="preserve"> </w:t>
      </w:r>
      <w:proofErr w:type="spellStart"/>
      <w:r w:rsidRPr="008901D1">
        <w:rPr>
          <w:rFonts w:ascii="Arial" w:hAnsi="Arial" w:cs="Arial"/>
        </w:rPr>
        <w:t>vieno</w:t>
      </w:r>
      <w:proofErr w:type="spellEnd"/>
      <w:r w:rsidRPr="008901D1">
        <w:rPr>
          <w:rFonts w:ascii="Arial" w:hAnsi="Arial" w:cs="Arial"/>
        </w:rPr>
        <w:t xml:space="preserve"> </w:t>
      </w:r>
      <w:proofErr w:type="spellStart"/>
      <w:r w:rsidRPr="008901D1">
        <w:rPr>
          <w:rFonts w:ascii="Arial" w:hAnsi="Arial" w:cs="Arial"/>
        </w:rPr>
        <w:t>iš</w:t>
      </w:r>
      <w:proofErr w:type="spellEnd"/>
      <w:r w:rsidRPr="008901D1">
        <w:rPr>
          <w:rFonts w:ascii="Arial" w:hAnsi="Arial" w:cs="Arial"/>
        </w:rPr>
        <w:t xml:space="preserve"> </w:t>
      </w:r>
      <w:proofErr w:type="spellStart"/>
      <w:r w:rsidRPr="008901D1">
        <w:rPr>
          <w:rFonts w:ascii="Arial" w:hAnsi="Arial" w:cs="Arial"/>
        </w:rPr>
        <w:t>tėvų</w:t>
      </w:r>
      <w:proofErr w:type="spellEnd"/>
      <w:r w:rsidR="00B31E9E">
        <w:rPr>
          <w:rFonts w:ascii="Arial" w:hAnsi="Arial" w:cs="Arial"/>
        </w:rPr>
        <w:t xml:space="preserve"> </w:t>
      </w:r>
      <w:proofErr w:type="spellStart"/>
      <w:r w:rsidR="00B31E9E">
        <w:rPr>
          <w:rFonts w:ascii="Arial" w:hAnsi="Arial" w:cs="Arial"/>
        </w:rPr>
        <w:t>arba</w:t>
      </w:r>
      <w:proofErr w:type="spellEnd"/>
      <w:r w:rsidR="00B31E9E">
        <w:rPr>
          <w:rFonts w:ascii="Arial" w:hAnsi="Arial" w:cs="Arial"/>
        </w:rPr>
        <w:t xml:space="preserve"> </w:t>
      </w:r>
      <w:proofErr w:type="spellStart"/>
      <w:r w:rsidR="00B31E9E">
        <w:rPr>
          <w:rFonts w:ascii="Arial" w:hAnsi="Arial" w:cs="Arial"/>
        </w:rPr>
        <w:t>vyresnio</w:t>
      </w:r>
      <w:proofErr w:type="spellEnd"/>
      <w:r w:rsidR="00B31E9E">
        <w:rPr>
          <w:rFonts w:ascii="Arial" w:hAnsi="Arial" w:cs="Arial"/>
        </w:rPr>
        <w:t xml:space="preserve"> </w:t>
      </w:r>
      <w:proofErr w:type="spellStart"/>
      <w:r w:rsidR="00B31E9E">
        <w:rPr>
          <w:rFonts w:ascii="Arial" w:hAnsi="Arial" w:cs="Arial"/>
        </w:rPr>
        <w:t>brolio</w:t>
      </w:r>
      <w:proofErr w:type="spellEnd"/>
      <w:r w:rsidR="00B31E9E">
        <w:rPr>
          <w:rFonts w:ascii="Arial" w:hAnsi="Arial" w:cs="Arial"/>
        </w:rPr>
        <w:t xml:space="preserve"> </w:t>
      </w:r>
      <w:proofErr w:type="spellStart"/>
      <w:r w:rsidR="00B31E9E">
        <w:rPr>
          <w:rFonts w:ascii="Arial" w:hAnsi="Arial" w:cs="Arial"/>
        </w:rPr>
        <w:t>ar</w:t>
      </w:r>
      <w:proofErr w:type="spellEnd"/>
      <w:r w:rsidR="00B31E9E">
        <w:rPr>
          <w:rFonts w:ascii="Arial" w:hAnsi="Arial" w:cs="Arial"/>
        </w:rPr>
        <w:t xml:space="preserve"> </w:t>
      </w:r>
      <w:proofErr w:type="spellStart"/>
      <w:r w:rsidR="00B31E9E">
        <w:rPr>
          <w:rFonts w:ascii="Arial" w:hAnsi="Arial" w:cs="Arial"/>
        </w:rPr>
        <w:t>sesės</w:t>
      </w:r>
      <w:proofErr w:type="spellEnd"/>
      <w:r w:rsidR="00B31E9E">
        <w:rPr>
          <w:rFonts w:ascii="Arial" w:hAnsi="Arial" w:cs="Arial"/>
        </w:rPr>
        <w:t xml:space="preserve"> (12 me</w:t>
      </w:r>
      <w:r w:rsidR="00B31E9E">
        <w:rPr>
          <w:rFonts w:ascii="Arial" w:hAnsi="Arial" w:cs="Arial"/>
          <w:lang w:val="lt-LT"/>
        </w:rPr>
        <w:t>tų ir vyresnio (-ės))</w:t>
      </w:r>
      <w:r w:rsidRPr="008901D1">
        <w:rPr>
          <w:rFonts w:ascii="Arial" w:hAnsi="Arial" w:cs="Arial"/>
        </w:rPr>
        <w:t xml:space="preserve">. </w:t>
      </w:r>
    </w:p>
    <w:p w14:paraId="3876B730" w14:textId="69ADF62E" w:rsidR="008901D1" w:rsidRPr="008901D1" w:rsidRDefault="00D67BCD" w:rsidP="002279E4">
      <w:pPr>
        <w:pStyle w:val="Sraopastraipa"/>
        <w:numPr>
          <w:ilvl w:val="1"/>
          <w:numId w:val="18"/>
        </w:numPr>
        <w:jc w:val="both"/>
        <w:rPr>
          <w:rFonts w:ascii="Arial" w:hAnsi="Arial" w:cs="Arial"/>
        </w:rPr>
      </w:pPr>
      <w:r>
        <w:rPr>
          <w:rFonts w:ascii="Arial" w:hAnsi="Arial" w:cs="Arial"/>
        </w:rPr>
        <w:t xml:space="preserve">Be to, </w:t>
      </w:r>
      <w:proofErr w:type="spellStart"/>
      <w:r>
        <w:rPr>
          <w:rFonts w:ascii="Arial" w:hAnsi="Arial" w:cs="Arial"/>
        </w:rPr>
        <w:t>k</w:t>
      </w:r>
      <w:r w:rsidR="008901D1" w:rsidRPr="008901D1">
        <w:rPr>
          <w:rFonts w:ascii="Arial" w:hAnsi="Arial" w:cs="Arial"/>
        </w:rPr>
        <w:t>iekvienam</w:t>
      </w:r>
      <w:proofErr w:type="spellEnd"/>
      <w:r w:rsidR="008901D1" w:rsidRPr="008901D1">
        <w:rPr>
          <w:rFonts w:ascii="Arial" w:hAnsi="Arial" w:cs="Arial"/>
        </w:rPr>
        <w:t xml:space="preserve"> </w:t>
      </w:r>
      <w:proofErr w:type="spellStart"/>
      <w:r w:rsidR="008901D1" w:rsidRPr="008901D1">
        <w:rPr>
          <w:rFonts w:ascii="Arial" w:hAnsi="Arial" w:cs="Arial"/>
        </w:rPr>
        <w:t>kitų</w:t>
      </w:r>
      <w:proofErr w:type="spellEnd"/>
      <w:r w:rsidR="008901D1" w:rsidRPr="008901D1">
        <w:rPr>
          <w:rFonts w:ascii="Arial" w:hAnsi="Arial" w:cs="Arial"/>
        </w:rPr>
        <w:t xml:space="preserve"> </w:t>
      </w:r>
      <w:proofErr w:type="spellStart"/>
      <w:r w:rsidR="008901D1" w:rsidRPr="008901D1">
        <w:rPr>
          <w:rFonts w:ascii="Arial" w:hAnsi="Arial" w:cs="Arial"/>
        </w:rPr>
        <w:t>miestų</w:t>
      </w:r>
      <w:proofErr w:type="spellEnd"/>
      <w:r w:rsidR="008901D1" w:rsidRPr="008901D1">
        <w:rPr>
          <w:rFonts w:ascii="Arial" w:hAnsi="Arial" w:cs="Arial"/>
        </w:rPr>
        <w:t xml:space="preserve"> </w:t>
      </w:r>
      <w:proofErr w:type="spellStart"/>
      <w:r w:rsidR="008901D1" w:rsidRPr="008901D1">
        <w:rPr>
          <w:rFonts w:ascii="Arial" w:hAnsi="Arial" w:cs="Arial"/>
        </w:rPr>
        <w:t>darbuotojų</w:t>
      </w:r>
      <w:proofErr w:type="spellEnd"/>
      <w:r w:rsidR="008901D1" w:rsidRPr="008901D1">
        <w:rPr>
          <w:rFonts w:ascii="Arial" w:hAnsi="Arial" w:cs="Arial"/>
        </w:rPr>
        <w:t xml:space="preserve"> </w:t>
      </w:r>
      <w:proofErr w:type="spellStart"/>
      <w:r w:rsidR="008901D1" w:rsidRPr="008901D1">
        <w:rPr>
          <w:rFonts w:ascii="Arial" w:hAnsi="Arial" w:cs="Arial"/>
        </w:rPr>
        <w:t>vaikui</w:t>
      </w:r>
      <w:proofErr w:type="spellEnd"/>
      <w:r w:rsidR="008901D1" w:rsidRPr="008901D1">
        <w:rPr>
          <w:rFonts w:ascii="Arial" w:hAnsi="Arial" w:cs="Arial"/>
        </w:rPr>
        <w:t xml:space="preserve"> </w:t>
      </w:r>
      <w:proofErr w:type="spellStart"/>
      <w:r w:rsidR="008901D1" w:rsidRPr="008901D1">
        <w:rPr>
          <w:rFonts w:ascii="Arial" w:hAnsi="Arial" w:cs="Arial"/>
        </w:rPr>
        <w:t>iki</w:t>
      </w:r>
      <w:proofErr w:type="spellEnd"/>
      <w:r w:rsidR="008901D1" w:rsidRPr="008901D1">
        <w:rPr>
          <w:rFonts w:ascii="Arial" w:hAnsi="Arial" w:cs="Arial"/>
        </w:rPr>
        <w:t xml:space="preserve"> 12 </w:t>
      </w:r>
      <w:proofErr w:type="spellStart"/>
      <w:r w:rsidR="008901D1" w:rsidRPr="008901D1">
        <w:rPr>
          <w:rFonts w:ascii="Arial" w:hAnsi="Arial" w:cs="Arial"/>
        </w:rPr>
        <w:t>metų</w:t>
      </w:r>
      <w:proofErr w:type="spellEnd"/>
      <w:r w:rsidR="008901D1" w:rsidRPr="008901D1">
        <w:rPr>
          <w:rFonts w:ascii="Arial" w:hAnsi="Arial" w:cs="Arial"/>
        </w:rPr>
        <w:t xml:space="preserve"> </w:t>
      </w:r>
      <w:proofErr w:type="spellStart"/>
      <w:r w:rsidR="008901D1" w:rsidRPr="008901D1">
        <w:rPr>
          <w:rFonts w:ascii="Arial" w:hAnsi="Arial" w:cs="Arial"/>
        </w:rPr>
        <w:t>imtinai</w:t>
      </w:r>
      <w:proofErr w:type="spellEnd"/>
      <w:r w:rsidR="008901D1" w:rsidRPr="008901D1">
        <w:rPr>
          <w:rFonts w:ascii="Arial" w:hAnsi="Arial" w:cs="Arial"/>
        </w:rPr>
        <w:t xml:space="preserve"> </w:t>
      </w:r>
      <w:proofErr w:type="spellStart"/>
      <w:r w:rsidR="008901D1" w:rsidRPr="008901D1">
        <w:rPr>
          <w:rFonts w:ascii="Arial" w:hAnsi="Arial" w:cs="Arial"/>
        </w:rPr>
        <w:t>ir</w:t>
      </w:r>
      <w:proofErr w:type="spellEnd"/>
      <w:r w:rsidR="008901D1" w:rsidRPr="008901D1">
        <w:rPr>
          <w:rFonts w:ascii="Arial" w:hAnsi="Arial" w:cs="Arial"/>
        </w:rPr>
        <w:t xml:space="preserve"> </w:t>
      </w:r>
      <w:proofErr w:type="spellStart"/>
      <w:r w:rsidR="008901D1" w:rsidRPr="008901D1">
        <w:rPr>
          <w:rFonts w:ascii="Arial" w:hAnsi="Arial" w:cs="Arial"/>
        </w:rPr>
        <w:t>vienam</w:t>
      </w:r>
      <w:proofErr w:type="spellEnd"/>
      <w:r w:rsidR="008901D1" w:rsidRPr="008901D1">
        <w:rPr>
          <w:rFonts w:ascii="Arial" w:hAnsi="Arial" w:cs="Arial"/>
        </w:rPr>
        <w:t xml:space="preserve"> </w:t>
      </w:r>
      <w:proofErr w:type="spellStart"/>
      <w:r w:rsidR="008901D1" w:rsidRPr="008901D1">
        <w:rPr>
          <w:rFonts w:ascii="Arial" w:hAnsi="Arial" w:cs="Arial"/>
        </w:rPr>
        <w:t>lydinčiam</w:t>
      </w:r>
      <w:proofErr w:type="spellEnd"/>
      <w:r w:rsidR="008901D1" w:rsidRPr="008901D1">
        <w:rPr>
          <w:rFonts w:ascii="Arial" w:hAnsi="Arial" w:cs="Arial"/>
        </w:rPr>
        <w:t xml:space="preserve"> </w:t>
      </w:r>
      <w:proofErr w:type="spellStart"/>
      <w:r w:rsidR="008901D1" w:rsidRPr="008901D1">
        <w:rPr>
          <w:rFonts w:ascii="Arial" w:hAnsi="Arial" w:cs="Arial"/>
        </w:rPr>
        <w:t>suaugusiam</w:t>
      </w:r>
      <w:proofErr w:type="spellEnd"/>
      <w:r w:rsidR="008901D1" w:rsidRPr="008901D1">
        <w:rPr>
          <w:rFonts w:ascii="Arial" w:hAnsi="Arial" w:cs="Arial"/>
        </w:rPr>
        <w:t xml:space="preserve"> </w:t>
      </w:r>
      <w:proofErr w:type="spellStart"/>
      <w:r w:rsidR="008901D1" w:rsidRPr="008901D1">
        <w:rPr>
          <w:rFonts w:ascii="Arial" w:hAnsi="Arial" w:cs="Arial"/>
        </w:rPr>
        <w:t>asmeniui</w:t>
      </w:r>
      <w:proofErr w:type="spellEnd"/>
      <w:r w:rsidR="008901D1" w:rsidRPr="008901D1">
        <w:rPr>
          <w:rFonts w:ascii="Arial" w:hAnsi="Arial" w:cs="Arial"/>
        </w:rPr>
        <w:t xml:space="preserve">, </w:t>
      </w:r>
      <w:proofErr w:type="spellStart"/>
      <w:r w:rsidR="008901D1" w:rsidRPr="008901D1">
        <w:rPr>
          <w:rFonts w:ascii="Arial" w:hAnsi="Arial" w:cs="Arial"/>
        </w:rPr>
        <w:t>kurie</w:t>
      </w:r>
      <w:proofErr w:type="spellEnd"/>
      <w:r w:rsidR="008901D1" w:rsidRPr="008901D1">
        <w:rPr>
          <w:rFonts w:ascii="Arial" w:hAnsi="Arial" w:cs="Arial"/>
        </w:rPr>
        <w:t xml:space="preserve"> </w:t>
      </w:r>
      <w:proofErr w:type="spellStart"/>
      <w:r w:rsidR="008901D1" w:rsidRPr="008901D1">
        <w:rPr>
          <w:rFonts w:ascii="Arial" w:hAnsi="Arial" w:cs="Arial"/>
        </w:rPr>
        <w:t>gyvena</w:t>
      </w:r>
      <w:proofErr w:type="spellEnd"/>
      <w:r w:rsidR="008901D1" w:rsidRPr="008901D1">
        <w:rPr>
          <w:rFonts w:ascii="Arial" w:hAnsi="Arial" w:cs="Arial"/>
        </w:rPr>
        <w:t xml:space="preserve"> ne </w:t>
      </w:r>
      <w:proofErr w:type="spellStart"/>
      <w:r w:rsidR="008901D1" w:rsidRPr="008901D1">
        <w:rPr>
          <w:rFonts w:ascii="Arial" w:hAnsi="Arial" w:cs="Arial"/>
        </w:rPr>
        <w:t>Vilniuje</w:t>
      </w:r>
      <w:proofErr w:type="spellEnd"/>
      <w:r w:rsidR="008901D1" w:rsidRPr="008901D1">
        <w:rPr>
          <w:rFonts w:ascii="Arial" w:hAnsi="Arial" w:cs="Arial"/>
        </w:rPr>
        <w:t xml:space="preserve">, </w:t>
      </w:r>
      <w:proofErr w:type="spellStart"/>
      <w:r w:rsidR="008901D1" w:rsidRPr="008901D1">
        <w:rPr>
          <w:rFonts w:ascii="Arial" w:hAnsi="Arial" w:cs="Arial"/>
        </w:rPr>
        <w:t>Tiekėjas</w:t>
      </w:r>
      <w:proofErr w:type="spellEnd"/>
      <w:r w:rsidR="008901D1" w:rsidRPr="008901D1">
        <w:rPr>
          <w:rFonts w:ascii="Arial" w:hAnsi="Arial" w:cs="Arial"/>
        </w:rPr>
        <w:t xml:space="preserve"> </w:t>
      </w:r>
      <w:proofErr w:type="spellStart"/>
      <w:r w:rsidR="008901D1" w:rsidRPr="008901D1">
        <w:rPr>
          <w:rFonts w:ascii="Arial" w:hAnsi="Arial" w:cs="Arial"/>
        </w:rPr>
        <w:t>iki</w:t>
      </w:r>
      <w:proofErr w:type="spellEnd"/>
      <w:r w:rsidR="008901D1" w:rsidRPr="008901D1">
        <w:rPr>
          <w:rFonts w:ascii="Arial" w:hAnsi="Arial" w:cs="Arial"/>
        </w:rPr>
        <w:t xml:space="preserve"> </w:t>
      </w:r>
      <w:proofErr w:type="spellStart"/>
      <w:r w:rsidR="008901D1" w:rsidRPr="008901D1">
        <w:rPr>
          <w:rFonts w:ascii="Arial" w:hAnsi="Arial" w:cs="Arial"/>
        </w:rPr>
        <w:t>einamųjų</w:t>
      </w:r>
      <w:proofErr w:type="spellEnd"/>
      <w:r w:rsidR="008901D1" w:rsidRPr="008901D1">
        <w:rPr>
          <w:rFonts w:ascii="Arial" w:hAnsi="Arial" w:cs="Arial"/>
        </w:rPr>
        <w:t xml:space="preserve"> </w:t>
      </w:r>
      <w:proofErr w:type="spellStart"/>
      <w:r w:rsidR="008901D1" w:rsidRPr="008901D1">
        <w:rPr>
          <w:rFonts w:ascii="Arial" w:hAnsi="Arial" w:cs="Arial"/>
        </w:rPr>
        <w:t>metų</w:t>
      </w:r>
      <w:proofErr w:type="spellEnd"/>
      <w:r w:rsidR="008901D1" w:rsidRPr="008901D1">
        <w:rPr>
          <w:rFonts w:ascii="Arial" w:hAnsi="Arial" w:cs="Arial"/>
        </w:rPr>
        <w:t xml:space="preserve"> </w:t>
      </w:r>
      <w:proofErr w:type="spellStart"/>
      <w:r w:rsidR="008901D1" w:rsidRPr="008901D1">
        <w:rPr>
          <w:rFonts w:ascii="Arial" w:hAnsi="Arial" w:cs="Arial"/>
        </w:rPr>
        <w:t>gruodžio</w:t>
      </w:r>
      <w:proofErr w:type="spellEnd"/>
      <w:r w:rsidR="008901D1" w:rsidRPr="008901D1">
        <w:rPr>
          <w:rFonts w:ascii="Arial" w:hAnsi="Arial" w:cs="Arial"/>
        </w:rPr>
        <w:t xml:space="preserve"> 1 d. </w:t>
      </w:r>
      <w:proofErr w:type="spellStart"/>
      <w:r w:rsidR="008901D1" w:rsidRPr="008901D1">
        <w:rPr>
          <w:rFonts w:ascii="Arial" w:hAnsi="Arial" w:cs="Arial"/>
        </w:rPr>
        <w:t>perduoda</w:t>
      </w:r>
      <w:proofErr w:type="spellEnd"/>
      <w:r w:rsidR="008901D1" w:rsidRPr="008901D1">
        <w:rPr>
          <w:rFonts w:ascii="Arial" w:hAnsi="Arial" w:cs="Arial"/>
        </w:rPr>
        <w:t xml:space="preserve"> </w:t>
      </w:r>
      <w:proofErr w:type="spellStart"/>
      <w:r w:rsidR="008901D1" w:rsidRPr="008901D1">
        <w:rPr>
          <w:rFonts w:ascii="Arial" w:hAnsi="Arial" w:cs="Arial"/>
        </w:rPr>
        <w:t>Perkančiajam</w:t>
      </w:r>
      <w:proofErr w:type="spellEnd"/>
      <w:r w:rsidR="008901D1" w:rsidRPr="008901D1">
        <w:rPr>
          <w:rFonts w:ascii="Arial" w:hAnsi="Arial" w:cs="Arial"/>
        </w:rPr>
        <w:t xml:space="preserve"> </w:t>
      </w:r>
      <w:proofErr w:type="spellStart"/>
      <w:r w:rsidR="008901D1" w:rsidRPr="008901D1">
        <w:rPr>
          <w:rFonts w:ascii="Arial" w:hAnsi="Arial" w:cs="Arial"/>
        </w:rPr>
        <w:t>subjektui</w:t>
      </w:r>
      <w:proofErr w:type="spellEnd"/>
      <w:r w:rsidR="008901D1" w:rsidRPr="008901D1">
        <w:rPr>
          <w:rFonts w:ascii="Arial" w:hAnsi="Arial" w:cs="Arial"/>
        </w:rPr>
        <w:t xml:space="preserve"> </w:t>
      </w:r>
      <w:proofErr w:type="spellStart"/>
      <w:r w:rsidR="008901D1" w:rsidRPr="008901D1">
        <w:rPr>
          <w:rFonts w:ascii="Arial" w:hAnsi="Arial" w:cs="Arial"/>
        </w:rPr>
        <w:t>su</w:t>
      </w:r>
      <w:proofErr w:type="spellEnd"/>
      <w:r w:rsidR="008901D1" w:rsidRPr="008901D1">
        <w:rPr>
          <w:rFonts w:ascii="Arial" w:hAnsi="Arial" w:cs="Arial"/>
        </w:rPr>
        <w:t xml:space="preserve"> </w:t>
      </w:r>
      <w:proofErr w:type="spellStart"/>
      <w:r w:rsidR="008901D1" w:rsidRPr="008901D1">
        <w:rPr>
          <w:rFonts w:ascii="Arial" w:hAnsi="Arial" w:cs="Arial"/>
        </w:rPr>
        <w:t>pristatymu</w:t>
      </w:r>
      <w:proofErr w:type="spellEnd"/>
      <w:r w:rsidR="008901D1" w:rsidRPr="008901D1">
        <w:rPr>
          <w:rFonts w:ascii="Arial" w:hAnsi="Arial" w:cs="Arial"/>
        </w:rPr>
        <w:t xml:space="preserve"> į </w:t>
      </w:r>
      <w:proofErr w:type="spellStart"/>
      <w:r w:rsidR="008901D1" w:rsidRPr="008901D1">
        <w:rPr>
          <w:rFonts w:ascii="Arial" w:hAnsi="Arial" w:cs="Arial"/>
        </w:rPr>
        <w:t>centrinę</w:t>
      </w:r>
      <w:proofErr w:type="spellEnd"/>
      <w:r w:rsidR="008901D1" w:rsidRPr="008901D1">
        <w:rPr>
          <w:rFonts w:ascii="Arial" w:hAnsi="Arial" w:cs="Arial"/>
        </w:rPr>
        <w:t xml:space="preserve"> jo </w:t>
      </w:r>
      <w:proofErr w:type="spellStart"/>
      <w:r w:rsidR="008901D1" w:rsidRPr="008901D1">
        <w:rPr>
          <w:rFonts w:ascii="Arial" w:hAnsi="Arial" w:cs="Arial"/>
        </w:rPr>
        <w:t>būstinę</w:t>
      </w:r>
      <w:proofErr w:type="spellEnd"/>
      <w:r w:rsidR="008901D1" w:rsidRPr="008901D1">
        <w:rPr>
          <w:rFonts w:ascii="Arial" w:hAnsi="Arial" w:cs="Arial"/>
        </w:rPr>
        <w:t xml:space="preserve"> </w:t>
      </w:r>
      <w:proofErr w:type="spellStart"/>
      <w:r w:rsidR="008901D1" w:rsidRPr="008901D1">
        <w:rPr>
          <w:rFonts w:ascii="Arial" w:hAnsi="Arial" w:cs="Arial"/>
        </w:rPr>
        <w:t>suderintą</w:t>
      </w:r>
      <w:proofErr w:type="spellEnd"/>
      <w:r w:rsidR="008901D1" w:rsidRPr="008901D1">
        <w:rPr>
          <w:rFonts w:ascii="Arial" w:hAnsi="Arial" w:cs="Arial"/>
        </w:rPr>
        <w:t xml:space="preserve"> </w:t>
      </w:r>
      <w:proofErr w:type="spellStart"/>
      <w:r w:rsidR="008901D1" w:rsidRPr="008901D1">
        <w:rPr>
          <w:rFonts w:ascii="Arial" w:hAnsi="Arial" w:cs="Arial"/>
        </w:rPr>
        <w:t>kiekį</w:t>
      </w:r>
      <w:proofErr w:type="spellEnd"/>
      <w:r w:rsidR="008901D1" w:rsidRPr="008901D1">
        <w:rPr>
          <w:rFonts w:ascii="Arial" w:hAnsi="Arial" w:cs="Arial"/>
        </w:rPr>
        <w:t xml:space="preserve"> </w:t>
      </w:r>
      <w:proofErr w:type="spellStart"/>
      <w:r>
        <w:rPr>
          <w:rFonts w:ascii="Arial" w:hAnsi="Arial" w:cs="Arial"/>
        </w:rPr>
        <w:t>kvietimų</w:t>
      </w:r>
      <w:proofErr w:type="spellEnd"/>
      <w:r w:rsidR="008901D1" w:rsidRPr="008901D1">
        <w:rPr>
          <w:rFonts w:ascii="Arial" w:hAnsi="Arial" w:cs="Arial"/>
        </w:rPr>
        <w:t xml:space="preserve"> </w:t>
      </w:r>
      <w:proofErr w:type="spellStart"/>
      <w:r w:rsidR="008901D1" w:rsidRPr="008901D1">
        <w:rPr>
          <w:rFonts w:ascii="Arial" w:hAnsi="Arial" w:cs="Arial"/>
        </w:rPr>
        <w:t>kuponų</w:t>
      </w:r>
      <w:proofErr w:type="spellEnd"/>
      <w:r w:rsidR="008901D1" w:rsidRPr="008901D1">
        <w:rPr>
          <w:rFonts w:ascii="Arial" w:hAnsi="Arial" w:cs="Arial"/>
        </w:rPr>
        <w:t xml:space="preserve"> į </w:t>
      </w:r>
      <w:proofErr w:type="spellStart"/>
      <w:r w:rsidR="008901D1" w:rsidRPr="008901D1">
        <w:rPr>
          <w:rFonts w:ascii="Arial" w:hAnsi="Arial" w:cs="Arial"/>
        </w:rPr>
        <w:t>didžiuosiuose</w:t>
      </w:r>
      <w:proofErr w:type="spellEnd"/>
      <w:r w:rsidR="008901D1" w:rsidRPr="008901D1">
        <w:rPr>
          <w:rFonts w:ascii="Arial" w:hAnsi="Arial" w:cs="Arial"/>
        </w:rPr>
        <w:t xml:space="preserve"> </w:t>
      </w:r>
      <w:proofErr w:type="spellStart"/>
      <w:r w:rsidR="008901D1" w:rsidRPr="008901D1">
        <w:rPr>
          <w:rFonts w:ascii="Arial" w:hAnsi="Arial" w:cs="Arial"/>
        </w:rPr>
        <w:t>miestuose</w:t>
      </w:r>
      <w:proofErr w:type="spellEnd"/>
      <w:r w:rsidR="008901D1" w:rsidRPr="008901D1">
        <w:rPr>
          <w:rFonts w:ascii="Arial" w:hAnsi="Arial" w:cs="Arial"/>
        </w:rPr>
        <w:t xml:space="preserve"> </w:t>
      </w:r>
      <w:proofErr w:type="spellStart"/>
      <w:r w:rsidR="008901D1" w:rsidRPr="008901D1">
        <w:rPr>
          <w:rFonts w:ascii="Arial" w:hAnsi="Arial" w:cs="Arial"/>
        </w:rPr>
        <w:t>esančius</w:t>
      </w:r>
      <w:proofErr w:type="spellEnd"/>
      <w:r w:rsidR="008901D1" w:rsidRPr="008901D1">
        <w:rPr>
          <w:rFonts w:ascii="Arial" w:hAnsi="Arial" w:cs="Arial"/>
        </w:rPr>
        <w:t xml:space="preserve"> kino </w:t>
      </w:r>
      <w:proofErr w:type="spellStart"/>
      <w:r w:rsidR="008901D1" w:rsidRPr="008901D1">
        <w:rPr>
          <w:rFonts w:ascii="Arial" w:hAnsi="Arial" w:cs="Arial"/>
        </w:rPr>
        <w:t>teatrus</w:t>
      </w:r>
      <w:proofErr w:type="spellEnd"/>
      <w:r w:rsidR="008901D1" w:rsidRPr="008901D1">
        <w:rPr>
          <w:rFonts w:ascii="Arial" w:hAnsi="Arial" w:cs="Arial"/>
        </w:rPr>
        <w:t xml:space="preserve">. </w:t>
      </w:r>
    </w:p>
    <w:p w14:paraId="3D5E8C1F" w14:textId="28DFAD69" w:rsidR="008901D1" w:rsidRPr="008901D1" w:rsidRDefault="008901D1" w:rsidP="002279E4">
      <w:pPr>
        <w:pStyle w:val="Sraopastraipa"/>
        <w:numPr>
          <w:ilvl w:val="1"/>
          <w:numId w:val="18"/>
        </w:numPr>
        <w:jc w:val="both"/>
        <w:rPr>
          <w:rFonts w:ascii="Arial" w:hAnsi="Arial" w:cs="Arial"/>
        </w:rPr>
      </w:pPr>
      <w:proofErr w:type="spellStart"/>
      <w:r w:rsidRPr="008901D1">
        <w:rPr>
          <w:rFonts w:ascii="Arial" w:hAnsi="Arial" w:cs="Arial"/>
        </w:rPr>
        <w:t>Tiekėjas</w:t>
      </w:r>
      <w:proofErr w:type="spellEnd"/>
      <w:r w:rsidRPr="008901D1">
        <w:rPr>
          <w:rFonts w:ascii="Arial" w:hAnsi="Arial" w:cs="Arial"/>
        </w:rPr>
        <w:t xml:space="preserve"> </w:t>
      </w:r>
      <w:proofErr w:type="spellStart"/>
      <w:r w:rsidRPr="008901D1">
        <w:rPr>
          <w:rFonts w:ascii="Arial" w:hAnsi="Arial" w:cs="Arial"/>
        </w:rPr>
        <w:t>užtikrina</w:t>
      </w:r>
      <w:proofErr w:type="spellEnd"/>
      <w:r w:rsidRPr="008901D1">
        <w:rPr>
          <w:rFonts w:ascii="Arial" w:hAnsi="Arial" w:cs="Arial"/>
        </w:rPr>
        <w:t xml:space="preserve"> </w:t>
      </w:r>
      <w:proofErr w:type="spellStart"/>
      <w:r w:rsidRPr="008901D1">
        <w:rPr>
          <w:rFonts w:ascii="Arial" w:hAnsi="Arial" w:cs="Arial"/>
        </w:rPr>
        <w:t>bilietų</w:t>
      </w:r>
      <w:proofErr w:type="spellEnd"/>
      <w:r w:rsidRPr="008901D1">
        <w:rPr>
          <w:rFonts w:ascii="Arial" w:hAnsi="Arial" w:cs="Arial"/>
        </w:rPr>
        <w:t xml:space="preserve"> </w:t>
      </w:r>
      <w:proofErr w:type="spellStart"/>
      <w:r w:rsidRPr="008901D1">
        <w:rPr>
          <w:rFonts w:ascii="Arial" w:hAnsi="Arial" w:cs="Arial"/>
        </w:rPr>
        <w:t>suorganizavimą</w:t>
      </w:r>
      <w:proofErr w:type="spellEnd"/>
      <w:r w:rsidRPr="008901D1">
        <w:rPr>
          <w:rFonts w:ascii="Arial" w:hAnsi="Arial" w:cs="Arial"/>
        </w:rPr>
        <w:t xml:space="preserve">, </w:t>
      </w:r>
      <w:proofErr w:type="spellStart"/>
      <w:r w:rsidRPr="008901D1">
        <w:rPr>
          <w:rFonts w:ascii="Arial" w:hAnsi="Arial" w:cs="Arial"/>
        </w:rPr>
        <w:t>dovanų</w:t>
      </w:r>
      <w:proofErr w:type="spellEnd"/>
      <w:r w:rsidRPr="008901D1">
        <w:rPr>
          <w:rFonts w:ascii="Arial" w:hAnsi="Arial" w:cs="Arial"/>
        </w:rPr>
        <w:t xml:space="preserve"> </w:t>
      </w:r>
      <w:proofErr w:type="spellStart"/>
      <w:r w:rsidRPr="008901D1">
        <w:rPr>
          <w:rFonts w:ascii="Arial" w:hAnsi="Arial" w:cs="Arial"/>
        </w:rPr>
        <w:t>kuponų</w:t>
      </w:r>
      <w:proofErr w:type="spellEnd"/>
      <w:r w:rsidRPr="008901D1">
        <w:rPr>
          <w:rFonts w:ascii="Arial" w:hAnsi="Arial" w:cs="Arial"/>
        </w:rPr>
        <w:t xml:space="preserve"> </w:t>
      </w:r>
      <w:proofErr w:type="spellStart"/>
      <w:r w:rsidRPr="008901D1">
        <w:rPr>
          <w:rFonts w:ascii="Arial" w:hAnsi="Arial" w:cs="Arial"/>
        </w:rPr>
        <w:t>su</w:t>
      </w:r>
      <w:proofErr w:type="spellEnd"/>
      <w:r w:rsidRPr="008901D1">
        <w:rPr>
          <w:rFonts w:ascii="Arial" w:hAnsi="Arial" w:cs="Arial"/>
        </w:rPr>
        <w:t xml:space="preserve"> </w:t>
      </w:r>
      <w:proofErr w:type="spellStart"/>
      <w:r w:rsidRPr="008901D1">
        <w:rPr>
          <w:rFonts w:ascii="Arial" w:hAnsi="Arial" w:cs="Arial"/>
        </w:rPr>
        <w:t>šventine</w:t>
      </w:r>
      <w:proofErr w:type="spellEnd"/>
      <w:r w:rsidRPr="008901D1">
        <w:rPr>
          <w:rFonts w:ascii="Arial" w:hAnsi="Arial" w:cs="Arial"/>
        </w:rPr>
        <w:t xml:space="preserve"> </w:t>
      </w:r>
      <w:proofErr w:type="spellStart"/>
      <w:r w:rsidRPr="008901D1">
        <w:rPr>
          <w:rFonts w:ascii="Arial" w:hAnsi="Arial" w:cs="Arial"/>
        </w:rPr>
        <w:t>atvirute</w:t>
      </w:r>
      <w:proofErr w:type="spellEnd"/>
      <w:r w:rsidRPr="008901D1">
        <w:rPr>
          <w:rFonts w:ascii="Arial" w:hAnsi="Arial" w:cs="Arial"/>
        </w:rPr>
        <w:t xml:space="preserve"> </w:t>
      </w:r>
      <w:proofErr w:type="spellStart"/>
      <w:r w:rsidRPr="008901D1">
        <w:rPr>
          <w:rFonts w:ascii="Arial" w:hAnsi="Arial" w:cs="Arial"/>
        </w:rPr>
        <w:t>nuo</w:t>
      </w:r>
      <w:proofErr w:type="spellEnd"/>
      <w:r w:rsidRPr="008901D1">
        <w:rPr>
          <w:rFonts w:ascii="Arial" w:hAnsi="Arial" w:cs="Arial"/>
        </w:rPr>
        <w:t xml:space="preserve"> </w:t>
      </w:r>
      <w:proofErr w:type="spellStart"/>
      <w:r w:rsidRPr="008901D1">
        <w:rPr>
          <w:rFonts w:ascii="Arial" w:hAnsi="Arial" w:cs="Arial"/>
        </w:rPr>
        <w:t>Perkančiojo</w:t>
      </w:r>
      <w:proofErr w:type="spellEnd"/>
      <w:r w:rsidRPr="008901D1">
        <w:rPr>
          <w:rFonts w:ascii="Arial" w:hAnsi="Arial" w:cs="Arial"/>
        </w:rPr>
        <w:t xml:space="preserve"> </w:t>
      </w:r>
      <w:proofErr w:type="spellStart"/>
      <w:r w:rsidRPr="008901D1">
        <w:rPr>
          <w:rFonts w:ascii="Arial" w:hAnsi="Arial" w:cs="Arial"/>
        </w:rPr>
        <w:t>subjekto</w:t>
      </w:r>
      <w:proofErr w:type="spellEnd"/>
      <w:r w:rsidRPr="008901D1">
        <w:rPr>
          <w:rFonts w:ascii="Arial" w:hAnsi="Arial" w:cs="Arial"/>
        </w:rPr>
        <w:t xml:space="preserve"> </w:t>
      </w:r>
      <w:proofErr w:type="spellStart"/>
      <w:r w:rsidRPr="008901D1">
        <w:rPr>
          <w:rFonts w:ascii="Arial" w:hAnsi="Arial" w:cs="Arial"/>
        </w:rPr>
        <w:t>sumaketavimą</w:t>
      </w:r>
      <w:proofErr w:type="spellEnd"/>
      <w:r w:rsidRPr="008901D1">
        <w:rPr>
          <w:rFonts w:ascii="Arial" w:hAnsi="Arial" w:cs="Arial"/>
        </w:rPr>
        <w:t xml:space="preserve"> </w:t>
      </w:r>
      <w:proofErr w:type="spellStart"/>
      <w:r w:rsidRPr="008901D1">
        <w:rPr>
          <w:rFonts w:ascii="Arial" w:hAnsi="Arial" w:cs="Arial"/>
        </w:rPr>
        <w:t>ir</w:t>
      </w:r>
      <w:proofErr w:type="spellEnd"/>
      <w:r w:rsidRPr="008901D1">
        <w:rPr>
          <w:rFonts w:ascii="Arial" w:hAnsi="Arial" w:cs="Arial"/>
        </w:rPr>
        <w:t xml:space="preserve"> </w:t>
      </w:r>
      <w:proofErr w:type="spellStart"/>
      <w:r w:rsidRPr="008901D1">
        <w:rPr>
          <w:rFonts w:ascii="Arial" w:hAnsi="Arial" w:cs="Arial"/>
        </w:rPr>
        <w:t>pristatymą</w:t>
      </w:r>
      <w:proofErr w:type="spellEnd"/>
      <w:r w:rsidRPr="008901D1">
        <w:rPr>
          <w:rFonts w:ascii="Arial" w:hAnsi="Arial" w:cs="Arial"/>
        </w:rPr>
        <w:t xml:space="preserve"> į </w:t>
      </w:r>
      <w:proofErr w:type="spellStart"/>
      <w:r w:rsidRPr="008901D1">
        <w:rPr>
          <w:rFonts w:ascii="Arial" w:hAnsi="Arial" w:cs="Arial"/>
        </w:rPr>
        <w:t>centrinį</w:t>
      </w:r>
      <w:proofErr w:type="spellEnd"/>
      <w:r w:rsidRPr="008901D1">
        <w:rPr>
          <w:rFonts w:ascii="Arial" w:hAnsi="Arial" w:cs="Arial"/>
        </w:rPr>
        <w:t xml:space="preserve"> </w:t>
      </w:r>
      <w:proofErr w:type="spellStart"/>
      <w:r w:rsidRPr="008901D1">
        <w:rPr>
          <w:rFonts w:ascii="Arial" w:hAnsi="Arial" w:cs="Arial"/>
        </w:rPr>
        <w:t>Perkančiojo</w:t>
      </w:r>
      <w:proofErr w:type="spellEnd"/>
      <w:r w:rsidRPr="008901D1">
        <w:rPr>
          <w:rFonts w:ascii="Arial" w:hAnsi="Arial" w:cs="Arial"/>
        </w:rPr>
        <w:t xml:space="preserve"> </w:t>
      </w:r>
      <w:proofErr w:type="spellStart"/>
      <w:r w:rsidRPr="008901D1">
        <w:rPr>
          <w:rFonts w:ascii="Arial" w:hAnsi="Arial" w:cs="Arial"/>
        </w:rPr>
        <w:t>subjekto</w:t>
      </w:r>
      <w:proofErr w:type="spellEnd"/>
      <w:r w:rsidRPr="008901D1">
        <w:rPr>
          <w:rFonts w:ascii="Arial" w:hAnsi="Arial" w:cs="Arial"/>
        </w:rPr>
        <w:t xml:space="preserve"> </w:t>
      </w:r>
      <w:proofErr w:type="spellStart"/>
      <w:r w:rsidRPr="008901D1">
        <w:rPr>
          <w:rFonts w:ascii="Arial" w:hAnsi="Arial" w:cs="Arial"/>
        </w:rPr>
        <w:t>biurą</w:t>
      </w:r>
      <w:proofErr w:type="spellEnd"/>
      <w:r w:rsidRPr="008901D1">
        <w:rPr>
          <w:rFonts w:ascii="Arial" w:hAnsi="Arial" w:cs="Arial"/>
        </w:rPr>
        <w:t xml:space="preserve"> </w:t>
      </w:r>
      <w:proofErr w:type="spellStart"/>
      <w:r w:rsidRPr="008901D1">
        <w:rPr>
          <w:rFonts w:ascii="Arial" w:hAnsi="Arial" w:cs="Arial"/>
        </w:rPr>
        <w:t>iki</w:t>
      </w:r>
      <w:proofErr w:type="spellEnd"/>
      <w:r w:rsidRPr="008901D1">
        <w:rPr>
          <w:rFonts w:ascii="Arial" w:hAnsi="Arial" w:cs="Arial"/>
        </w:rPr>
        <w:t xml:space="preserve"> </w:t>
      </w:r>
      <w:proofErr w:type="spellStart"/>
      <w:r w:rsidRPr="008901D1">
        <w:rPr>
          <w:rFonts w:ascii="Arial" w:hAnsi="Arial" w:cs="Arial"/>
        </w:rPr>
        <w:t>gruodžio</w:t>
      </w:r>
      <w:proofErr w:type="spellEnd"/>
      <w:r w:rsidRPr="008901D1">
        <w:rPr>
          <w:rFonts w:ascii="Arial" w:hAnsi="Arial" w:cs="Arial"/>
        </w:rPr>
        <w:t xml:space="preserve"> 1 d. (</w:t>
      </w:r>
      <w:proofErr w:type="spellStart"/>
      <w:r w:rsidRPr="008901D1">
        <w:rPr>
          <w:rFonts w:ascii="Arial" w:hAnsi="Arial" w:cs="Arial"/>
        </w:rPr>
        <w:t>geriausia</w:t>
      </w:r>
      <w:proofErr w:type="spellEnd"/>
      <w:r w:rsidRPr="008901D1">
        <w:rPr>
          <w:rFonts w:ascii="Arial" w:hAnsi="Arial" w:cs="Arial"/>
        </w:rPr>
        <w:t xml:space="preserve"> – </w:t>
      </w:r>
      <w:proofErr w:type="spellStart"/>
      <w:r w:rsidRPr="008901D1">
        <w:rPr>
          <w:rFonts w:ascii="Arial" w:hAnsi="Arial" w:cs="Arial"/>
        </w:rPr>
        <w:t>kartu</w:t>
      </w:r>
      <w:proofErr w:type="spellEnd"/>
      <w:r w:rsidRPr="008901D1">
        <w:rPr>
          <w:rFonts w:ascii="Arial" w:hAnsi="Arial" w:cs="Arial"/>
        </w:rPr>
        <w:t xml:space="preserve"> </w:t>
      </w:r>
      <w:proofErr w:type="spellStart"/>
      <w:r w:rsidRPr="008901D1">
        <w:rPr>
          <w:rFonts w:ascii="Arial" w:hAnsi="Arial" w:cs="Arial"/>
        </w:rPr>
        <w:t>su</w:t>
      </w:r>
      <w:proofErr w:type="spellEnd"/>
      <w:r w:rsidRPr="008901D1">
        <w:rPr>
          <w:rFonts w:ascii="Arial" w:hAnsi="Arial" w:cs="Arial"/>
        </w:rPr>
        <w:t xml:space="preserve"> </w:t>
      </w:r>
      <w:proofErr w:type="spellStart"/>
      <w:r w:rsidRPr="008901D1">
        <w:rPr>
          <w:rFonts w:ascii="Arial" w:hAnsi="Arial" w:cs="Arial"/>
        </w:rPr>
        <w:t>gimtadienio</w:t>
      </w:r>
      <w:proofErr w:type="spellEnd"/>
      <w:r w:rsidRPr="008901D1">
        <w:rPr>
          <w:rFonts w:ascii="Arial" w:hAnsi="Arial" w:cs="Arial"/>
        </w:rPr>
        <w:t xml:space="preserve"> </w:t>
      </w:r>
      <w:proofErr w:type="spellStart"/>
      <w:r w:rsidRPr="008901D1">
        <w:rPr>
          <w:rFonts w:ascii="Arial" w:hAnsi="Arial" w:cs="Arial"/>
        </w:rPr>
        <w:t>dovanomis</w:t>
      </w:r>
      <w:proofErr w:type="spellEnd"/>
      <w:r w:rsidRPr="008901D1">
        <w:rPr>
          <w:rFonts w:ascii="Arial" w:hAnsi="Arial" w:cs="Arial"/>
        </w:rPr>
        <w:t xml:space="preserve"> </w:t>
      </w:r>
      <w:proofErr w:type="spellStart"/>
      <w:r w:rsidRPr="008901D1">
        <w:rPr>
          <w:rFonts w:ascii="Arial" w:hAnsi="Arial" w:cs="Arial"/>
        </w:rPr>
        <w:t>darbuotojams</w:t>
      </w:r>
      <w:proofErr w:type="spellEnd"/>
      <w:r w:rsidRPr="008901D1">
        <w:rPr>
          <w:rFonts w:ascii="Arial" w:hAnsi="Arial" w:cs="Arial"/>
        </w:rPr>
        <w:t xml:space="preserve">, </w:t>
      </w:r>
      <w:proofErr w:type="spellStart"/>
      <w:r w:rsidRPr="008901D1">
        <w:rPr>
          <w:rFonts w:ascii="Arial" w:hAnsi="Arial" w:cs="Arial"/>
        </w:rPr>
        <w:t>aptartomis</w:t>
      </w:r>
      <w:proofErr w:type="spellEnd"/>
      <w:r w:rsidRPr="008901D1">
        <w:rPr>
          <w:rFonts w:ascii="Arial" w:hAnsi="Arial" w:cs="Arial"/>
        </w:rPr>
        <w:t xml:space="preserve"> </w:t>
      </w:r>
      <w:r w:rsidR="00D67BCD">
        <w:rPr>
          <w:rFonts w:ascii="Arial" w:hAnsi="Arial" w:cs="Arial"/>
        </w:rPr>
        <w:t>11</w:t>
      </w:r>
      <w:r w:rsidRPr="008901D1">
        <w:rPr>
          <w:rFonts w:ascii="Arial" w:hAnsi="Arial" w:cs="Arial"/>
        </w:rPr>
        <w:t xml:space="preserve"> </w:t>
      </w:r>
      <w:proofErr w:type="spellStart"/>
      <w:r w:rsidRPr="008901D1">
        <w:rPr>
          <w:rFonts w:ascii="Arial" w:hAnsi="Arial" w:cs="Arial"/>
        </w:rPr>
        <w:t>punkte</w:t>
      </w:r>
      <w:proofErr w:type="spellEnd"/>
      <w:r w:rsidRPr="008901D1">
        <w:rPr>
          <w:rFonts w:ascii="Arial" w:hAnsi="Arial" w:cs="Arial"/>
        </w:rPr>
        <w:t xml:space="preserve">, </w:t>
      </w:r>
      <w:proofErr w:type="spellStart"/>
      <w:r w:rsidRPr="008901D1">
        <w:rPr>
          <w:rFonts w:ascii="Arial" w:hAnsi="Arial" w:cs="Arial"/>
        </w:rPr>
        <w:t>ir</w:t>
      </w:r>
      <w:proofErr w:type="spellEnd"/>
      <w:r w:rsidRPr="008901D1">
        <w:rPr>
          <w:rFonts w:ascii="Arial" w:hAnsi="Arial" w:cs="Arial"/>
        </w:rPr>
        <w:t xml:space="preserve"> </w:t>
      </w:r>
      <w:proofErr w:type="spellStart"/>
      <w:r w:rsidRPr="008901D1">
        <w:rPr>
          <w:rFonts w:ascii="Arial" w:hAnsi="Arial" w:cs="Arial"/>
        </w:rPr>
        <w:t>vaikų</w:t>
      </w:r>
      <w:proofErr w:type="spellEnd"/>
      <w:r w:rsidRPr="008901D1">
        <w:rPr>
          <w:rFonts w:ascii="Arial" w:hAnsi="Arial" w:cs="Arial"/>
        </w:rPr>
        <w:t xml:space="preserve"> </w:t>
      </w:r>
      <w:proofErr w:type="spellStart"/>
      <w:r w:rsidRPr="008901D1">
        <w:rPr>
          <w:rFonts w:ascii="Arial" w:hAnsi="Arial" w:cs="Arial"/>
        </w:rPr>
        <w:t>dovanomis</w:t>
      </w:r>
      <w:proofErr w:type="spellEnd"/>
      <w:r w:rsidRPr="008901D1">
        <w:rPr>
          <w:rFonts w:ascii="Arial" w:hAnsi="Arial" w:cs="Arial"/>
        </w:rPr>
        <w:t xml:space="preserve">, </w:t>
      </w:r>
      <w:proofErr w:type="spellStart"/>
      <w:r w:rsidRPr="008901D1">
        <w:rPr>
          <w:rFonts w:ascii="Arial" w:hAnsi="Arial" w:cs="Arial"/>
        </w:rPr>
        <w:t>aptartomis</w:t>
      </w:r>
      <w:proofErr w:type="spellEnd"/>
      <w:r w:rsidRPr="008901D1">
        <w:rPr>
          <w:rFonts w:ascii="Arial" w:hAnsi="Arial" w:cs="Arial"/>
        </w:rPr>
        <w:t xml:space="preserve"> </w:t>
      </w:r>
      <w:r w:rsidR="00D67BCD">
        <w:rPr>
          <w:rFonts w:ascii="Arial" w:hAnsi="Arial" w:cs="Arial"/>
        </w:rPr>
        <w:t>9</w:t>
      </w:r>
      <w:r w:rsidRPr="008901D1">
        <w:rPr>
          <w:rFonts w:ascii="Arial" w:hAnsi="Arial" w:cs="Arial"/>
        </w:rPr>
        <w:t xml:space="preserve"> </w:t>
      </w:r>
      <w:proofErr w:type="spellStart"/>
      <w:r w:rsidRPr="008901D1">
        <w:rPr>
          <w:rFonts w:ascii="Arial" w:hAnsi="Arial" w:cs="Arial"/>
        </w:rPr>
        <w:t>punkte</w:t>
      </w:r>
      <w:proofErr w:type="spellEnd"/>
      <w:r w:rsidRPr="008901D1">
        <w:rPr>
          <w:rFonts w:ascii="Arial" w:hAnsi="Arial" w:cs="Arial"/>
        </w:rPr>
        <w:t xml:space="preserve">). </w:t>
      </w:r>
    </w:p>
    <w:p w14:paraId="63B2C2E0" w14:textId="4D81DDC3" w:rsidR="008901D1" w:rsidRPr="00D67BCD" w:rsidRDefault="008901D1" w:rsidP="002279E4">
      <w:pPr>
        <w:pStyle w:val="Sraopastraipa"/>
        <w:numPr>
          <w:ilvl w:val="1"/>
          <w:numId w:val="18"/>
        </w:numPr>
        <w:jc w:val="both"/>
        <w:rPr>
          <w:rFonts w:ascii="Arial" w:hAnsi="Arial" w:cs="Arial"/>
        </w:rPr>
      </w:pPr>
      <w:proofErr w:type="spellStart"/>
      <w:r w:rsidRPr="008901D1">
        <w:rPr>
          <w:rFonts w:ascii="Arial" w:hAnsi="Arial" w:cs="Arial"/>
        </w:rPr>
        <w:t>Tiekėjas</w:t>
      </w:r>
      <w:proofErr w:type="spellEnd"/>
      <w:r w:rsidRPr="008901D1">
        <w:rPr>
          <w:rFonts w:ascii="Arial" w:hAnsi="Arial" w:cs="Arial"/>
        </w:rPr>
        <w:t xml:space="preserve"> </w:t>
      </w:r>
      <w:proofErr w:type="spellStart"/>
      <w:r w:rsidRPr="008901D1">
        <w:rPr>
          <w:rFonts w:ascii="Arial" w:hAnsi="Arial" w:cs="Arial"/>
        </w:rPr>
        <w:t>suorganizuoja</w:t>
      </w:r>
      <w:proofErr w:type="spellEnd"/>
      <w:r w:rsidRPr="008901D1">
        <w:rPr>
          <w:rFonts w:ascii="Arial" w:hAnsi="Arial" w:cs="Arial"/>
        </w:rPr>
        <w:t xml:space="preserve"> </w:t>
      </w:r>
      <w:proofErr w:type="spellStart"/>
      <w:r w:rsidRPr="008901D1">
        <w:rPr>
          <w:rFonts w:ascii="Arial" w:hAnsi="Arial" w:cs="Arial"/>
        </w:rPr>
        <w:t>Kalėdinio</w:t>
      </w:r>
      <w:proofErr w:type="spellEnd"/>
      <w:r w:rsidRPr="008901D1">
        <w:rPr>
          <w:rFonts w:ascii="Arial" w:hAnsi="Arial" w:cs="Arial"/>
        </w:rPr>
        <w:t xml:space="preserve"> </w:t>
      </w:r>
      <w:proofErr w:type="spellStart"/>
      <w:r w:rsidRPr="008901D1">
        <w:rPr>
          <w:rFonts w:ascii="Arial" w:hAnsi="Arial" w:cs="Arial"/>
        </w:rPr>
        <w:t>renginio</w:t>
      </w:r>
      <w:proofErr w:type="spellEnd"/>
      <w:r w:rsidRPr="008901D1">
        <w:rPr>
          <w:rFonts w:ascii="Arial" w:hAnsi="Arial" w:cs="Arial"/>
        </w:rPr>
        <w:t xml:space="preserve"> </w:t>
      </w:r>
      <w:proofErr w:type="spellStart"/>
      <w:r w:rsidRPr="008901D1">
        <w:rPr>
          <w:rFonts w:ascii="Arial" w:hAnsi="Arial" w:cs="Arial"/>
        </w:rPr>
        <w:t>Vilniuje</w:t>
      </w:r>
      <w:proofErr w:type="spellEnd"/>
      <w:r w:rsidRPr="008901D1">
        <w:rPr>
          <w:rFonts w:ascii="Arial" w:hAnsi="Arial" w:cs="Arial"/>
        </w:rPr>
        <w:t xml:space="preserve"> </w:t>
      </w:r>
      <w:proofErr w:type="spellStart"/>
      <w:r w:rsidRPr="008901D1">
        <w:rPr>
          <w:rFonts w:ascii="Arial" w:hAnsi="Arial" w:cs="Arial"/>
        </w:rPr>
        <w:t>vaikams</w:t>
      </w:r>
      <w:proofErr w:type="spellEnd"/>
      <w:r w:rsidRPr="008901D1">
        <w:rPr>
          <w:rFonts w:ascii="Arial" w:hAnsi="Arial" w:cs="Arial"/>
        </w:rPr>
        <w:t xml:space="preserve"> </w:t>
      </w:r>
      <w:proofErr w:type="spellStart"/>
      <w:r w:rsidRPr="008901D1">
        <w:rPr>
          <w:rFonts w:ascii="Arial" w:hAnsi="Arial" w:cs="Arial"/>
        </w:rPr>
        <w:t>fotografavimo</w:t>
      </w:r>
      <w:proofErr w:type="spellEnd"/>
      <w:r w:rsidRPr="008901D1">
        <w:rPr>
          <w:rFonts w:ascii="Arial" w:hAnsi="Arial" w:cs="Arial"/>
        </w:rPr>
        <w:t xml:space="preserve"> </w:t>
      </w:r>
      <w:proofErr w:type="spellStart"/>
      <w:r w:rsidRPr="008901D1">
        <w:rPr>
          <w:rFonts w:ascii="Arial" w:hAnsi="Arial" w:cs="Arial"/>
        </w:rPr>
        <w:t>paslaugas</w:t>
      </w:r>
      <w:proofErr w:type="spellEnd"/>
      <w:r w:rsidRPr="008901D1">
        <w:rPr>
          <w:rFonts w:ascii="Arial" w:hAnsi="Arial" w:cs="Arial"/>
        </w:rPr>
        <w:t xml:space="preserve"> </w:t>
      </w:r>
      <w:proofErr w:type="spellStart"/>
      <w:r w:rsidRPr="008901D1">
        <w:rPr>
          <w:rFonts w:ascii="Arial" w:hAnsi="Arial" w:cs="Arial"/>
        </w:rPr>
        <w:t>ir</w:t>
      </w:r>
      <w:proofErr w:type="spellEnd"/>
      <w:r w:rsidRPr="008901D1">
        <w:rPr>
          <w:rFonts w:ascii="Arial" w:hAnsi="Arial" w:cs="Arial"/>
        </w:rPr>
        <w:t xml:space="preserve"> </w:t>
      </w:r>
      <w:proofErr w:type="spellStart"/>
      <w:r w:rsidRPr="008901D1">
        <w:rPr>
          <w:rFonts w:ascii="Arial" w:hAnsi="Arial" w:cs="Arial"/>
        </w:rPr>
        <w:t>kokybiškai</w:t>
      </w:r>
      <w:proofErr w:type="spellEnd"/>
      <w:r w:rsidRPr="008901D1">
        <w:rPr>
          <w:rFonts w:ascii="Arial" w:hAnsi="Arial" w:cs="Arial"/>
        </w:rPr>
        <w:t xml:space="preserve"> </w:t>
      </w:r>
      <w:proofErr w:type="spellStart"/>
      <w:r w:rsidRPr="008901D1">
        <w:rPr>
          <w:rFonts w:ascii="Arial" w:hAnsi="Arial" w:cs="Arial"/>
        </w:rPr>
        <w:t>retušuotas</w:t>
      </w:r>
      <w:proofErr w:type="spellEnd"/>
      <w:r w:rsidRPr="008901D1">
        <w:rPr>
          <w:rFonts w:ascii="Arial" w:hAnsi="Arial" w:cs="Arial"/>
        </w:rPr>
        <w:t xml:space="preserve"> </w:t>
      </w:r>
      <w:proofErr w:type="spellStart"/>
      <w:r w:rsidRPr="008901D1">
        <w:rPr>
          <w:rFonts w:ascii="Arial" w:hAnsi="Arial" w:cs="Arial"/>
        </w:rPr>
        <w:t>nuotraukas</w:t>
      </w:r>
      <w:proofErr w:type="spellEnd"/>
      <w:r w:rsidRPr="008901D1">
        <w:rPr>
          <w:rFonts w:ascii="Arial" w:hAnsi="Arial" w:cs="Arial"/>
        </w:rPr>
        <w:t xml:space="preserve"> </w:t>
      </w:r>
      <w:proofErr w:type="spellStart"/>
      <w:r w:rsidRPr="008901D1">
        <w:rPr>
          <w:rFonts w:ascii="Arial" w:hAnsi="Arial" w:cs="Arial"/>
        </w:rPr>
        <w:t>pristato</w:t>
      </w:r>
      <w:proofErr w:type="spellEnd"/>
      <w:r w:rsidRPr="008901D1">
        <w:rPr>
          <w:rFonts w:ascii="Arial" w:hAnsi="Arial" w:cs="Arial"/>
        </w:rPr>
        <w:t xml:space="preserve"> </w:t>
      </w:r>
      <w:proofErr w:type="spellStart"/>
      <w:r w:rsidRPr="008901D1">
        <w:rPr>
          <w:rFonts w:ascii="Arial" w:hAnsi="Arial" w:cs="Arial"/>
        </w:rPr>
        <w:t>Perkančiajam</w:t>
      </w:r>
      <w:proofErr w:type="spellEnd"/>
      <w:r w:rsidRPr="008901D1">
        <w:rPr>
          <w:rFonts w:ascii="Arial" w:hAnsi="Arial" w:cs="Arial"/>
        </w:rPr>
        <w:t xml:space="preserve"> </w:t>
      </w:r>
      <w:proofErr w:type="spellStart"/>
      <w:r w:rsidRPr="008901D1">
        <w:rPr>
          <w:rFonts w:ascii="Arial" w:hAnsi="Arial" w:cs="Arial"/>
        </w:rPr>
        <w:t>subjektui</w:t>
      </w:r>
      <w:proofErr w:type="spellEnd"/>
      <w:r w:rsidRPr="008901D1">
        <w:rPr>
          <w:rFonts w:ascii="Arial" w:hAnsi="Arial" w:cs="Arial"/>
        </w:rPr>
        <w:t xml:space="preserve"> ne </w:t>
      </w:r>
      <w:proofErr w:type="spellStart"/>
      <w:r w:rsidRPr="008901D1">
        <w:rPr>
          <w:rFonts w:ascii="Arial" w:hAnsi="Arial" w:cs="Arial"/>
        </w:rPr>
        <w:t>vėliau</w:t>
      </w:r>
      <w:proofErr w:type="spellEnd"/>
      <w:r w:rsidRPr="008901D1">
        <w:rPr>
          <w:rFonts w:ascii="Arial" w:hAnsi="Arial" w:cs="Arial"/>
        </w:rPr>
        <w:t xml:space="preserve"> </w:t>
      </w:r>
      <w:proofErr w:type="spellStart"/>
      <w:r w:rsidRPr="008901D1">
        <w:rPr>
          <w:rFonts w:ascii="Arial" w:hAnsi="Arial" w:cs="Arial"/>
        </w:rPr>
        <w:t>kaip</w:t>
      </w:r>
      <w:proofErr w:type="spellEnd"/>
      <w:r w:rsidRPr="008901D1">
        <w:rPr>
          <w:rFonts w:ascii="Arial" w:hAnsi="Arial" w:cs="Arial"/>
        </w:rPr>
        <w:t xml:space="preserve"> </w:t>
      </w:r>
      <w:proofErr w:type="spellStart"/>
      <w:r w:rsidRPr="008901D1">
        <w:rPr>
          <w:rFonts w:ascii="Arial" w:hAnsi="Arial" w:cs="Arial"/>
        </w:rPr>
        <w:t>iki</w:t>
      </w:r>
      <w:proofErr w:type="spellEnd"/>
      <w:r w:rsidRPr="008901D1">
        <w:rPr>
          <w:rFonts w:ascii="Arial" w:hAnsi="Arial" w:cs="Arial"/>
        </w:rPr>
        <w:t xml:space="preserve"> </w:t>
      </w:r>
      <w:proofErr w:type="spellStart"/>
      <w:r w:rsidRPr="008901D1">
        <w:rPr>
          <w:rFonts w:ascii="Arial" w:hAnsi="Arial" w:cs="Arial"/>
        </w:rPr>
        <w:t>einamųjų</w:t>
      </w:r>
      <w:proofErr w:type="spellEnd"/>
      <w:r w:rsidRPr="008901D1">
        <w:rPr>
          <w:rFonts w:ascii="Arial" w:hAnsi="Arial" w:cs="Arial"/>
        </w:rPr>
        <w:t xml:space="preserve"> </w:t>
      </w:r>
      <w:proofErr w:type="spellStart"/>
      <w:r w:rsidRPr="008901D1">
        <w:rPr>
          <w:rFonts w:ascii="Arial" w:hAnsi="Arial" w:cs="Arial"/>
        </w:rPr>
        <w:t>metų</w:t>
      </w:r>
      <w:proofErr w:type="spellEnd"/>
      <w:r w:rsidRPr="008901D1">
        <w:rPr>
          <w:rFonts w:ascii="Arial" w:hAnsi="Arial" w:cs="Arial"/>
        </w:rPr>
        <w:t xml:space="preserve"> </w:t>
      </w:r>
      <w:proofErr w:type="spellStart"/>
      <w:r w:rsidRPr="008901D1">
        <w:rPr>
          <w:rFonts w:ascii="Arial" w:hAnsi="Arial" w:cs="Arial"/>
        </w:rPr>
        <w:t>gruodžio</w:t>
      </w:r>
      <w:proofErr w:type="spellEnd"/>
      <w:r w:rsidRPr="008901D1">
        <w:rPr>
          <w:rFonts w:ascii="Arial" w:hAnsi="Arial" w:cs="Arial"/>
        </w:rPr>
        <w:t xml:space="preserve"> 23 d. </w:t>
      </w:r>
      <w:r w:rsidR="00D67BCD">
        <w:rPr>
          <w:rFonts w:ascii="Arial" w:hAnsi="Arial" w:cs="Arial"/>
        </w:rPr>
        <w:br/>
      </w:r>
    </w:p>
    <w:p w14:paraId="34C9EBDB" w14:textId="123261BB" w:rsidR="00D67BCD" w:rsidRPr="00D67BCD" w:rsidRDefault="00D67BCD" w:rsidP="00D67BCD">
      <w:pPr>
        <w:pStyle w:val="Sraopastraipa"/>
        <w:numPr>
          <w:ilvl w:val="0"/>
          <w:numId w:val="18"/>
        </w:numPr>
        <w:rPr>
          <w:rFonts w:ascii="Arial" w:hAnsi="Arial" w:cs="Arial"/>
        </w:rPr>
      </w:pPr>
      <w:r w:rsidRPr="00D67BCD">
        <w:rPr>
          <w:rFonts w:ascii="Arial" w:hAnsi="Arial" w:cs="Arial"/>
        </w:rPr>
        <w:t xml:space="preserve">REIKALAVIMAI GIMTADIENIO DOVANOMS, SKIRTOMS DARBUOTOJAMS </w:t>
      </w:r>
      <w:r>
        <w:rPr>
          <w:rFonts w:ascii="Arial" w:hAnsi="Arial" w:cs="Arial"/>
        </w:rPr>
        <w:br/>
      </w:r>
    </w:p>
    <w:p w14:paraId="0003F019" w14:textId="3995C88B" w:rsidR="00D67BCD" w:rsidRDefault="008901D1" w:rsidP="002279E4">
      <w:pPr>
        <w:pStyle w:val="Sraopastraipa"/>
        <w:numPr>
          <w:ilvl w:val="1"/>
          <w:numId w:val="18"/>
        </w:numPr>
        <w:jc w:val="both"/>
        <w:rPr>
          <w:rFonts w:ascii="Arial" w:hAnsi="Arial" w:cs="Arial"/>
        </w:rPr>
      </w:pPr>
      <w:r w:rsidRPr="00D67BCD">
        <w:rPr>
          <w:rFonts w:ascii="Arial" w:hAnsi="Arial" w:cs="Arial"/>
        </w:rPr>
        <w:t xml:space="preserve"> </w:t>
      </w:r>
      <w:proofErr w:type="spellStart"/>
      <w:r w:rsidRPr="00D67BCD">
        <w:rPr>
          <w:rFonts w:ascii="Arial" w:hAnsi="Arial" w:cs="Arial"/>
        </w:rPr>
        <w:t>Tiekėjas</w:t>
      </w:r>
      <w:proofErr w:type="spellEnd"/>
      <w:r w:rsidRPr="00D67BCD">
        <w:rPr>
          <w:rFonts w:ascii="Arial" w:hAnsi="Arial" w:cs="Arial"/>
        </w:rPr>
        <w:t xml:space="preserve"> </w:t>
      </w:r>
      <w:proofErr w:type="spellStart"/>
      <w:r w:rsidRPr="00D67BCD">
        <w:rPr>
          <w:rFonts w:ascii="Arial" w:hAnsi="Arial" w:cs="Arial"/>
        </w:rPr>
        <w:t>turi</w:t>
      </w:r>
      <w:proofErr w:type="spellEnd"/>
      <w:r w:rsidRPr="00D67BCD">
        <w:rPr>
          <w:rFonts w:ascii="Arial" w:hAnsi="Arial" w:cs="Arial"/>
        </w:rPr>
        <w:t xml:space="preserve"> </w:t>
      </w:r>
      <w:proofErr w:type="spellStart"/>
      <w:r w:rsidRPr="00D67BCD">
        <w:rPr>
          <w:rFonts w:ascii="Arial" w:hAnsi="Arial" w:cs="Arial"/>
        </w:rPr>
        <w:t>pasirūpinti</w:t>
      </w:r>
      <w:proofErr w:type="spellEnd"/>
      <w:r w:rsidRPr="00D67BCD">
        <w:rPr>
          <w:rFonts w:ascii="Arial" w:hAnsi="Arial" w:cs="Arial"/>
        </w:rPr>
        <w:t xml:space="preserve"> </w:t>
      </w:r>
      <w:proofErr w:type="spellStart"/>
      <w:r w:rsidRPr="00D67BCD">
        <w:rPr>
          <w:rFonts w:ascii="Arial" w:hAnsi="Arial" w:cs="Arial"/>
        </w:rPr>
        <w:t>gimtadienio</w:t>
      </w:r>
      <w:proofErr w:type="spellEnd"/>
      <w:r w:rsidRPr="00D67BCD">
        <w:rPr>
          <w:rFonts w:ascii="Arial" w:hAnsi="Arial" w:cs="Arial"/>
        </w:rPr>
        <w:t xml:space="preserve"> </w:t>
      </w:r>
      <w:proofErr w:type="spellStart"/>
      <w:r w:rsidRPr="00D67BCD">
        <w:rPr>
          <w:rFonts w:ascii="Arial" w:hAnsi="Arial" w:cs="Arial"/>
        </w:rPr>
        <w:t>Dovanomis</w:t>
      </w:r>
      <w:proofErr w:type="spellEnd"/>
      <w:r w:rsidRPr="00D67BCD">
        <w:rPr>
          <w:rFonts w:ascii="Arial" w:hAnsi="Arial" w:cs="Arial"/>
        </w:rPr>
        <w:t xml:space="preserve"> </w:t>
      </w:r>
      <w:proofErr w:type="spellStart"/>
      <w:r w:rsidRPr="00D67BCD">
        <w:rPr>
          <w:rFonts w:ascii="Arial" w:hAnsi="Arial" w:cs="Arial"/>
        </w:rPr>
        <w:t>darbuotojams</w:t>
      </w:r>
      <w:proofErr w:type="spellEnd"/>
      <w:r w:rsidRPr="00D67BCD">
        <w:rPr>
          <w:rFonts w:ascii="Arial" w:hAnsi="Arial" w:cs="Arial"/>
        </w:rPr>
        <w:t xml:space="preserve">, </w:t>
      </w:r>
      <w:proofErr w:type="spellStart"/>
      <w:r w:rsidRPr="00D67BCD">
        <w:rPr>
          <w:rFonts w:ascii="Arial" w:hAnsi="Arial" w:cs="Arial"/>
        </w:rPr>
        <w:t>kurių</w:t>
      </w:r>
      <w:proofErr w:type="spellEnd"/>
      <w:r w:rsidRPr="00D67BCD">
        <w:rPr>
          <w:rFonts w:ascii="Arial" w:hAnsi="Arial" w:cs="Arial"/>
        </w:rPr>
        <w:t xml:space="preserve"> </w:t>
      </w:r>
      <w:proofErr w:type="spellStart"/>
      <w:r w:rsidRPr="00D67BCD">
        <w:rPr>
          <w:rFonts w:ascii="Arial" w:hAnsi="Arial" w:cs="Arial"/>
        </w:rPr>
        <w:t>vienos</w:t>
      </w:r>
      <w:proofErr w:type="spellEnd"/>
      <w:r w:rsidRPr="00D67BCD">
        <w:rPr>
          <w:rFonts w:ascii="Arial" w:hAnsi="Arial" w:cs="Arial"/>
        </w:rPr>
        <w:t xml:space="preserve"> </w:t>
      </w:r>
      <w:proofErr w:type="spellStart"/>
      <w:r w:rsidRPr="00D67BCD">
        <w:rPr>
          <w:rFonts w:ascii="Arial" w:hAnsi="Arial" w:cs="Arial"/>
        </w:rPr>
        <w:t>vertė</w:t>
      </w:r>
      <w:proofErr w:type="spellEnd"/>
      <w:r w:rsidRPr="00D67BCD">
        <w:rPr>
          <w:rFonts w:ascii="Arial" w:hAnsi="Arial" w:cs="Arial"/>
        </w:rPr>
        <w:t xml:space="preserve"> – </w:t>
      </w:r>
      <w:proofErr w:type="spellStart"/>
      <w:r w:rsidRPr="00213B08">
        <w:rPr>
          <w:rFonts w:ascii="Arial" w:hAnsi="Arial" w:cs="Arial"/>
        </w:rPr>
        <w:t>apie</w:t>
      </w:r>
      <w:proofErr w:type="spellEnd"/>
      <w:r w:rsidRPr="00213B08">
        <w:rPr>
          <w:rFonts w:ascii="Arial" w:hAnsi="Arial" w:cs="Arial"/>
        </w:rPr>
        <w:t xml:space="preserve"> </w:t>
      </w:r>
      <w:r w:rsidR="00D67BCD" w:rsidRPr="00213B08">
        <w:rPr>
          <w:rFonts w:ascii="Arial" w:hAnsi="Arial" w:cs="Arial"/>
        </w:rPr>
        <w:t>40</w:t>
      </w:r>
      <w:r w:rsidRPr="00213B08">
        <w:rPr>
          <w:rFonts w:ascii="Arial" w:hAnsi="Arial" w:cs="Arial"/>
        </w:rPr>
        <w:t xml:space="preserve"> </w:t>
      </w:r>
      <w:proofErr w:type="spellStart"/>
      <w:r w:rsidRPr="00213B08">
        <w:rPr>
          <w:rFonts w:ascii="Arial" w:hAnsi="Arial" w:cs="Arial"/>
        </w:rPr>
        <w:t>Eur</w:t>
      </w:r>
      <w:proofErr w:type="spellEnd"/>
      <w:r w:rsidRPr="00D67BCD">
        <w:rPr>
          <w:rFonts w:ascii="Arial" w:hAnsi="Arial" w:cs="Arial"/>
        </w:rPr>
        <w:t xml:space="preserve"> be </w:t>
      </w:r>
      <w:r w:rsidR="00D67BCD">
        <w:rPr>
          <w:rFonts w:ascii="Arial" w:hAnsi="Arial" w:cs="Arial"/>
        </w:rPr>
        <w:t xml:space="preserve">PVM. </w:t>
      </w:r>
      <w:proofErr w:type="spellStart"/>
      <w:r w:rsidR="00D67BCD">
        <w:rPr>
          <w:rFonts w:ascii="Arial" w:hAnsi="Arial" w:cs="Arial"/>
        </w:rPr>
        <w:t>Kasmet</w:t>
      </w:r>
      <w:proofErr w:type="spellEnd"/>
      <w:r w:rsidR="00D67BCD">
        <w:rPr>
          <w:rFonts w:ascii="Arial" w:hAnsi="Arial" w:cs="Arial"/>
        </w:rPr>
        <w:t xml:space="preserve"> </w:t>
      </w:r>
      <w:proofErr w:type="spellStart"/>
      <w:r w:rsidR="00D67BCD">
        <w:rPr>
          <w:rFonts w:ascii="Arial" w:hAnsi="Arial" w:cs="Arial"/>
        </w:rPr>
        <w:t>dovanai</w:t>
      </w:r>
      <w:proofErr w:type="spellEnd"/>
      <w:r w:rsidR="00D67BCD">
        <w:rPr>
          <w:rFonts w:ascii="Arial" w:hAnsi="Arial" w:cs="Arial"/>
        </w:rPr>
        <w:t xml:space="preserve"> </w:t>
      </w:r>
      <w:proofErr w:type="spellStart"/>
      <w:r w:rsidR="00D67BCD">
        <w:rPr>
          <w:rFonts w:ascii="Arial" w:hAnsi="Arial" w:cs="Arial"/>
        </w:rPr>
        <w:t>skiriama</w:t>
      </w:r>
      <w:proofErr w:type="spellEnd"/>
      <w:r w:rsidR="00D67BCD">
        <w:rPr>
          <w:rFonts w:ascii="Arial" w:hAnsi="Arial" w:cs="Arial"/>
        </w:rPr>
        <w:t xml:space="preserve"> </w:t>
      </w:r>
      <w:proofErr w:type="spellStart"/>
      <w:r w:rsidR="00D67BCD">
        <w:rPr>
          <w:rFonts w:ascii="Arial" w:hAnsi="Arial" w:cs="Arial"/>
        </w:rPr>
        <w:t>suma</w:t>
      </w:r>
      <w:proofErr w:type="spellEnd"/>
      <w:r w:rsidR="00D67BCD">
        <w:rPr>
          <w:rFonts w:ascii="Arial" w:hAnsi="Arial" w:cs="Arial"/>
        </w:rPr>
        <w:t xml:space="preserve"> </w:t>
      </w:r>
      <w:proofErr w:type="spellStart"/>
      <w:r w:rsidR="00D67BCD">
        <w:rPr>
          <w:rFonts w:ascii="Arial" w:hAnsi="Arial" w:cs="Arial"/>
        </w:rPr>
        <w:t>paaugs</w:t>
      </w:r>
      <w:proofErr w:type="spellEnd"/>
      <w:r w:rsidR="00D67BCD">
        <w:rPr>
          <w:rFonts w:ascii="Arial" w:hAnsi="Arial" w:cs="Arial"/>
        </w:rPr>
        <w:t xml:space="preserve"> </w:t>
      </w:r>
      <w:r w:rsidR="00D67BCD">
        <w:rPr>
          <w:rFonts w:ascii="Arial" w:hAnsi="Arial" w:cs="Arial"/>
          <w:lang w:val="lt-LT"/>
        </w:rPr>
        <w:t xml:space="preserve">preliminariai </w:t>
      </w:r>
      <w:r w:rsidR="00D67BCD">
        <w:rPr>
          <w:rFonts w:ascii="Arial" w:hAnsi="Arial" w:cs="Arial"/>
        </w:rPr>
        <w:t xml:space="preserve">5 </w:t>
      </w:r>
      <w:proofErr w:type="spellStart"/>
      <w:r w:rsidR="00D67BCD">
        <w:rPr>
          <w:rFonts w:ascii="Arial" w:hAnsi="Arial" w:cs="Arial"/>
        </w:rPr>
        <w:t>Eur</w:t>
      </w:r>
      <w:proofErr w:type="spellEnd"/>
      <w:r w:rsidR="00D67BCD">
        <w:rPr>
          <w:rFonts w:ascii="Arial" w:hAnsi="Arial" w:cs="Arial"/>
        </w:rPr>
        <w:t xml:space="preserve"> be PVM.</w:t>
      </w:r>
      <w:r w:rsidR="00213B08">
        <w:rPr>
          <w:rFonts w:ascii="Arial" w:hAnsi="Arial" w:cs="Arial"/>
        </w:rPr>
        <w:t xml:space="preserve"> </w:t>
      </w:r>
      <w:proofErr w:type="spellStart"/>
      <w:r w:rsidR="00213B08">
        <w:rPr>
          <w:rFonts w:ascii="Arial" w:hAnsi="Arial" w:cs="Arial"/>
        </w:rPr>
        <w:t>Dovanų</w:t>
      </w:r>
      <w:proofErr w:type="spellEnd"/>
      <w:r w:rsidR="00213B08">
        <w:rPr>
          <w:rFonts w:ascii="Arial" w:hAnsi="Arial" w:cs="Arial"/>
        </w:rPr>
        <w:t xml:space="preserve"> </w:t>
      </w:r>
      <w:proofErr w:type="spellStart"/>
      <w:r w:rsidR="00213B08">
        <w:rPr>
          <w:rFonts w:ascii="Arial" w:hAnsi="Arial" w:cs="Arial"/>
        </w:rPr>
        <w:t>įteikimo</w:t>
      </w:r>
      <w:proofErr w:type="spellEnd"/>
      <w:r w:rsidR="00213B08">
        <w:rPr>
          <w:rFonts w:ascii="Arial" w:hAnsi="Arial" w:cs="Arial"/>
        </w:rPr>
        <w:t xml:space="preserve"> </w:t>
      </w:r>
      <w:proofErr w:type="spellStart"/>
      <w:r w:rsidR="00213B08">
        <w:rPr>
          <w:rFonts w:ascii="Arial" w:hAnsi="Arial" w:cs="Arial"/>
        </w:rPr>
        <w:t>poreikis</w:t>
      </w:r>
      <w:proofErr w:type="spellEnd"/>
      <w:r w:rsidR="00213B08">
        <w:rPr>
          <w:rFonts w:ascii="Arial" w:hAnsi="Arial" w:cs="Arial"/>
        </w:rPr>
        <w:t xml:space="preserve"> </w:t>
      </w:r>
      <w:proofErr w:type="spellStart"/>
      <w:r w:rsidR="00213B08">
        <w:rPr>
          <w:rFonts w:ascii="Arial" w:hAnsi="Arial" w:cs="Arial"/>
        </w:rPr>
        <w:t>ateityje</w:t>
      </w:r>
      <w:proofErr w:type="spellEnd"/>
      <w:r w:rsidR="00213B08">
        <w:rPr>
          <w:rFonts w:ascii="Arial" w:hAnsi="Arial" w:cs="Arial"/>
        </w:rPr>
        <w:t xml:space="preserve"> </w:t>
      </w:r>
      <w:proofErr w:type="spellStart"/>
      <w:r w:rsidR="00213B08">
        <w:rPr>
          <w:rFonts w:ascii="Arial" w:hAnsi="Arial" w:cs="Arial"/>
        </w:rPr>
        <w:t>gali</w:t>
      </w:r>
      <w:proofErr w:type="spellEnd"/>
      <w:r w:rsidR="00213B08">
        <w:rPr>
          <w:rFonts w:ascii="Arial" w:hAnsi="Arial" w:cs="Arial"/>
        </w:rPr>
        <w:t xml:space="preserve"> </w:t>
      </w:r>
      <w:proofErr w:type="spellStart"/>
      <w:r w:rsidR="00213B08">
        <w:rPr>
          <w:rFonts w:ascii="Arial" w:hAnsi="Arial" w:cs="Arial"/>
        </w:rPr>
        <w:t>keistis</w:t>
      </w:r>
      <w:proofErr w:type="spellEnd"/>
      <w:r w:rsidR="00213B08">
        <w:rPr>
          <w:rFonts w:ascii="Arial" w:hAnsi="Arial" w:cs="Arial"/>
        </w:rPr>
        <w:t>.</w:t>
      </w:r>
    </w:p>
    <w:p w14:paraId="5BEAFE63" w14:textId="5F73FED4" w:rsidR="008901D1" w:rsidRPr="00D67BCD" w:rsidRDefault="008901D1" w:rsidP="002279E4">
      <w:pPr>
        <w:pStyle w:val="Sraopastraipa"/>
        <w:numPr>
          <w:ilvl w:val="1"/>
          <w:numId w:val="18"/>
        </w:numPr>
        <w:jc w:val="both"/>
        <w:rPr>
          <w:rFonts w:ascii="Arial" w:hAnsi="Arial" w:cs="Arial"/>
        </w:rPr>
      </w:pPr>
      <w:proofErr w:type="spellStart"/>
      <w:r w:rsidRPr="00D67BCD">
        <w:rPr>
          <w:rFonts w:ascii="Arial" w:hAnsi="Arial" w:cs="Arial"/>
        </w:rPr>
        <w:t>Prekės</w:t>
      </w:r>
      <w:proofErr w:type="spellEnd"/>
      <w:r w:rsidRPr="00D67BCD">
        <w:rPr>
          <w:rFonts w:ascii="Arial" w:hAnsi="Arial" w:cs="Arial"/>
        </w:rPr>
        <w:t xml:space="preserve"> </w:t>
      </w:r>
      <w:proofErr w:type="spellStart"/>
      <w:r w:rsidRPr="00D67BCD">
        <w:rPr>
          <w:rFonts w:ascii="Arial" w:hAnsi="Arial" w:cs="Arial"/>
        </w:rPr>
        <w:t>turi</w:t>
      </w:r>
      <w:proofErr w:type="spellEnd"/>
      <w:r w:rsidRPr="00D67BCD">
        <w:rPr>
          <w:rFonts w:ascii="Arial" w:hAnsi="Arial" w:cs="Arial"/>
        </w:rPr>
        <w:t xml:space="preserve"> </w:t>
      </w:r>
      <w:proofErr w:type="spellStart"/>
      <w:r w:rsidRPr="00D67BCD">
        <w:rPr>
          <w:rFonts w:ascii="Arial" w:hAnsi="Arial" w:cs="Arial"/>
        </w:rPr>
        <w:t>būti</w:t>
      </w:r>
      <w:proofErr w:type="spellEnd"/>
      <w:r w:rsidRPr="00D67BCD">
        <w:rPr>
          <w:rFonts w:ascii="Arial" w:hAnsi="Arial" w:cs="Arial"/>
        </w:rPr>
        <w:t xml:space="preserve"> </w:t>
      </w:r>
      <w:proofErr w:type="spellStart"/>
      <w:r w:rsidRPr="00D67BCD">
        <w:rPr>
          <w:rFonts w:ascii="Arial" w:hAnsi="Arial" w:cs="Arial"/>
        </w:rPr>
        <w:t>naujos</w:t>
      </w:r>
      <w:proofErr w:type="spellEnd"/>
      <w:r w:rsidRPr="00D67BCD">
        <w:rPr>
          <w:rFonts w:ascii="Arial" w:hAnsi="Arial" w:cs="Arial"/>
        </w:rPr>
        <w:t xml:space="preserve">, </w:t>
      </w:r>
      <w:proofErr w:type="spellStart"/>
      <w:r w:rsidRPr="00D67BCD">
        <w:rPr>
          <w:rFonts w:ascii="Arial" w:hAnsi="Arial" w:cs="Arial"/>
        </w:rPr>
        <w:t>kokybiškos</w:t>
      </w:r>
      <w:proofErr w:type="spellEnd"/>
      <w:r w:rsidRPr="00D67BCD">
        <w:rPr>
          <w:rFonts w:ascii="Arial" w:hAnsi="Arial" w:cs="Arial"/>
        </w:rPr>
        <w:t xml:space="preserve">, </w:t>
      </w:r>
      <w:proofErr w:type="spellStart"/>
      <w:r w:rsidRPr="00D67BCD">
        <w:rPr>
          <w:rFonts w:ascii="Arial" w:hAnsi="Arial" w:cs="Arial"/>
        </w:rPr>
        <w:t>nesugadintos</w:t>
      </w:r>
      <w:proofErr w:type="spellEnd"/>
      <w:r w:rsidRPr="00D67BCD">
        <w:rPr>
          <w:rFonts w:ascii="Arial" w:hAnsi="Arial" w:cs="Arial"/>
        </w:rPr>
        <w:t xml:space="preserve">, </w:t>
      </w:r>
      <w:proofErr w:type="spellStart"/>
      <w:r w:rsidRPr="00D67BCD">
        <w:rPr>
          <w:rFonts w:ascii="Arial" w:hAnsi="Arial" w:cs="Arial"/>
        </w:rPr>
        <w:t>kiekviena</w:t>
      </w:r>
      <w:proofErr w:type="spellEnd"/>
      <w:r w:rsidRPr="00D67BCD">
        <w:rPr>
          <w:rFonts w:ascii="Arial" w:hAnsi="Arial" w:cs="Arial"/>
        </w:rPr>
        <w:t xml:space="preserve"> </w:t>
      </w:r>
      <w:proofErr w:type="spellStart"/>
      <w:r w:rsidRPr="00D67BCD">
        <w:rPr>
          <w:rFonts w:ascii="Arial" w:hAnsi="Arial" w:cs="Arial"/>
        </w:rPr>
        <w:t>dovana</w:t>
      </w:r>
      <w:proofErr w:type="spellEnd"/>
      <w:r w:rsidRPr="00D67BCD">
        <w:rPr>
          <w:rFonts w:ascii="Arial" w:hAnsi="Arial" w:cs="Arial"/>
        </w:rPr>
        <w:t xml:space="preserve"> </w:t>
      </w:r>
      <w:proofErr w:type="spellStart"/>
      <w:r w:rsidRPr="00D67BCD">
        <w:rPr>
          <w:rFonts w:ascii="Arial" w:hAnsi="Arial" w:cs="Arial"/>
        </w:rPr>
        <w:t>turi</w:t>
      </w:r>
      <w:proofErr w:type="spellEnd"/>
      <w:r w:rsidRPr="00D67BCD">
        <w:rPr>
          <w:rFonts w:ascii="Arial" w:hAnsi="Arial" w:cs="Arial"/>
        </w:rPr>
        <w:t xml:space="preserve"> </w:t>
      </w:r>
      <w:proofErr w:type="spellStart"/>
      <w:r w:rsidRPr="00D67BCD">
        <w:rPr>
          <w:rFonts w:ascii="Arial" w:hAnsi="Arial" w:cs="Arial"/>
        </w:rPr>
        <w:t>būti</w:t>
      </w:r>
      <w:proofErr w:type="spellEnd"/>
      <w:r w:rsidRPr="00D67BCD">
        <w:rPr>
          <w:rFonts w:ascii="Arial" w:hAnsi="Arial" w:cs="Arial"/>
        </w:rPr>
        <w:t xml:space="preserve"> </w:t>
      </w:r>
      <w:proofErr w:type="spellStart"/>
      <w:r w:rsidRPr="00D67BCD">
        <w:rPr>
          <w:rFonts w:ascii="Arial" w:hAnsi="Arial" w:cs="Arial"/>
        </w:rPr>
        <w:t>supakuota</w:t>
      </w:r>
      <w:proofErr w:type="spellEnd"/>
      <w:r w:rsidRPr="00D67BCD">
        <w:rPr>
          <w:rFonts w:ascii="Arial" w:hAnsi="Arial" w:cs="Arial"/>
        </w:rPr>
        <w:t xml:space="preserve"> </w:t>
      </w:r>
      <w:proofErr w:type="spellStart"/>
      <w:r w:rsidRPr="00D67BCD">
        <w:rPr>
          <w:rFonts w:ascii="Arial" w:hAnsi="Arial" w:cs="Arial"/>
        </w:rPr>
        <w:t>kokybiškame</w:t>
      </w:r>
      <w:proofErr w:type="spellEnd"/>
      <w:r w:rsidRPr="00D67BCD">
        <w:rPr>
          <w:rFonts w:ascii="Arial" w:hAnsi="Arial" w:cs="Arial"/>
        </w:rPr>
        <w:t xml:space="preserve">, </w:t>
      </w:r>
      <w:proofErr w:type="spellStart"/>
      <w:r w:rsidRPr="00D67BCD">
        <w:rPr>
          <w:rFonts w:ascii="Arial" w:hAnsi="Arial" w:cs="Arial"/>
        </w:rPr>
        <w:t>tvarkingame</w:t>
      </w:r>
      <w:proofErr w:type="spellEnd"/>
      <w:r w:rsidRPr="00D67BCD">
        <w:rPr>
          <w:rFonts w:ascii="Arial" w:hAnsi="Arial" w:cs="Arial"/>
        </w:rPr>
        <w:t xml:space="preserve"> </w:t>
      </w:r>
      <w:proofErr w:type="spellStart"/>
      <w:r w:rsidRPr="00D67BCD">
        <w:rPr>
          <w:rFonts w:ascii="Arial" w:hAnsi="Arial" w:cs="Arial"/>
        </w:rPr>
        <w:t>įpakavime</w:t>
      </w:r>
      <w:proofErr w:type="spellEnd"/>
      <w:r w:rsidRPr="00D67BCD">
        <w:rPr>
          <w:rFonts w:ascii="Arial" w:hAnsi="Arial" w:cs="Arial"/>
        </w:rPr>
        <w:t xml:space="preserve"> </w:t>
      </w:r>
      <w:proofErr w:type="spellStart"/>
      <w:r w:rsidRPr="00D67BCD">
        <w:rPr>
          <w:rFonts w:ascii="Arial" w:hAnsi="Arial" w:cs="Arial"/>
        </w:rPr>
        <w:t>ir</w:t>
      </w:r>
      <w:proofErr w:type="spellEnd"/>
      <w:r w:rsidRPr="00D67BCD">
        <w:rPr>
          <w:rFonts w:ascii="Arial" w:hAnsi="Arial" w:cs="Arial"/>
        </w:rPr>
        <w:t xml:space="preserve"> </w:t>
      </w:r>
      <w:proofErr w:type="spellStart"/>
      <w:r w:rsidRPr="00D67BCD">
        <w:rPr>
          <w:rFonts w:ascii="Arial" w:hAnsi="Arial" w:cs="Arial"/>
        </w:rPr>
        <w:t>atitikti</w:t>
      </w:r>
      <w:proofErr w:type="spellEnd"/>
      <w:r w:rsidRPr="00D67BCD">
        <w:rPr>
          <w:rFonts w:ascii="Arial" w:hAnsi="Arial" w:cs="Arial"/>
        </w:rPr>
        <w:t xml:space="preserve"> Lietuvos </w:t>
      </w:r>
      <w:proofErr w:type="spellStart"/>
      <w:r w:rsidRPr="00D67BCD">
        <w:rPr>
          <w:rFonts w:ascii="Arial" w:hAnsi="Arial" w:cs="Arial"/>
        </w:rPr>
        <w:t>Respublikoje</w:t>
      </w:r>
      <w:proofErr w:type="spellEnd"/>
      <w:r w:rsidRPr="00D67BCD">
        <w:rPr>
          <w:rFonts w:ascii="Arial" w:hAnsi="Arial" w:cs="Arial"/>
        </w:rPr>
        <w:t xml:space="preserve"> </w:t>
      </w:r>
      <w:proofErr w:type="spellStart"/>
      <w:r w:rsidRPr="00D67BCD">
        <w:rPr>
          <w:rFonts w:ascii="Arial" w:hAnsi="Arial" w:cs="Arial"/>
        </w:rPr>
        <w:t>keliamus</w:t>
      </w:r>
      <w:proofErr w:type="spellEnd"/>
      <w:r w:rsidRPr="00D67BCD">
        <w:rPr>
          <w:rFonts w:ascii="Arial" w:hAnsi="Arial" w:cs="Arial"/>
        </w:rPr>
        <w:t xml:space="preserve"> </w:t>
      </w:r>
      <w:proofErr w:type="spellStart"/>
      <w:r w:rsidRPr="00D67BCD">
        <w:rPr>
          <w:rFonts w:ascii="Arial" w:hAnsi="Arial" w:cs="Arial"/>
        </w:rPr>
        <w:t>reikalavimus</w:t>
      </w:r>
      <w:proofErr w:type="spellEnd"/>
      <w:r w:rsidRPr="00D67BCD">
        <w:rPr>
          <w:rFonts w:ascii="Arial" w:hAnsi="Arial" w:cs="Arial"/>
        </w:rPr>
        <w:t xml:space="preserve">. Ant </w:t>
      </w:r>
      <w:proofErr w:type="spellStart"/>
      <w:r w:rsidRPr="00D67BCD">
        <w:rPr>
          <w:rFonts w:ascii="Arial" w:hAnsi="Arial" w:cs="Arial"/>
        </w:rPr>
        <w:t>Prekių</w:t>
      </w:r>
      <w:proofErr w:type="spellEnd"/>
      <w:r w:rsidRPr="00D67BCD">
        <w:rPr>
          <w:rFonts w:ascii="Arial" w:hAnsi="Arial" w:cs="Arial"/>
        </w:rPr>
        <w:t xml:space="preserve"> </w:t>
      </w:r>
      <w:proofErr w:type="spellStart"/>
      <w:r w:rsidRPr="00D67BCD">
        <w:rPr>
          <w:rFonts w:ascii="Arial" w:hAnsi="Arial" w:cs="Arial"/>
        </w:rPr>
        <w:t>kokybiškai</w:t>
      </w:r>
      <w:proofErr w:type="spellEnd"/>
      <w:r w:rsidRPr="00D67BCD">
        <w:rPr>
          <w:rFonts w:ascii="Arial" w:hAnsi="Arial" w:cs="Arial"/>
        </w:rPr>
        <w:t xml:space="preserve"> </w:t>
      </w:r>
      <w:proofErr w:type="spellStart"/>
      <w:r w:rsidRPr="00D67BCD">
        <w:rPr>
          <w:rFonts w:ascii="Arial" w:hAnsi="Arial" w:cs="Arial"/>
        </w:rPr>
        <w:t>ir</w:t>
      </w:r>
      <w:proofErr w:type="spellEnd"/>
      <w:r w:rsidRPr="00D67BCD">
        <w:rPr>
          <w:rFonts w:ascii="Arial" w:hAnsi="Arial" w:cs="Arial"/>
        </w:rPr>
        <w:t xml:space="preserve"> </w:t>
      </w:r>
      <w:proofErr w:type="spellStart"/>
      <w:r w:rsidRPr="00D67BCD">
        <w:rPr>
          <w:rFonts w:ascii="Arial" w:hAnsi="Arial" w:cs="Arial"/>
        </w:rPr>
        <w:t>iš</w:t>
      </w:r>
      <w:proofErr w:type="spellEnd"/>
      <w:r w:rsidRPr="00D67BCD">
        <w:rPr>
          <w:rFonts w:ascii="Arial" w:hAnsi="Arial" w:cs="Arial"/>
        </w:rPr>
        <w:t xml:space="preserve"> </w:t>
      </w:r>
      <w:proofErr w:type="spellStart"/>
      <w:r w:rsidRPr="00D67BCD">
        <w:rPr>
          <w:rFonts w:ascii="Arial" w:hAnsi="Arial" w:cs="Arial"/>
        </w:rPr>
        <w:t>anksto</w:t>
      </w:r>
      <w:proofErr w:type="spellEnd"/>
      <w:r w:rsidRPr="00D67BCD">
        <w:rPr>
          <w:rFonts w:ascii="Arial" w:hAnsi="Arial" w:cs="Arial"/>
        </w:rPr>
        <w:t xml:space="preserve"> </w:t>
      </w:r>
      <w:proofErr w:type="spellStart"/>
      <w:r w:rsidRPr="00D67BCD">
        <w:rPr>
          <w:rFonts w:ascii="Arial" w:hAnsi="Arial" w:cs="Arial"/>
        </w:rPr>
        <w:t>sutartoje</w:t>
      </w:r>
      <w:proofErr w:type="spellEnd"/>
      <w:r w:rsidRPr="00D67BCD">
        <w:rPr>
          <w:rFonts w:ascii="Arial" w:hAnsi="Arial" w:cs="Arial"/>
        </w:rPr>
        <w:t xml:space="preserve"> </w:t>
      </w:r>
      <w:proofErr w:type="spellStart"/>
      <w:r w:rsidRPr="00D67BCD">
        <w:rPr>
          <w:rFonts w:ascii="Arial" w:hAnsi="Arial" w:cs="Arial"/>
        </w:rPr>
        <w:t>su</w:t>
      </w:r>
      <w:proofErr w:type="spellEnd"/>
      <w:r w:rsidRPr="00D67BCD">
        <w:rPr>
          <w:rFonts w:ascii="Arial" w:hAnsi="Arial" w:cs="Arial"/>
        </w:rPr>
        <w:t xml:space="preserve"> </w:t>
      </w:r>
      <w:proofErr w:type="spellStart"/>
      <w:r w:rsidRPr="00D67BCD">
        <w:rPr>
          <w:rFonts w:ascii="Arial" w:hAnsi="Arial" w:cs="Arial"/>
        </w:rPr>
        <w:t>Perkančiuoju</w:t>
      </w:r>
      <w:proofErr w:type="spellEnd"/>
      <w:r w:rsidRPr="00D67BCD">
        <w:rPr>
          <w:rFonts w:ascii="Arial" w:hAnsi="Arial" w:cs="Arial"/>
        </w:rPr>
        <w:t xml:space="preserve"> </w:t>
      </w:r>
      <w:proofErr w:type="spellStart"/>
      <w:r w:rsidRPr="00D67BCD">
        <w:rPr>
          <w:rFonts w:ascii="Arial" w:hAnsi="Arial" w:cs="Arial"/>
        </w:rPr>
        <w:t>subjektu</w:t>
      </w:r>
      <w:proofErr w:type="spellEnd"/>
      <w:r w:rsidRPr="00D67BCD">
        <w:rPr>
          <w:rFonts w:ascii="Arial" w:hAnsi="Arial" w:cs="Arial"/>
        </w:rPr>
        <w:t xml:space="preserve"> </w:t>
      </w:r>
      <w:proofErr w:type="spellStart"/>
      <w:r w:rsidRPr="00D67BCD">
        <w:rPr>
          <w:rFonts w:ascii="Arial" w:hAnsi="Arial" w:cs="Arial"/>
        </w:rPr>
        <w:t>vietoje</w:t>
      </w:r>
      <w:proofErr w:type="spellEnd"/>
      <w:r w:rsidRPr="00D67BCD">
        <w:rPr>
          <w:rFonts w:ascii="Arial" w:hAnsi="Arial" w:cs="Arial"/>
        </w:rPr>
        <w:t xml:space="preserve"> </w:t>
      </w:r>
      <w:proofErr w:type="spellStart"/>
      <w:r w:rsidRPr="00D67BCD">
        <w:rPr>
          <w:rFonts w:ascii="Arial" w:hAnsi="Arial" w:cs="Arial"/>
        </w:rPr>
        <w:t>atspaustas</w:t>
      </w:r>
      <w:proofErr w:type="spellEnd"/>
      <w:r w:rsidRPr="00D67BCD">
        <w:rPr>
          <w:rFonts w:ascii="Arial" w:hAnsi="Arial" w:cs="Arial"/>
        </w:rPr>
        <w:t>/</w:t>
      </w:r>
      <w:proofErr w:type="spellStart"/>
      <w:r w:rsidRPr="00D67BCD">
        <w:rPr>
          <w:rFonts w:ascii="Arial" w:hAnsi="Arial" w:cs="Arial"/>
        </w:rPr>
        <w:t>išsiuvinėtas</w:t>
      </w:r>
      <w:proofErr w:type="spellEnd"/>
      <w:r w:rsidRPr="00D67BCD">
        <w:rPr>
          <w:rFonts w:ascii="Arial" w:hAnsi="Arial" w:cs="Arial"/>
        </w:rPr>
        <w:t xml:space="preserve"> </w:t>
      </w:r>
      <w:proofErr w:type="spellStart"/>
      <w:r w:rsidRPr="00D67BCD">
        <w:rPr>
          <w:rFonts w:ascii="Arial" w:hAnsi="Arial" w:cs="Arial"/>
        </w:rPr>
        <w:t>ar</w:t>
      </w:r>
      <w:proofErr w:type="spellEnd"/>
      <w:r w:rsidRPr="00D67BCD">
        <w:rPr>
          <w:rFonts w:ascii="Arial" w:hAnsi="Arial" w:cs="Arial"/>
        </w:rPr>
        <w:t xml:space="preserve"> </w:t>
      </w:r>
      <w:proofErr w:type="spellStart"/>
      <w:r w:rsidRPr="00D67BCD">
        <w:rPr>
          <w:rFonts w:ascii="Arial" w:hAnsi="Arial" w:cs="Arial"/>
        </w:rPr>
        <w:t>kitu</w:t>
      </w:r>
      <w:proofErr w:type="spellEnd"/>
      <w:r w:rsidRPr="00D67BCD">
        <w:rPr>
          <w:rFonts w:ascii="Arial" w:hAnsi="Arial" w:cs="Arial"/>
        </w:rPr>
        <w:t xml:space="preserve"> </w:t>
      </w:r>
      <w:proofErr w:type="spellStart"/>
      <w:r w:rsidRPr="00D67BCD">
        <w:rPr>
          <w:rFonts w:ascii="Arial" w:hAnsi="Arial" w:cs="Arial"/>
        </w:rPr>
        <w:t>su</w:t>
      </w:r>
      <w:proofErr w:type="spellEnd"/>
      <w:r w:rsidRPr="00D67BCD">
        <w:rPr>
          <w:rFonts w:ascii="Arial" w:hAnsi="Arial" w:cs="Arial"/>
        </w:rPr>
        <w:t xml:space="preserve"> </w:t>
      </w:r>
      <w:proofErr w:type="spellStart"/>
      <w:r w:rsidRPr="00D67BCD">
        <w:rPr>
          <w:rFonts w:ascii="Arial" w:hAnsi="Arial" w:cs="Arial"/>
        </w:rPr>
        <w:t>Perkančiuoju</w:t>
      </w:r>
      <w:proofErr w:type="spellEnd"/>
      <w:r w:rsidRPr="00D67BCD">
        <w:rPr>
          <w:rFonts w:ascii="Arial" w:hAnsi="Arial" w:cs="Arial"/>
        </w:rPr>
        <w:t xml:space="preserve"> </w:t>
      </w:r>
      <w:proofErr w:type="spellStart"/>
      <w:r w:rsidRPr="00D67BCD">
        <w:rPr>
          <w:rFonts w:ascii="Arial" w:hAnsi="Arial" w:cs="Arial"/>
        </w:rPr>
        <w:t>subjektu</w:t>
      </w:r>
      <w:proofErr w:type="spellEnd"/>
      <w:r w:rsidRPr="00D67BCD">
        <w:rPr>
          <w:rFonts w:ascii="Arial" w:hAnsi="Arial" w:cs="Arial"/>
        </w:rPr>
        <w:t xml:space="preserve"> </w:t>
      </w:r>
      <w:proofErr w:type="spellStart"/>
      <w:r w:rsidRPr="00D67BCD">
        <w:rPr>
          <w:rFonts w:ascii="Arial" w:hAnsi="Arial" w:cs="Arial"/>
        </w:rPr>
        <w:t>suderintu</w:t>
      </w:r>
      <w:proofErr w:type="spellEnd"/>
      <w:r w:rsidRPr="00D67BCD">
        <w:rPr>
          <w:rFonts w:ascii="Arial" w:hAnsi="Arial" w:cs="Arial"/>
        </w:rPr>
        <w:t xml:space="preserve"> </w:t>
      </w:r>
      <w:proofErr w:type="spellStart"/>
      <w:r w:rsidRPr="00D67BCD">
        <w:rPr>
          <w:rFonts w:ascii="Arial" w:hAnsi="Arial" w:cs="Arial"/>
        </w:rPr>
        <w:t>ir</w:t>
      </w:r>
      <w:proofErr w:type="spellEnd"/>
      <w:r w:rsidRPr="00D67BCD">
        <w:rPr>
          <w:rFonts w:ascii="Arial" w:hAnsi="Arial" w:cs="Arial"/>
        </w:rPr>
        <w:t xml:space="preserve"> </w:t>
      </w:r>
      <w:proofErr w:type="spellStart"/>
      <w:r w:rsidRPr="00D67BCD">
        <w:rPr>
          <w:rFonts w:ascii="Arial" w:hAnsi="Arial" w:cs="Arial"/>
        </w:rPr>
        <w:t>tinkamu</w:t>
      </w:r>
      <w:proofErr w:type="spellEnd"/>
      <w:r w:rsidRPr="00D67BCD">
        <w:rPr>
          <w:rFonts w:ascii="Arial" w:hAnsi="Arial" w:cs="Arial"/>
        </w:rPr>
        <w:t xml:space="preserve"> </w:t>
      </w:r>
      <w:proofErr w:type="spellStart"/>
      <w:r w:rsidRPr="00D67BCD">
        <w:rPr>
          <w:rFonts w:ascii="Arial" w:hAnsi="Arial" w:cs="Arial"/>
        </w:rPr>
        <w:t>pagal</w:t>
      </w:r>
      <w:proofErr w:type="spellEnd"/>
      <w:r w:rsidRPr="00D67BCD">
        <w:rPr>
          <w:rFonts w:ascii="Arial" w:hAnsi="Arial" w:cs="Arial"/>
        </w:rPr>
        <w:t xml:space="preserve"> </w:t>
      </w:r>
      <w:proofErr w:type="spellStart"/>
      <w:r w:rsidRPr="00D67BCD">
        <w:rPr>
          <w:rFonts w:ascii="Arial" w:hAnsi="Arial" w:cs="Arial"/>
        </w:rPr>
        <w:t>dovanos</w:t>
      </w:r>
      <w:proofErr w:type="spellEnd"/>
      <w:r w:rsidRPr="00D67BCD">
        <w:rPr>
          <w:rFonts w:ascii="Arial" w:hAnsi="Arial" w:cs="Arial"/>
        </w:rPr>
        <w:t xml:space="preserve"> </w:t>
      </w:r>
      <w:proofErr w:type="spellStart"/>
      <w:r w:rsidRPr="00D67BCD">
        <w:rPr>
          <w:rFonts w:ascii="Arial" w:hAnsi="Arial" w:cs="Arial"/>
        </w:rPr>
        <w:t>specifiką</w:t>
      </w:r>
      <w:proofErr w:type="spellEnd"/>
      <w:r w:rsidRPr="00D67BCD">
        <w:rPr>
          <w:rFonts w:ascii="Arial" w:hAnsi="Arial" w:cs="Arial"/>
        </w:rPr>
        <w:t xml:space="preserve"> </w:t>
      </w:r>
      <w:proofErr w:type="spellStart"/>
      <w:r w:rsidRPr="00D67BCD">
        <w:rPr>
          <w:rFonts w:ascii="Arial" w:hAnsi="Arial" w:cs="Arial"/>
        </w:rPr>
        <w:t>spaudos</w:t>
      </w:r>
      <w:proofErr w:type="spellEnd"/>
      <w:r w:rsidRPr="00D67BCD">
        <w:rPr>
          <w:rFonts w:ascii="Arial" w:hAnsi="Arial" w:cs="Arial"/>
        </w:rPr>
        <w:t xml:space="preserve"> </w:t>
      </w:r>
      <w:proofErr w:type="spellStart"/>
      <w:r w:rsidRPr="00D67BCD">
        <w:rPr>
          <w:rFonts w:ascii="Arial" w:hAnsi="Arial" w:cs="Arial"/>
        </w:rPr>
        <w:t>būdu</w:t>
      </w:r>
      <w:proofErr w:type="spellEnd"/>
      <w:r w:rsidRPr="00D67BCD">
        <w:rPr>
          <w:rFonts w:ascii="Arial" w:hAnsi="Arial" w:cs="Arial"/>
        </w:rPr>
        <w:t xml:space="preserve"> </w:t>
      </w:r>
      <w:proofErr w:type="spellStart"/>
      <w:r w:rsidRPr="00D67BCD">
        <w:rPr>
          <w:rFonts w:ascii="Arial" w:hAnsi="Arial" w:cs="Arial"/>
        </w:rPr>
        <w:t>uždėtas</w:t>
      </w:r>
      <w:proofErr w:type="spellEnd"/>
      <w:r w:rsidRPr="00D67BCD">
        <w:rPr>
          <w:rFonts w:ascii="Arial" w:hAnsi="Arial" w:cs="Arial"/>
        </w:rPr>
        <w:t xml:space="preserve"> „</w:t>
      </w:r>
      <w:proofErr w:type="spellStart"/>
      <w:proofErr w:type="gramStart"/>
      <w:r w:rsidRPr="00D67BCD">
        <w:rPr>
          <w:rFonts w:ascii="Arial" w:hAnsi="Arial" w:cs="Arial"/>
        </w:rPr>
        <w:t>Litgrid</w:t>
      </w:r>
      <w:proofErr w:type="spellEnd"/>
      <w:r w:rsidRPr="00D67BCD">
        <w:rPr>
          <w:rFonts w:ascii="Arial" w:hAnsi="Arial" w:cs="Arial"/>
        </w:rPr>
        <w:t xml:space="preserve">“ </w:t>
      </w:r>
      <w:proofErr w:type="spellStart"/>
      <w:r w:rsidRPr="00D67BCD">
        <w:rPr>
          <w:rFonts w:ascii="Arial" w:hAnsi="Arial" w:cs="Arial"/>
        </w:rPr>
        <w:t>logotipas</w:t>
      </w:r>
      <w:proofErr w:type="spellEnd"/>
      <w:proofErr w:type="gramEnd"/>
      <w:r w:rsidRPr="00D67BCD">
        <w:rPr>
          <w:rFonts w:ascii="Arial" w:hAnsi="Arial" w:cs="Arial"/>
        </w:rPr>
        <w:t xml:space="preserve"> </w:t>
      </w:r>
      <w:proofErr w:type="spellStart"/>
      <w:r w:rsidRPr="00D67BCD">
        <w:rPr>
          <w:rFonts w:ascii="Arial" w:hAnsi="Arial" w:cs="Arial"/>
        </w:rPr>
        <w:t>turi</w:t>
      </w:r>
      <w:proofErr w:type="spellEnd"/>
      <w:r w:rsidRPr="00D67BCD">
        <w:rPr>
          <w:rFonts w:ascii="Arial" w:hAnsi="Arial" w:cs="Arial"/>
        </w:rPr>
        <w:t xml:space="preserve"> </w:t>
      </w:r>
      <w:proofErr w:type="spellStart"/>
      <w:r w:rsidRPr="00D67BCD">
        <w:rPr>
          <w:rFonts w:ascii="Arial" w:hAnsi="Arial" w:cs="Arial"/>
        </w:rPr>
        <w:t>atitikti</w:t>
      </w:r>
      <w:proofErr w:type="spellEnd"/>
      <w:r w:rsidRPr="00D67BCD">
        <w:rPr>
          <w:rFonts w:ascii="Arial" w:hAnsi="Arial" w:cs="Arial"/>
        </w:rPr>
        <w:t xml:space="preserve"> „</w:t>
      </w:r>
      <w:proofErr w:type="spellStart"/>
      <w:proofErr w:type="gramStart"/>
      <w:r w:rsidRPr="00D67BCD">
        <w:rPr>
          <w:rFonts w:ascii="Arial" w:hAnsi="Arial" w:cs="Arial"/>
        </w:rPr>
        <w:t>Litgrid</w:t>
      </w:r>
      <w:proofErr w:type="spellEnd"/>
      <w:r w:rsidRPr="00D67BCD">
        <w:rPr>
          <w:rFonts w:ascii="Arial" w:hAnsi="Arial" w:cs="Arial"/>
        </w:rPr>
        <w:t xml:space="preserve">“ </w:t>
      </w:r>
      <w:proofErr w:type="spellStart"/>
      <w:r w:rsidRPr="00D67BCD">
        <w:rPr>
          <w:rFonts w:ascii="Arial" w:hAnsi="Arial" w:cs="Arial"/>
        </w:rPr>
        <w:t>prekės</w:t>
      </w:r>
      <w:proofErr w:type="spellEnd"/>
      <w:proofErr w:type="gramEnd"/>
      <w:r w:rsidRPr="00D67BCD">
        <w:rPr>
          <w:rFonts w:ascii="Arial" w:hAnsi="Arial" w:cs="Arial"/>
        </w:rPr>
        <w:t xml:space="preserve"> </w:t>
      </w:r>
      <w:proofErr w:type="spellStart"/>
      <w:r w:rsidRPr="00D67BCD">
        <w:rPr>
          <w:rFonts w:ascii="Arial" w:hAnsi="Arial" w:cs="Arial"/>
        </w:rPr>
        <w:t>ženklo</w:t>
      </w:r>
      <w:proofErr w:type="spellEnd"/>
      <w:r w:rsidRPr="00D67BCD">
        <w:rPr>
          <w:rFonts w:ascii="Arial" w:hAnsi="Arial" w:cs="Arial"/>
        </w:rPr>
        <w:t xml:space="preserve"> </w:t>
      </w:r>
      <w:proofErr w:type="spellStart"/>
      <w:r w:rsidRPr="00D67BCD">
        <w:rPr>
          <w:rFonts w:ascii="Arial" w:hAnsi="Arial" w:cs="Arial"/>
        </w:rPr>
        <w:t>stilių</w:t>
      </w:r>
      <w:proofErr w:type="spellEnd"/>
      <w:r w:rsidRPr="00D67BCD">
        <w:rPr>
          <w:rFonts w:ascii="Arial" w:hAnsi="Arial" w:cs="Arial"/>
        </w:rPr>
        <w:t xml:space="preserve">. </w:t>
      </w:r>
    </w:p>
    <w:p w14:paraId="612E1532" w14:textId="726F2A35" w:rsidR="008901D1" w:rsidRPr="008901D1" w:rsidRDefault="008901D1" w:rsidP="002279E4">
      <w:pPr>
        <w:pStyle w:val="Sraopastraipa"/>
        <w:numPr>
          <w:ilvl w:val="1"/>
          <w:numId w:val="18"/>
        </w:numPr>
        <w:jc w:val="both"/>
        <w:rPr>
          <w:rFonts w:ascii="Arial" w:hAnsi="Arial" w:cs="Arial"/>
        </w:rPr>
      </w:pPr>
      <w:proofErr w:type="spellStart"/>
      <w:r w:rsidRPr="008901D1">
        <w:rPr>
          <w:rFonts w:ascii="Arial" w:hAnsi="Arial" w:cs="Arial"/>
        </w:rPr>
        <w:lastRenderedPageBreak/>
        <w:t>Tiekėjas</w:t>
      </w:r>
      <w:proofErr w:type="spellEnd"/>
      <w:r w:rsidRPr="008901D1">
        <w:rPr>
          <w:rFonts w:ascii="Arial" w:hAnsi="Arial" w:cs="Arial"/>
        </w:rPr>
        <w:t xml:space="preserve"> </w:t>
      </w:r>
      <w:proofErr w:type="spellStart"/>
      <w:r w:rsidRPr="008901D1">
        <w:rPr>
          <w:rFonts w:ascii="Arial" w:hAnsi="Arial" w:cs="Arial"/>
        </w:rPr>
        <w:t>turi</w:t>
      </w:r>
      <w:proofErr w:type="spellEnd"/>
      <w:r w:rsidRPr="008901D1">
        <w:rPr>
          <w:rFonts w:ascii="Arial" w:hAnsi="Arial" w:cs="Arial"/>
        </w:rPr>
        <w:t xml:space="preserve"> </w:t>
      </w:r>
      <w:proofErr w:type="spellStart"/>
      <w:r w:rsidRPr="008901D1">
        <w:rPr>
          <w:rFonts w:ascii="Arial" w:hAnsi="Arial" w:cs="Arial"/>
        </w:rPr>
        <w:t>pasiūlyti</w:t>
      </w:r>
      <w:proofErr w:type="spellEnd"/>
      <w:r w:rsidRPr="008901D1">
        <w:rPr>
          <w:rFonts w:ascii="Arial" w:hAnsi="Arial" w:cs="Arial"/>
        </w:rPr>
        <w:t xml:space="preserve"> ne </w:t>
      </w:r>
      <w:proofErr w:type="spellStart"/>
      <w:r w:rsidRPr="008901D1">
        <w:rPr>
          <w:rFonts w:ascii="Arial" w:hAnsi="Arial" w:cs="Arial"/>
        </w:rPr>
        <w:t>mažiau</w:t>
      </w:r>
      <w:proofErr w:type="spellEnd"/>
      <w:r w:rsidRPr="008901D1">
        <w:rPr>
          <w:rFonts w:ascii="Arial" w:hAnsi="Arial" w:cs="Arial"/>
        </w:rPr>
        <w:t xml:space="preserve"> </w:t>
      </w:r>
      <w:proofErr w:type="spellStart"/>
      <w:r w:rsidRPr="008901D1">
        <w:rPr>
          <w:rFonts w:ascii="Arial" w:hAnsi="Arial" w:cs="Arial"/>
        </w:rPr>
        <w:t>kaip</w:t>
      </w:r>
      <w:proofErr w:type="spellEnd"/>
      <w:r w:rsidRPr="008901D1">
        <w:rPr>
          <w:rFonts w:ascii="Arial" w:hAnsi="Arial" w:cs="Arial"/>
        </w:rPr>
        <w:t xml:space="preserve"> 5 </w:t>
      </w:r>
      <w:proofErr w:type="spellStart"/>
      <w:r w:rsidRPr="008901D1">
        <w:rPr>
          <w:rFonts w:ascii="Arial" w:hAnsi="Arial" w:cs="Arial"/>
        </w:rPr>
        <w:t>dovanos</w:t>
      </w:r>
      <w:proofErr w:type="spellEnd"/>
      <w:r w:rsidRPr="008901D1">
        <w:rPr>
          <w:rFonts w:ascii="Arial" w:hAnsi="Arial" w:cs="Arial"/>
        </w:rPr>
        <w:t xml:space="preserve"> </w:t>
      </w:r>
      <w:proofErr w:type="spellStart"/>
      <w:r w:rsidRPr="008901D1">
        <w:rPr>
          <w:rFonts w:ascii="Arial" w:hAnsi="Arial" w:cs="Arial"/>
        </w:rPr>
        <w:t>darbuotojams</w:t>
      </w:r>
      <w:proofErr w:type="spellEnd"/>
      <w:r w:rsidRPr="008901D1">
        <w:rPr>
          <w:rFonts w:ascii="Arial" w:hAnsi="Arial" w:cs="Arial"/>
        </w:rPr>
        <w:t xml:space="preserve"> </w:t>
      </w:r>
      <w:proofErr w:type="spellStart"/>
      <w:r w:rsidRPr="008901D1">
        <w:rPr>
          <w:rFonts w:ascii="Arial" w:hAnsi="Arial" w:cs="Arial"/>
        </w:rPr>
        <w:t>variantus</w:t>
      </w:r>
      <w:proofErr w:type="spellEnd"/>
      <w:r w:rsidRPr="008901D1">
        <w:rPr>
          <w:rFonts w:ascii="Arial" w:hAnsi="Arial" w:cs="Arial"/>
        </w:rPr>
        <w:t xml:space="preserve"> </w:t>
      </w:r>
      <w:proofErr w:type="spellStart"/>
      <w:r w:rsidRPr="008901D1">
        <w:rPr>
          <w:rFonts w:ascii="Arial" w:hAnsi="Arial" w:cs="Arial"/>
        </w:rPr>
        <w:t>ateinantiems</w:t>
      </w:r>
      <w:proofErr w:type="spellEnd"/>
      <w:r w:rsidRPr="008901D1">
        <w:rPr>
          <w:rFonts w:ascii="Arial" w:hAnsi="Arial" w:cs="Arial"/>
        </w:rPr>
        <w:t xml:space="preserve"> </w:t>
      </w:r>
      <w:proofErr w:type="spellStart"/>
      <w:r w:rsidRPr="008901D1">
        <w:rPr>
          <w:rFonts w:ascii="Arial" w:hAnsi="Arial" w:cs="Arial"/>
        </w:rPr>
        <w:t>kalendoriniams</w:t>
      </w:r>
      <w:proofErr w:type="spellEnd"/>
      <w:r w:rsidRPr="008901D1">
        <w:rPr>
          <w:rFonts w:ascii="Arial" w:hAnsi="Arial" w:cs="Arial"/>
        </w:rPr>
        <w:t xml:space="preserve"> </w:t>
      </w:r>
      <w:proofErr w:type="spellStart"/>
      <w:r w:rsidRPr="008901D1">
        <w:rPr>
          <w:rFonts w:ascii="Arial" w:hAnsi="Arial" w:cs="Arial"/>
        </w:rPr>
        <w:t>metams</w:t>
      </w:r>
      <w:proofErr w:type="spellEnd"/>
      <w:r w:rsidRPr="008901D1">
        <w:rPr>
          <w:rFonts w:ascii="Arial" w:hAnsi="Arial" w:cs="Arial"/>
        </w:rPr>
        <w:t xml:space="preserve"> ne </w:t>
      </w:r>
      <w:proofErr w:type="spellStart"/>
      <w:r w:rsidRPr="008901D1">
        <w:rPr>
          <w:rFonts w:ascii="Arial" w:hAnsi="Arial" w:cs="Arial"/>
        </w:rPr>
        <w:t>vėliau</w:t>
      </w:r>
      <w:proofErr w:type="spellEnd"/>
      <w:r w:rsidRPr="008901D1">
        <w:rPr>
          <w:rFonts w:ascii="Arial" w:hAnsi="Arial" w:cs="Arial"/>
        </w:rPr>
        <w:t xml:space="preserve"> </w:t>
      </w:r>
      <w:proofErr w:type="spellStart"/>
      <w:r w:rsidRPr="008901D1">
        <w:rPr>
          <w:rFonts w:ascii="Arial" w:hAnsi="Arial" w:cs="Arial"/>
        </w:rPr>
        <w:t>kaip</w:t>
      </w:r>
      <w:proofErr w:type="spellEnd"/>
      <w:r w:rsidRPr="008901D1">
        <w:rPr>
          <w:rFonts w:ascii="Arial" w:hAnsi="Arial" w:cs="Arial"/>
        </w:rPr>
        <w:t xml:space="preserve"> </w:t>
      </w:r>
      <w:proofErr w:type="spellStart"/>
      <w:r w:rsidRPr="008901D1">
        <w:rPr>
          <w:rFonts w:ascii="Arial" w:hAnsi="Arial" w:cs="Arial"/>
        </w:rPr>
        <w:t>iki</w:t>
      </w:r>
      <w:proofErr w:type="spellEnd"/>
      <w:r w:rsidRPr="008901D1">
        <w:rPr>
          <w:rFonts w:ascii="Arial" w:hAnsi="Arial" w:cs="Arial"/>
        </w:rPr>
        <w:t xml:space="preserve"> </w:t>
      </w:r>
      <w:proofErr w:type="spellStart"/>
      <w:r w:rsidRPr="008901D1">
        <w:rPr>
          <w:rFonts w:ascii="Arial" w:hAnsi="Arial" w:cs="Arial"/>
        </w:rPr>
        <w:t>lapkričio</w:t>
      </w:r>
      <w:proofErr w:type="spellEnd"/>
      <w:r w:rsidRPr="008901D1">
        <w:rPr>
          <w:rFonts w:ascii="Arial" w:hAnsi="Arial" w:cs="Arial"/>
        </w:rPr>
        <w:t xml:space="preserve"> 1 d. </w:t>
      </w:r>
    </w:p>
    <w:p w14:paraId="3FF01B52" w14:textId="0CE4C7AF" w:rsidR="008901D1" w:rsidRPr="008901D1" w:rsidRDefault="008901D1" w:rsidP="002279E4">
      <w:pPr>
        <w:pStyle w:val="Sraopastraipa"/>
        <w:numPr>
          <w:ilvl w:val="1"/>
          <w:numId w:val="18"/>
        </w:numPr>
        <w:jc w:val="both"/>
        <w:rPr>
          <w:rFonts w:ascii="Arial" w:hAnsi="Arial" w:cs="Arial"/>
        </w:rPr>
      </w:pPr>
      <w:proofErr w:type="spellStart"/>
      <w:r w:rsidRPr="008901D1">
        <w:rPr>
          <w:rFonts w:ascii="Arial" w:hAnsi="Arial" w:cs="Arial"/>
        </w:rPr>
        <w:t>Perkančiajam</w:t>
      </w:r>
      <w:proofErr w:type="spellEnd"/>
      <w:r w:rsidRPr="008901D1">
        <w:rPr>
          <w:rFonts w:ascii="Arial" w:hAnsi="Arial" w:cs="Arial"/>
        </w:rPr>
        <w:t xml:space="preserve"> </w:t>
      </w:r>
      <w:proofErr w:type="spellStart"/>
      <w:r w:rsidRPr="008901D1">
        <w:rPr>
          <w:rFonts w:ascii="Arial" w:hAnsi="Arial" w:cs="Arial"/>
        </w:rPr>
        <w:t>subjektui</w:t>
      </w:r>
      <w:proofErr w:type="spellEnd"/>
      <w:r w:rsidRPr="008901D1">
        <w:rPr>
          <w:rFonts w:ascii="Arial" w:hAnsi="Arial" w:cs="Arial"/>
        </w:rPr>
        <w:t xml:space="preserve"> per 5 d. d. </w:t>
      </w:r>
      <w:proofErr w:type="spellStart"/>
      <w:r w:rsidRPr="008901D1">
        <w:rPr>
          <w:rFonts w:ascii="Arial" w:hAnsi="Arial" w:cs="Arial"/>
        </w:rPr>
        <w:t>patvirtinus</w:t>
      </w:r>
      <w:proofErr w:type="spellEnd"/>
      <w:r w:rsidRPr="008901D1">
        <w:rPr>
          <w:rFonts w:ascii="Arial" w:hAnsi="Arial" w:cs="Arial"/>
        </w:rPr>
        <w:t xml:space="preserve"> </w:t>
      </w:r>
      <w:proofErr w:type="spellStart"/>
      <w:r w:rsidRPr="008901D1">
        <w:rPr>
          <w:rFonts w:ascii="Arial" w:hAnsi="Arial" w:cs="Arial"/>
        </w:rPr>
        <w:t>pasirinkimą</w:t>
      </w:r>
      <w:proofErr w:type="spellEnd"/>
      <w:r w:rsidRPr="008901D1">
        <w:rPr>
          <w:rFonts w:ascii="Arial" w:hAnsi="Arial" w:cs="Arial"/>
        </w:rPr>
        <w:t xml:space="preserve">, </w:t>
      </w:r>
      <w:proofErr w:type="spellStart"/>
      <w:r w:rsidRPr="008901D1">
        <w:rPr>
          <w:rFonts w:ascii="Arial" w:hAnsi="Arial" w:cs="Arial"/>
        </w:rPr>
        <w:t>dovanas</w:t>
      </w:r>
      <w:proofErr w:type="spellEnd"/>
      <w:r w:rsidRPr="008901D1">
        <w:rPr>
          <w:rFonts w:ascii="Arial" w:hAnsi="Arial" w:cs="Arial"/>
        </w:rPr>
        <w:t xml:space="preserve"> </w:t>
      </w:r>
      <w:proofErr w:type="spellStart"/>
      <w:r w:rsidRPr="008901D1">
        <w:rPr>
          <w:rFonts w:ascii="Arial" w:hAnsi="Arial" w:cs="Arial"/>
        </w:rPr>
        <w:t>Tiekėjas</w:t>
      </w:r>
      <w:proofErr w:type="spellEnd"/>
      <w:r w:rsidRPr="008901D1">
        <w:rPr>
          <w:rFonts w:ascii="Arial" w:hAnsi="Arial" w:cs="Arial"/>
        </w:rPr>
        <w:t xml:space="preserve"> </w:t>
      </w:r>
      <w:proofErr w:type="spellStart"/>
      <w:r w:rsidRPr="008901D1">
        <w:rPr>
          <w:rFonts w:ascii="Arial" w:hAnsi="Arial" w:cs="Arial"/>
        </w:rPr>
        <w:t>nuperka</w:t>
      </w:r>
      <w:proofErr w:type="spellEnd"/>
      <w:r w:rsidRPr="008901D1">
        <w:rPr>
          <w:rFonts w:ascii="Arial" w:hAnsi="Arial" w:cs="Arial"/>
        </w:rPr>
        <w:t xml:space="preserve"> </w:t>
      </w:r>
      <w:proofErr w:type="spellStart"/>
      <w:r w:rsidRPr="008901D1">
        <w:rPr>
          <w:rFonts w:ascii="Arial" w:hAnsi="Arial" w:cs="Arial"/>
        </w:rPr>
        <w:t>ir</w:t>
      </w:r>
      <w:proofErr w:type="spellEnd"/>
      <w:r w:rsidRPr="008901D1">
        <w:rPr>
          <w:rFonts w:ascii="Arial" w:hAnsi="Arial" w:cs="Arial"/>
        </w:rPr>
        <w:t xml:space="preserve"> </w:t>
      </w:r>
      <w:proofErr w:type="spellStart"/>
      <w:r w:rsidRPr="008901D1">
        <w:rPr>
          <w:rFonts w:ascii="Arial" w:hAnsi="Arial" w:cs="Arial"/>
        </w:rPr>
        <w:t>nurodytus</w:t>
      </w:r>
      <w:proofErr w:type="spellEnd"/>
      <w:r w:rsidRPr="008901D1">
        <w:rPr>
          <w:rFonts w:ascii="Arial" w:hAnsi="Arial" w:cs="Arial"/>
        </w:rPr>
        <w:t xml:space="preserve"> </w:t>
      </w:r>
      <w:proofErr w:type="spellStart"/>
      <w:r w:rsidRPr="008901D1">
        <w:rPr>
          <w:rFonts w:ascii="Arial" w:hAnsi="Arial" w:cs="Arial"/>
        </w:rPr>
        <w:t>jų</w:t>
      </w:r>
      <w:proofErr w:type="spellEnd"/>
      <w:r w:rsidRPr="008901D1">
        <w:rPr>
          <w:rFonts w:ascii="Arial" w:hAnsi="Arial" w:cs="Arial"/>
        </w:rPr>
        <w:t xml:space="preserve"> </w:t>
      </w:r>
      <w:proofErr w:type="spellStart"/>
      <w:r w:rsidRPr="008901D1">
        <w:rPr>
          <w:rFonts w:ascii="Arial" w:hAnsi="Arial" w:cs="Arial"/>
        </w:rPr>
        <w:t>atitinkamus</w:t>
      </w:r>
      <w:proofErr w:type="spellEnd"/>
      <w:r w:rsidRPr="008901D1">
        <w:rPr>
          <w:rFonts w:ascii="Arial" w:hAnsi="Arial" w:cs="Arial"/>
        </w:rPr>
        <w:t xml:space="preserve"> </w:t>
      </w:r>
      <w:proofErr w:type="spellStart"/>
      <w:r w:rsidRPr="008901D1">
        <w:rPr>
          <w:rFonts w:ascii="Arial" w:hAnsi="Arial" w:cs="Arial"/>
        </w:rPr>
        <w:t>kiekius</w:t>
      </w:r>
      <w:proofErr w:type="spellEnd"/>
      <w:r w:rsidRPr="008901D1">
        <w:rPr>
          <w:rFonts w:ascii="Arial" w:hAnsi="Arial" w:cs="Arial"/>
        </w:rPr>
        <w:t xml:space="preserve"> </w:t>
      </w:r>
      <w:proofErr w:type="spellStart"/>
      <w:r w:rsidRPr="008901D1">
        <w:rPr>
          <w:rFonts w:ascii="Arial" w:hAnsi="Arial" w:cs="Arial"/>
        </w:rPr>
        <w:t>pristato</w:t>
      </w:r>
      <w:proofErr w:type="spellEnd"/>
      <w:r w:rsidRPr="008901D1">
        <w:rPr>
          <w:rFonts w:ascii="Arial" w:hAnsi="Arial" w:cs="Arial"/>
        </w:rPr>
        <w:t xml:space="preserve"> į </w:t>
      </w:r>
      <w:proofErr w:type="spellStart"/>
      <w:r w:rsidRPr="008901D1">
        <w:rPr>
          <w:rFonts w:ascii="Arial" w:hAnsi="Arial" w:cs="Arial"/>
        </w:rPr>
        <w:t>Perkančiojo</w:t>
      </w:r>
      <w:proofErr w:type="spellEnd"/>
      <w:r w:rsidRPr="008901D1">
        <w:rPr>
          <w:rFonts w:ascii="Arial" w:hAnsi="Arial" w:cs="Arial"/>
        </w:rPr>
        <w:t xml:space="preserve"> </w:t>
      </w:r>
      <w:proofErr w:type="spellStart"/>
      <w:r w:rsidRPr="008901D1">
        <w:rPr>
          <w:rFonts w:ascii="Arial" w:hAnsi="Arial" w:cs="Arial"/>
        </w:rPr>
        <w:t>subjekto</w:t>
      </w:r>
      <w:proofErr w:type="spellEnd"/>
      <w:r w:rsidRPr="008901D1">
        <w:rPr>
          <w:rFonts w:ascii="Arial" w:hAnsi="Arial" w:cs="Arial"/>
        </w:rPr>
        <w:t xml:space="preserve"> </w:t>
      </w:r>
      <w:proofErr w:type="spellStart"/>
      <w:r w:rsidRPr="008901D1">
        <w:rPr>
          <w:rFonts w:ascii="Arial" w:hAnsi="Arial" w:cs="Arial"/>
        </w:rPr>
        <w:t>centrinę</w:t>
      </w:r>
      <w:proofErr w:type="spellEnd"/>
      <w:r w:rsidRPr="008901D1">
        <w:rPr>
          <w:rFonts w:ascii="Arial" w:hAnsi="Arial" w:cs="Arial"/>
        </w:rPr>
        <w:t xml:space="preserve"> </w:t>
      </w:r>
      <w:proofErr w:type="spellStart"/>
      <w:r w:rsidRPr="008901D1">
        <w:rPr>
          <w:rFonts w:ascii="Arial" w:hAnsi="Arial" w:cs="Arial"/>
        </w:rPr>
        <w:t>būstinę</w:t>
      </w:r>
      <w:proofErr w:type="spellEnd"/>
      <w:r w:rsidRPr="008901D1">
        <w:rPr>
          <w:rFonts w:ascii="Arial" w:hAnsi="Arial" w:cs="Arial"/>
        </w:rPr>
        <w:t xml:space="preserve"> </w:t>
      </w:r>
      <w:proofErr w:type="spellStart"/>
      <w:r w:rsidRPr="008901D1">
        <w:rPr>
          <w:rFonts w:ascii="Arial" w:hAnsi="Arial" w:cs="Arial"/>
        </w:rPr>
        <w:t>bei</w:t>
      </w:r>
      <w:proofErr w:type="spellEnd"/>
      <w:r w:rsidRPr="008901D1">
        <w:rPr>
          <w:rFonts w:ascii="Arial" w:hAnsi="Arial" w:cs="Arial"/>
        </w:rPr>
        <w:t xml:space="preserve"> </w:t>
      </w:r>
      <w:proofErr w:type="spellStart"/>
      <w:r w:rsidRPr="008901D1">
        <w:rPr>
          <w:rFonts w:ascii="Arial" w:hAnsi="Arial" w:cs="Arial"/>
        </w:rPr>
        <w:t>nutolusius</w:t>
      </w:r>
      <w:proofErr w:type="spellEnd"/>
      <w:r w:rsidRPr="008901D1">
        <w:rPr>
          <w:rFonts w:ascii="Arial" w:hAnsi="Arial" w:cs="Arial"/>
        </w:rPr>
        <w:t xml:space="preserve"> </w:t>
      </w:r>
      <w:proofErr w:type="spellStart"/>
      <w:r w:rsidRPr="008901D1">
        <w:rPr>
          <w:rFonts w:ascii="Arial" w:hAnsi="Arial" w:cs="Arial"/>
        </w:rPr>
        <w:t>padalinius</w:t>
      </w:r>
      <w:proofErr w:type="spellEnd"/>
      <w:r w:rsidRPr="008901D1">
        <w:rPr>
          <w:rFonts w:ascii="Arial" w:hAnsi="Arial" w:cs="Arial"/>
        </w:rPr>
        <w:t xml:space="preserve"> </w:t>
      </w:r>
      <w:proofErr w:type="spellStart"/>
      <w:r w:rsidRPr="008901D1">
        <w:rPr>
          <w:rFonts w:ascii="Arial" w:hAnsi="Arial" w:cs="Arial"/>
        </w:rPr>
        <w:t>iki</w:t>
      </w:r>
      <w:proofErr w:type="spellEnd"/>
      <w:r w:rsidRPr="008901D1">
        <w:rPr>
          <w:rFonts w:ascii="Arial" w:hAnsi="Arial" w:cs="Arial"/>
        </w:rPr>
        <w:t xml:space="preserve"> </w:t>
      </w:r>
      <w:proofErr w:type="spellStart"/>
      <w:r w:rsidRPr="008901D1">
        <w:rPr>
          <w:rFonts w:ascii="Arial" w:hAnsi="Arial" w:cs="Arial"/>
        </w:rPr>
        <w:t>gruodžio</w:t>
      </w:r>
      <w:proofErr w:type="spellEnd"/>
      <w:r w:rsidRPr="008901D1">
        <w:rPr>
          <w:rFonts w:ascii="Arial" w:hAnsi="Arial" w:cs="Arial"/>
        </w:rPr>
        <w:t xml:space="preserve"> 1 d. (</w:t>
      </w:r>
      <w:proofErr w:type="spellStart"/>
      <w:r w:rsidRPr="008901D1">
        <w:rPr>
          <w:rFonts w:ascii="Arial" w:hAnsi="Arial" w:cs="Arial"/>
        </w:rPr>
        <w:t>pavyzdžiui</w:t>
      </w:r>
      <w:proofErr w:type="spellEnd"/>
      <w:r w:rsidRPr="008901D1">
        <w:rPr>
          <w:rFonts w:ascii="Arial" w:hAnsi="Arial" w:cs="Arial"/>
        </w:rPr>
        <w:t xml:space="preserve">, </w:t>
      </w:r>
      <w:proofErr w:type="spellStart"/>
      <w:r w:rsidRPr="008901D1">
        <w:rPr>
          <w:rFonts w:ascii="Arial" w:hAnsi="Arial" w:cs="Arial"/>
        </w:rPr>
        <w:t>iki</w:t>
      </w:r>
      <w:proofErr w:type="spellEnd"/>
      <w:r w:rsidRPr="008901D1">
        <w:rPr>
          <w:rFonts w:ascii="Arial" w:hAnsi="Arial" w:cs="Arial"/>
        </w:rPr>
        <w:t xml:space="preserve"> 202</w:t>
      </w:r>
      <w:r w:rsidR="00D67BCD">
        <w:rPr>
          <w:rFonts w:ascii="Arial" w:hAnsi="Arial" w:cs="Arial"/>
        </w:rPr>
        <w:t>6</w:t>
      </w:r>
      <w:r w:rsidRPr="008901D1">
        <w:rPr>
          <w:rFonts w:ascii="Arial" w:hAnsi="Arial" w:cs="Arial"/>
        </w:rPr>
        <w:t xml:space="preserve"> m. </w:t>
      </w:r>
      <w:proofErr w:type="spellStart"/>
      <w:r w:rsidRPr="008901D1">
        <w:rPr>
          <w:rFonts w:ascii="Arial" w:hAnsi="Arial" w:cs="Arial"/>
        </w:rPr>
        <w:t>gruodžio</w:t>
      </w:r>
      <w:proofErr w:type="spellEnd"/>
      <w:r w:rsidRPr="008901D1">
        <w:rPr>
          <w:rFonts w:ascii="Arial" w:hAnsi="Arial" w:cs="Arial"/>
        </w:rPr>
        <w:t xml:space="preserve"> 1 d. </w:t>
      </w:r>
      <w:proofErr w:type="spellStart"/>
      <w:r w:rsidRPr="008901D1">
        <w:rPr>
          <w:rFonts w:ascii="Arial" w:hAnsi="Arial" w:cs="Arial"/>
        </w:rPr>
        <w:t>pristatyti</w:t>
      </w:r>
      <w:proofErr w:type="spellEnd"/>
      <w:r w:rsidRPr="008901D1">
        <w:rPr>
          <w:rFonts w:ascii="Arial" w:hAnsi="Arial" w:cs="Arial"/>
        </w:rPr>
        <w:t xml:space="preserve"> </w:t>
      </w:r>
      <w:proofErr w:type="spellStart"/>
      <w:r w:rsidRPr="008901D1">
        <w:rPr>
          <w:rFonts w:ascii="Arial" w:hAnsi="Arial" w:cs="Arial"/>
        </w:rPr>
        <w:t>dovanas</w:t>
      </w:r>
      <w:proofErr w:type="spellEnd"/>
      <w:r w:rsidRPr="008901D1">
        <w:rPr>
          <w:rFonts w:ascii="Arial" w:hAnsi="Arial" w:cs="Arial"/>
        </w:rPr>
        <w:t xml:space="preserve">, </w:t>
      </w:r>
      <w:proofErr w:type="spellStart"/>
      <w:r w:rsidRPr="008901D1">
        <w:rPr>
          <w:rFonts w:ascii="Arial" w:hAnsi="Arial" w:cs="Arial"/>
        </w:rPr>
        <w:t>kurios</w:t>
      </w:r>
      <w:proofErr w:type="spellEnd"/>
      <w:r w:rsidRPr="008901D1">
        <w:rPr>
          <w:rFonts w:ascii="Arial" w:hAnsi="Arial" w:cs="Arial"/>
        </w:rPr>
        <w:t xml:space="preserve"> bus </w:t>
      </w:r>
      <w:proofErr w:type="spellStart"/>
      <w:r w:rsidRPr="008901D1">
        <w:rPr>
          <w:rFonts w:ascii="Arial" w:hAnsi="Arial" w:cs="Arial"/>
        </w:rPr>
        <w:t>teikiamos</w:t>
      </w:r>
      <w:proofErr w:type="spellEnd"/>
      <w:r w:rsidRPr="008901D1">
        <w:rPr>
          <w:rFonts w:ascii="Arial" w:hAnsi="Arial" w:cs="Arial"/>
        </w:rPr>
        <w:t xml:space="preserve"> </w:t>
      </w:r>
      <w:proofErr w:type="spellStart"/>
      <w:r w:rsidRPr="008901D1">
        <w:rPr>
          <w:rFonts w:ascii="Arial" w:hAnsi="Arial" w:cs="Arial"/>
        </w:rPr>
        <w:t>darbuotojams</w:t>
      </w:r>
      <w:proofErr w:type="spellEnd"/>
      <w:r w:rsidRPr="008901D1">
        <w:rPr>
          <w:rFonts w:ascii="Arial" w:hAnsi="Arial" w:cs="Arial"/>
        </w:rPr>
        <w:t xml:space="preserve"> </w:t>
      </w:r>
      <w:proofErr w:type="spellStart"/>
      <w:r w:rsidRPr="008901D1">
        <w:rPr>
          <w:rFonts w:ascii="Arial" w:hAnsi="Arial" w:cs="Arial"/>
        </w:rPr>
        <w:t>nuo</w:t>
      </w:r>
      <w:proofErr w:type="spellEnd"/>
      <w:r w:rsidRPr="008901D1">
        <w:rPr>
          <w:rFonts w:ascii="Arial" w:hAnsi="Arial" w:cs="Arial"/>
        </w:rPr>
        <w:t xml:space="preserve"> 202</w:t>
      </w:r>
      <w:r w:rsidR="00D67BCD">
        <w:rPr>
          <w:rFonts w:ascii="Arial" w:hAnsi="Arial" w:cs="Arial"/>
        </w:rPr>
        <w:t>7</w:t>
      </w:r>
      <w:r w:rsidRPr="008901D1">
        <w:rPr>
          <w:rFonts w:ascii="Arial" w:hAnsi="Arial" w:cs="Arial"/>
        </w:rPr>
        <w:t xml:space="preserve"> m. </w:t>
      </w:r>
      <w:proofErr w:type="spellStart"/>
      <w:r w:rsidRPr="008901D1">
        <w:rPr>
          <w:rFonts w:ascii="Arial" w:hAnsi="Arial" w:cs="Arial"/>
        </w:rPr>
        <w:t>sausio</w:t>
      </w:r>
      <w:proofErr w:type="spellEnd"/>
      <w:r w:rsidRPr="008901D1">
        <w:rPr>
          <w:rFonts w:ascii="Arial" w:hAnsi="Arial" w:cs="Arial"/>
        </w:rPr>
        <w:t xml:space="preserve"> </w:t>
      </w:r>
      <w:proofErr w:type="spellStart"/>
      <w:r w:rsidRPr="008901D1">
        <w:rPr>
          <w:rFonts w:ascii="Arial" w:hAnsi="Arial" w:cs="Arial"/>
        </w:rPr>
        <w:t>mėn</w:t>
      </w:r>
      <w:proofErr w:type="spellEnd"/>
      <w:r w:rsidRPr="008901D1">
        <w:rPr>
          <w:rFonts w:ascii="Arial" w:hAnsi="Arial" w:cs="Arial"/>
        </w:rPr>
        <w:t xml:space="preserve">. </w:t>
      </w:r>
      <w:proofErr w:type="spellStart"/>
      <w:r w:rsidRPr="008901D1">
        <w:rPr>
          <w:rFonts w:ascii="Arial" w:hAnsi="Arial" w:cs="Arial"/>
        </w:rPr>
        <w:t>visus</w:t>
      </w:r>
      <w:proofErr w:type="spellEnd"/>
      <w:r w:rsidRPr="008901D1">
        <w:rPr>
          <w:rFonts w:ascii="Arial" w:hAnsi="Arial" w:cs="Arial"/>
        </w:rPr>
        <w:t xml:space="preserve"> </w:t>
      </w:r>
      <w:proofErr w:type="spellStart"/>
      <w:r w:rsidRPr="008901D1">
        <w:rPr>
          <w:rFonts w:ascii="Arial" w:hAnsi="Arial" w:cs="Arial"/>
        </w:rPr>
        <w:t>metus</w:t>
      </w:r>
      <w:proofErr w:type="spellEnd"/>
      <w:r w:rsidRPr="008901D1">
        <w:rPr>
          <w:rFonts w:ascii="Arial" w:hAnsi="Arial" w:cs="Arial"/>
        </w:rPr>
        <w:t xml:space="preserve">). </w:t>
      </w:r>
    </w:p>
    <w:p w14:paraId="3EC05D90" w14:textId="28103ECC" w:rsidR="008901D1" w:rsidRPr="005B3EB9" w:rsidRDefault="008901D1" w:rsidP="002279E4">
      <w:pPr>
        <w:pStyle w:val="Sraopastraipa"/>
        <w:numPr>
          <w:ilvl w:val="1"/>
          <w:numId w:val="18"/>
        </w:numPr>
        <w:jc w:val="both"/>
        <w:rPr>
          <w:rFonts w:ascii="Arial" w:hAnsi="Arial" w:cs="Arial"/>
        </w:rPr>
      </w:pPr>
      <w:proofErr w:type="spellStart"/>
      <w:r w:rsidRPr="008901D1">
        <w:rPr>
          <w:rFonts w:ascii="Arial" w:hAnsi="Arial" w:cs="Arial"/>
        </w:rPr>
        <w:t>Gimtadienio</w:t>
      </w:r>
      <w:proofErr w:type="spellEnd"/>
      <w:r w:rsidRPr="008901D1">
        <w:rPr>
          <w:rFonts w:ascii="Arial" w:hAnsi="Arial" w:cs="Arial"/>
        </w:rPr>
        <w:t xml:space="preserve"> </w:t>
      </w:r>
      <w:proofErr w:type="spellStart"/>
      <w:r w:rsidRPr="008901D1">
        <w:rPr>
          <w:rFonts w:ascii="Arial" w:hAnsi="Arial" w:cs="Arial"/>
        </w:rPr>
        <w:t>dovanų</w:t>
      </w:r>
      <w:proofErr w:type="spellEnd"/>
      <w:r w:rsidRPr="008901D1">
        <w:rPr>
          <w:rFonts w:ascii="Arial" w:hAnsi="Arial" w:cs="Arial"/>
        </w:rPr>
        <w:t xml:space="preserve"> </w:t>
      </w:r>
      <w:proofErr w:type="spellStart"/>
      <w:r w:rsidRPr="008901D1">
        <w:rPr>
          <w:rFonts w:ascii="Arial" w:hAnsi="Arial" w:cs="Arial"/>
        </w:rPr>
        <w:t>kiekis</w:t>
      </w:r>
      <w:proofErr w:type="spellEnd"/>
      <w:r w:rsidRPr="008901D1">
        <w:rPr>
          <w:rFonts w:ascii="Arial" w:hAnsi="Arial" w:cs="Arial"/>
        </w:rPr>
        <w:t xml:space="preserve"> </w:t>
      </w:r>
      <w:proofErr w:type="spellStart"/>
      <w:r w:rsidRPr="008901D1">
        <w:rPr>
          <w:rFonts w:ascii="Arial" w:hAnsi="Arial" w:cs="Arial"/>
        </w:rPr>
        <w:t>kiekvienais</w:t>
      </w:r>
      <w:proofErr w:type="spellEnd"/>
      <w:r w:rsidRPr="008901D1">
        <w:rPr>
          <w:rFonts w:ascii="Arial" w:hAnsi="Arial" w:cs="Arial"/>
        </w:rPr>
        <w:t xml:space="preserve"> </w:t>
      </w:r>
      <w:proofErr w:type="spellStart"/>
      <w:r w:rsidRPr="008901D1">
        <w:rPr>
          <w:rFonts w:ascii="Arial" w:hAnsi="Arial" w:cs="Arial"/>
        </w:rPr>
        <w:t>metais</w:t>
      </w:r>
      <w:proofErr w:type="spellEnd"/>
      <w:r w:rsidRPr="008901D1">
        <w:rPr>
          <w:rFonts w:ascii="Arial" w:hAnsi="Arial" w:cs="Arial"/>
        </w:rPr>
        <w:t xml:space="preserve"> </w:t>
      </w:r>
      <w:proofErr w:type="spellStart"/>
      <w:r w:rsidRPr="008901D1">
        <w:rPr>
          <w:rFonts w:ascii="Arial" w:hAnsi="Arial" w:cs="Arial"/>
        </w:rPr>
        <w:t>turi</w:t>
      </w:r>
      <w:proofErr w:type="spellEnd"/>
      <w:r w:rsidRPr="008901D1">
        <w:rPr>
          <w:rFonts w:ascii="Arial" w:hAnsi="Arial" w:cs="Arial"/>
        </w:rPr>
        <w:t xml:space="preserve"> </w:t>
      </w:r>
      <w:proofErr w:type="spellStart"/>
      <w:r w:rsidRPr="008901D1">
        <w:rPr>
          <w:rFonts w:ascii="Arial" w:hAnsi="Arial" w:cs="Arial"/>
        </w:rPr>
        <w:t>būti</w:t>
      </w:r>
      <w:proofErr w:type="spellEnd"/>
      <w:r w:rsidRPr="008901D1">
        <w:rPr>
          <w:rFonts w:ascii="Arial" w:hAnsi="Arial" w:cs="Arial"/>
        </w:rPr>
        <w:t xml:space="preserve"> </w:t>
      </w:r>
      <w:proofErr w:type="spellStart"/>
      <w:r w:rsidRPr="008901D1">
        <w:rPr>
          <w:rFonts w:ascii="Arial" w:hAnsi="Arial" w:cs="Arial"/>
        </w:rPr>
        <w:t>suderinamas</w:t>
      </w:r>
      <w:proofErr w:type="spellEnd"/>
      <w:r w:rsidRPr="008901D1">
        <w:rPr>
          <w:rFonts w:ascii="Arial" w:hAnsi="Arial" w:cs="Arial"/>
        </w:rPr>
        <w:t xml:space="preserve"> </w:t>
      </w:r>
      <w:proofErr w:type="spellStart"/>
      <w:r w:rsidRPr="008901D1">
        <w:rPr>
          <w:rFonts w:ascii="Arial" w:hAnsi="Arial" w:cs="Arial"/>
        </w:rPr>
        <w:t>su</w:t>
      </w:r>
      <w:proofErr w:type="spellEnd"/>
      <w:r w:rsidRPr="008901D1">
        <w:rPr>
          <w:rFonts w:ascii="Arial" w:hAnsi="Arial" w:cs="Arial"/>
        </w:rPr>
        <w:t xml:space="preserve"> </w:t>
      </w:r>
      <w:proofErr w:type="spellStart"/>
      <w:r w:rsidRPr="008901D1">
        <w:rPr>
          <w:rFonts w:ascii="Arial" w:hAnsi="Arial" w:cs="Arial"/>
        </w:rPr>
        <w:t>Perkančiuoju</w:t>
      </w:r>
      <w:proofErr w:type="spellEnd"/>
      <w:r w:rsidRPr="008901D1">
        <w:rPr>
          <w:rFonts w:ascii="Arial" w:hAnsi="Arial" w:cs="Arial"/>
        </w:rPr>
        <w:t xml:space="preserve"> </w:t>
      </w:r>
      <w:proofErr w:type="spellStart"/>
      <w:r w:rsidRPr="008901D1">
        <w:rPr>
          <w:rFonts w:ascii="Arial" w:hAnsi="Arial" w:cs="Arial"/>
        </w:rPr>
        <w:t>subjektu</w:t>
      </w:r>
      <w:proofErr w:type="spellEnd"/>
      <w:r w:rsidRPr="008901D1">
        <w:rPr>
          <w:rFonts w:ascii="Arial" w:hAnsi="Arial" w:cs="Arial"/>
        </w:rPr>
        <w:t xml:space="preserve"> ne </w:t>
      </w:r>
      <w:proofErr w:type="spellStart"/>
      <w:r w:rsidRPr="008901D1">
        <w:rPr>
          <w:rFonts w:ascii="Arial" w:hAnsi="Arial" w:cs="Arial"/>
        </w:rPr>
        <w:t>vėliau</w:t>
      </w:r>
      <w:proofErr w:type="spellEnd"/>
      <w:r w:rsidRPr="008901D1">
        <w:rPr>
          <w:rFonts w:ascii="Arial" w:hAnsi="Arial" w:cs="Arial"/>
        </w:rPr>
        <w:t xml:space="preserve"> </w:t>
      </w:r>
      <w:proofErr w:type="spellStart"/>
      <w:r w:rsidRPr="008901D1">
        <w:rPr>
          <w:rFonts w:ascii="Arial" w:hAnsi="Arial" w:cs="Arial"/>
        </w:rPr>
        <w:t>kaip</w:t>
      </w:r>
      <w:proofErr w:type="spellEnd"/>
      <w:r w:rsidRPr="008901D1">
        <w:rPr>
          <w:rFonts w:ascii="Arial" w:hAnsi="Arial" w:cs="Arial"/>
        </w:rPr>
        <w:t xml:space="preserve"> </w:t>
      </w:r>
      <w:proofErr w:type="spellStart"/>
      <w:r w:rsidRPr="008901D1">
        <w:rPr>
          <w:rFonts w:ascii="Arial" w:hAnsi="Arial" w:cs="Arial"/>
        </w:rPr>
        <w:t>iki</w:t>
      </w:r>
      <w:proofErr w:type="spellEnd"/>
      <w:r w:rsidRPr="008901D1">
        <w:rPr>
          <w:rFonts w:ascii="Arial" w:hAnsi="Arial" w:cs="Arial"/>
        </w:rPr>
        <w:t xml:space="preserve"> </w:t>
      </w:r>
      <w:proofErr w:type="spellStart"/>
      <w:r w:rsidRPr="008901D1">
        <w:rPr>
          <w:rFonts w:ascii="Arial" w:hAnsi="Arial" w:cs="Arial"/>
        </w:rPr>
        <w:t>lapkričio</w:t>
      </w:r>
      <w:proofErr w:type="spellEnd"/>
      <w:r w:rsidRPr="008901D1">
        <w:rPr>
          <w:rFonts w:ascii="Arial" w:hAnsi="Arial" w:cs="Arial"/>
        </w:rPr>
        <w:t xml:space="preserve"> 1 d. 202</w:t>
      </w:r>
      <w:r w:rsidR="00A712A7" w:rsidRPr="00A712A7">
        <w:rPr>
          <w:rFonts w:ascii="Arial" w:hAnsi="Arial" w:cs="Arial"/>
        </w:rPr>
        <w:t>5</w:t>
      </w:r>
      <w:r w:rsidRPr="008901D1">
        <w:rPr>
          <w:rFonts w:ascii="Arial" w:hAnsi="Arial" w:cs="Arial"/>
        </w:rPr>
        <w:t xml:space="preserve"> </w:t>
      </w:r>
      <w:proofErr w:type="spellStart"/>
      <w:r w:rsidRPr="008901D1">
        <w:rPr>
          <w:rFonts w:ascii="Arial" w:hAnsi="Arial" w:cs="Arial"/>
        </w:rPr>
        <w:t>metais</w:t>
      </w:r>
      <w:proofErr w:type="spellEnd"/>
      <w:r w:rsidRPr="008901D1">
        <w:rPr>
          <w:rFonts w:ascii="Arial" w:hAnsi="Arial" w:cs="Arial"/>
        </w:rPr>
        <w:t xml:space="preserve"> </w:t>
      </w:r>
      <w:proofErr w:type="spellStart"/>
      <w:r w:rsidRPr="008901D1">
        <w:rPr>
          <w:rFonts w:ascii="Arial" w:hAnsi="Arial" w:cs="Arial"/>
        </w:rPr>
        <w:t>Perkančiajam</w:t>
      </w:r>
      <w:proofErr w:type="spellEnd"/>
      <w:r w:rsidRPr="008901D1">
        <w:rPr>
          <w:rFonts w:ascii="Arial" w:hAnsi="Arial" w:cs="Arial"/>
        </w:rPr>
        <w:t xml:space="preserve"> </w:t>
      </w:r>
      <w:proofErr w:type="spellStart"/>
      <w:r w:rsidRPr="008901D1">
        <w:rPr>
          <w:rFonts w:ascii="Arial" w:hAnsi="Arial" w:cs="Arial"/>
        </w:rPr>
        <w:t>subjektui</w:t>
      </w:r>
      <w:proofErr w:type="spellEnd"/>
      <w:r w:rsidRPr="008901D1">
        <w:rPr>
          <w:rFonts w:ascii="Arial" w:hAnsi="Arial" w:cs="Arial"/>
        </w:rPr>
        <w:t xml:space="preserve"> </w:t>
      </w:r>
      <w:proofErr w:type="spellStart"/>
      <w:r w:rsidRPr="008901D1">
        <w:rPr>
          <w:rFonts w:ascii="Arial" w:hAnsi="Arial" w:cs="Arial"/>
        </w:rPr>
        <w:t>reikėjo</w:t>
      </w:r>
      <w:proofErr w:type="spellEnd"/>
      <w:r w:rsidRPr="008901D1">
        <w:rPr>
          <w:rFonts w:ascii="Arial" w:hAnsi="Arial" w:cs="Arial"/>
        </w:rPr>
        <w:t xml:space="preserve"> </w:t>
      </w:r>
      <w:proofErr w:type="spellStart"/>
      <w:r w:rsidRPr="008901D1">
        <w:rPr>
          <w:rFonts w:ascii="Arial" w:hAnsi="Arial" w:cs="Arial"/>
        </w:rPr>
        <w:t>apie</w:t>
      </w:r>
      <w:proofErr w:type="spellEnd"/>
      <w:r w:rsidRPr="008901D1">
        <w:rPr>
          <w:rFonts w:ascii="Arial" w:hAnsi="Arial" w:cs="Arial"/>
        </w:rPr>
        <w:t xml:space="preserve"> </w:t>
      </w:r>
      <w:r w:rsidR="00A712A7" w:rsidRPr="00A712A7">
        <w:rPr>
          <w:rFonts w:ascii="Arial" w:hAnsi="Arial" w:cs="Arial"/>
        </w:rPr>
        <w:t>54</w:t>
      </w:r>
      <w:r w:rsidRPr="008901D1">
        <w:rPr>
          <w:rFonts w:ascii="Arial" w:hAnsi="Arial" w:cs="Arial"/>
        </w:rPr>
        <w:t xml:space="preserve">0 </w:t>
      </w:r>
      <w:proofErr w:type="spellStart"/>
      <w:r w:rsidRPr="008901D1">
        <w:rPr>
          <w:rFonts w:ascii="Arial" w:hAnsi="Arial" w:cs="Arial"/>
        </w:rPr>
        <w:t>dovanų</w:t>
      </w:r>
      <w:proofErr w:type="spellEnd"/>
      <w:r w:rsidRPr="008901D1">
        <w:rPr>
          <w:rFonts w:ascii="Arial" w:hAnsi="Arial" w:cs="Arial"/>
        </w:rPr>
        <w:t xml:space="preserve">. </w:t>
      </w:r>
      <w:proofErr w:type="spellStart"/>
      <w:r w:rsidRPr="008901D1">
        <w:rPr>
          <w:rFonts w:ascii="Arial" w:hAnsi="Arial" w:cs="Arial"/>
        </w:rPr>
        <w:t>Orientacijai</w:t>
      </w:r>
      <w:proofErr w:type="spellEnd"/>
      <w:r w:rsidRPr="008901D1">
        <w:rPr>
          <w:rFonts w:ascii="Arial" w:hAnsi="Arial" w:cs="Arial"/>
        </w:rPr>
        <w:t xml:space="preserve"> – </w:t>
      </w:r>
      <w:proofErr w:type="spellStart"/>
      <w:r w:rsidRPr="008901D1">
        <w:rPr>
          <w:rFonts w:ascii="Arial" w:hAnsi="Arial" w:cs="Arial"/>
        </w:rPr>
        <w:t>dovanos</w:t>
      </w:r>
      <w:proofErr w:type="spellEnd"/>
      <w:r w:rsidRPr="008901D1">
        <w:rPr>
          <w:rFonts w:ascii="Arial" w:hAnsi="Arial" w:cs="Arial"/>
        </w:rPr>
        <w:t xml:space="preserve"> </w:t>
      </w:r>
      <w:proofErr w:type="spellStart"/>
      <w:r w:rsidRPr="008901D1">
        <w:rPr>
          <w:rFonts w:ascii="Arial" w:hAnsi="Arial" w:cs="Arial"/>
        </w:rPr>
        <w:t>perkamos</w:t>
      </w:r>
      <w:proofErr w:type="spellEnd"/>
      <w:r w:rsidRPr="008901D1">
        <w:rPr>
          <w:rFonts w:ascii="Arial" w:hAnsi="Arial" w:cs="Arial"/>
        </w:rPr>
        <w:t xml:space="preserve"> </w:t>
      </w:r>
      <w:proofErr w:type="spellStart"/>
      <w:r w:rsidRPr="008901D1">
        <w:rPr>
          <w:rFonts w:ascii="Arial" w:hAnsi="Arial" w:cs="Arial"/>
        </w:rPr>
        <w:t>visiems</w:t>
      </w:r>
      <w:proofErr w:type="spellEnd"/>
      <w:r w:rsidRPr="008901D1">
        <w:rPr>
          <w:rFonts w:ascii="Arial" w:hAnsi="Arial" w:cs="Arial"/>
        </w:rPr>
        <w:t xml:space="preserve"> </w:t>
      </w:r>
      <w:proofErr w:type="spellStart"/>
      <w:r w:rsidRPr="008901D1">
        <w:rPr>
          <w:rFonts w:ascii="Arial" w:hAnsi="Arial" w:cs="Arial"/>
        </w:rPr>
        <w:t>darbuotojams</w:t>
      </w:r>
      <w:proofErr w:type="spellEnd"/>
      <w:r w:rsidRPr="008901D1">
        <w:rPr>
          <w:rFonts w:ascii="Arial" w:hAnsi="Arial" w:cs="Arial"/>
        </w:rPr>
        <w:t xml:space="preserve"> </w:t>
      </w:r>
      <w:proofErr w:type="spellStart"/>
      <w:r w:rsidRPr="008901D1">
        <w:rPr>
          <w:rFonts w:ascii="Arial" w:hAnsi="Arial" w:cs="Arial"/>
        </w:rPr>
        <w:t>su</w:t>
      </w:r>
      <w:proofErr w:type="spellEnd"/>
      <w:r w:rsidRPr="008901D1">
        <w:rPr>
          <w:rFonts w:ascii="Arial" w:hAnsi="Arial" w:cs="Arial"/>
        </w:rPr>
        <w:t xml:space="preserve"> </w:t>
      </w:r>
      <w:proofErr w:type="spellStart"/>
      <w:r w:rsidRPr="008901D1">
        <w:rPr>
          <w:rFonts w:ascii="Arial" w:hAnsi="Arial" w:cs="Arial"/>
        </w:rPr>
        <w:t>papildomu</w:t>
      </w:r>
      <w:proofErr w:type="spellEnd"/>
      <w:r w:rsidRPr="008901D1">
        <w:rPr>
          <w:rFonts w:ascii="Arial" w:hAnsi="Arial" w:cs="Arial"/>
        </w:rPr>
        <w:t xml:space="preserve"> </w:t>
      </w:r>
      <w:proofErr w:type="spellStart"/>
      <w:r w:rsidRPr="008901D1">
        <w:rPr>
          <w:rFonts w:ascii="Arial" w:hAnsi="Arial" w:cs="Arial"/>
        </w:rPr>
        <w:t>kiekiu</w:t>
      </w:r>
      <w:proofErr w:type="spellEnd"/>
      <w:r w:rsidRPr="008901D1">
        <w:rPr>
          <w:rFonts w:ascii="Arial" w:hAnsi="Arial" w:cs="Arial"/>
        </w:rPr>
        <w:t xml:space="preserve"> </w:t>
      </w:r>
      <w:proofErr w:type="spellStart"/>
      <w:r w:rsidRPr="008901D1">
        <w:rPr>
          <w:rFonts w:ascii="Arial" w:hAnsi="Arial" w:cs="Arial"/>
        </w:rPr>
        <w:t>nenumatytiems</w:t>
      </w:r>
      <w:proofErr w:type="spellEnd"/>
      <w:r w:rsidRPr="008901D1">
        <w:rPr>
          <w:rFonts w:ascii="Arial" w:hAnsi="Arial" w:cs="Arial"/>
        </w:rPr>
        <w:t xml:space="preserve"> </w:t>
      </w:r>
      <w:proofErr w:type="spellStart"/>
      <w:r w:rsidRPr="008901D1">
        <w:rPr>
          <w:rFonts w:ascii="Arial" w:hAnsi="Arial" w:cs="Arial"/>
        </w:rPr>
        <w:t>atvejams</w:t>
      </w:r>
      <w:proofErr w:type="spellEnd"/>
      <w:r w:rsidRPr="008901D1">
        <w:rPr>
          <w:rFonts w:ascii="Arial" w:hAnsi="Arial" w:cs="Arial"/>
        </w:rPr>
        <w:t xml:space="preserve"> </w:t>
      </w:r>
      <w:proofErr w:type="spellStart"/>
      <w:r w:rsidRPr="008901D1">
        <w:rPr>
          <w:rFonts w:ascii="Arial" w:hAnsi="Arial" w:cs="Arial"/>
        </w:rPr>
        <w:t>ar</w:t>
      </w:r>
      <w:proofErr w:type="spellEnd"/>
      <w:r w:rsidRPr="008901D1">
        <w:rPr>
          <w:rFonts w:ascii="Arial" w:hAnsi="Arial" w:cs="Arial"/>
        </w:rPr>
        <w:t xml:space="preserve"> </w:t>
      </w:r>
      <w:proofErr w:type="spellStart"/>
      <w:r w:rsidRPr="008901D1">
        <w:rPr>
          <w:rFonts w:ascii="Arial" w:hAnsi="Arial" w:cs="Arial"/>
        </w:rPr>
        <w:t>darbuotojų</w:t>
      </w:r>
      <w:proofErr w:type="spellEnd"/>
      <w:r w:rsidRPr="008901D1">
        <w:rPr>
          <w:rFonts w:ascii="Arial" w:hAnsi="Arial" w:cs="Arial"/>
        </w:rPr>
        <w:t xml:space="preserve"> </w:t>
      </w:r>
      <w:proofErr w:type="spellStart"/>
      <w:r w:rsidRPr="008901D1">
        <w:rPr>
          <w:rFonts w:ascii="Arial" w:hAnsi="Arial" w:cs="Arial"/>
        </w:rPr>
        <w:t>kaitai</w:t>
      </w:r>
      <w:proofErr w:type="spellEnd"/>
      <w:r w:rsidRPr="008901D1">
        <w:rPr>
          <w:rFonts w:ascii="Arial" w:hAnsi="Arial" w:cs="Arial"/>
        </w:rPr>
        <w:t xml:space="preserve"> </w:t>
      </w:r>
      <w:proofErr w:type="spellStart"/>
      <w:r w:rsidRPr="008901D1">
        <w:rPr>
          <w:rFonts w:ascii="Arial" w:hAnsi="Arial" w:cs="Arial"/>
        </w:rPr>
        <w:t>padengti</w:t>
      </w:r>
      <w:proofErr w:type="spellEnd"/>
      <w:r w:rsidRPr="008901D1">
        <w:rPr>
          <w:rFonts w:ascii="Arial" w:hAnsi="Arial" w:cs="Arial"/>
        </w:rPr>
        <w:t xml:space="preserve"> (</w:t>
      </w:r>
      <w:proofErr w:type="spellStart"/>
      <w:r w:rsidRPr="008901D1">
        <w:rPr>
          <w:rFonts w:ascii="Arial" w:hAnsi="Arial" w:cs="Arial"/>
        </w:rPr>
        <w:t>apie</w:t>
      </w:r>
      <w:proofErr w:type="spellEnd"/>
      <w:r w:rsidRPr="008901D1">
        <w:rPr>
          <w:rFonts w:ascii="Arial" w:hAnsi="Arial" w:cs="Arial"/>
        </w:rPr>
        <w:t xml:space="preserve"> </w:t>
      </w:r>
      <w:r w:rsidR="00A712A7">
        <w:rPr>
          <w:rFonts w:ascii="Arial" w:hAnsi="Arial" w:cs="Arial"/>
        </w:rPr>
        <w:t>3</w:t>
      </w:r>
      <w:r w:rsidRPr="008901D1">
        <w:rPr>
          <w:rFonts w:ascii="Arial" w:hAnsi="Arial" w:cs="Arial"/>
        </w:rPr>
        <w:t xml:space="preserve">0 </w:t>
      </w:r>
      <w:proofErr w:type="spellStart"/>
      <w:r w:rsidRPr="008901D1">
        <w:rPr>
          <w:rFonts w:ascii="Arial" w:hAnsi="Arial" w:cs="Arial"/>
        </w:rPr>
        <w:t>vnt</w:t>
      </w:r>
      <w:proofErr w:type="spellEnd"/>
      <w:r w:rsidRPr="008901D1">
        <w:rPr>
          <w:rFonts w:ascii="Arial" w:hAnsi="Arial" w:cs="Arial"/>
        </w:rPr>
        <w:t xml:space="preserve">. </w:t>
      </w:r>
      <w:proofErr w:type="spellStart"/>
      <w:r w:rsidRPr="008901D1">
        <w:rPr>
          <w:rFonts w:ascii="Arial" w:hAnsi="Arial" w:cs="Arial"/>
        </w:rPr>
        <w:t>dovanų</w:t>
      </w:r>
      <w:proofErr w:type="spellEnd"/>
      <w:r w:rsidRPr="008901D1">
        <w:rPr>
          <w:rFonts w:ascii="Arial" w:hAnsi="Arial" w:cs="Arial"/>
        </w:rPr>
        <w:t xml:space="preserve"> </w:t>
      </w:r>
      <w:proofErr w:type="spellStart"/>
      <w:r w:rsidRPr="008901D1">
        <w:rPr>
          <w:rFonts w:ascii="Arial" w:hAnsi="Arial" w:cs="Arial"/>
        </w:rPr>
        <w:t>daugiau</w:t>
      </w:r>
      <w:proofErr w:type="spellEnd"/>
      <w:r w:rsidRPr="008901D1">
        <w:rPr>
          <w:rFonts w:ascii="Arial" w:hAnsi="Arial" w:cs="Arial"/>
        </w:rPr>
        <w:t xml:space="preserve"> </w:t>
      </w:r>
      <w:proofErr w:type="spellStart"/>
      <w:r w:rsidRPr="008901D1">
        <w:rPr>
          <w:rFonts w:ascii="Arial" w:hAnsi="Arial" w:cs="Arial"/>
        </w:rPr>
        <w:t>nei</w:t>
      </w:r>
      <w:proofErr w:type="spellEnd"/>
      <w:r w:rsidRPr="008901D1">
        <w:rPr>
          <w:rFonts w:ascii="Arial" w:hAnsi="Arial" w:cs="Arial"/>
        </w:rPr>
        <w:t xml:space="preserve"> </w:t>
      </w:r>
      <w:proofErr w:type="spellStart"/>
      <w:r w:rsidRPr="008901D1">
        <w:rPr>
          <w:rFonts w:ascii="Arial" w:hAnsi="Arial" w:cs="Arial"/>
        </w:rPr>
        <w:t>iš</w:t>
      </w:r>
      <w:proofErr w:type="spellEnd"/>
      <w:r w:rsidRPr="008901D1">
        <w:rPr>
          <w:rFonts w:ascii="Arial" w:hAnsi="Arial" w:cs="Arial"/>
        </w:rPr>
        <w:t xml:space="preserve"> </w:t>
      </w:r>
      <w:proofErr w:type="spellStart"/>
      <w:r w:rsidRPr="008901D1">
        <w:rPr>
          <w:rFonts w:ascii="Arial" w:hAnsi="Arial" w:cs="Arial"/>
        </w:rPr>
        <w:t>viso</w:t>
      </w:r>
      <w:proofErr w:type="spellEnd"/>
      <w:r w:rsidRPr="008901D1">
        <w:rPr>
          <w:rFonts w:ascii="Arial" w:hAnsi="Arial" w:cs="Arial"/>
        </w:rPr>
        <w:t xml:space="preserve"> </w:t>
      </w:r>
      <w:proofErr w:type="spellStart"/>
      <w:r w:rsidRPr="008901D1">
        <w:rPr>
          <w:rFonts w:ascii="Arial" w:hAnsi="Arial" w:cs="Arial"/>
        </w:rPr>
        <w:t>yra</w:t>
      </w:r>
      <w:proofErr w:type="spellEnd"/>
      <w:r w:rsidRPr="008901D1">
        <w:rPr>
          <w:rFonts w:ascii="Arial" w:hAnsi="Arial" w:cs="Arial"/>
        </w:rPr>
        <w:t xml:space="preserve"> </w:t>
      </w:r>
      <w:proofErr w:type="spellStart"/>
      <w:r w:rsidRPr="008901D1">
        <w:rPr>
          <w:rFonts w:ascii="Arial" w:hAnsi="Arial" w:cs="Arial"/>
        </w:rPr>
        <w:t>darbuotojų</w:t>
      </w:r>
      <w:proofErr w:type="spellEnd"/>
      <w:r w:rsidRPr="008901D1">
        <w:rPr>
          <w:rFonts w:ascii="Arial" w:hAnsi="Arial" w:cs="Arial"/>
        </w:rPr>
        <w:t xml:space="preserve">). </w:t>
      </w:r>
      <w:r w:rsidR="005B3EB9">
        <w:rPr>
          <w:rFonts w:ascii="Arial" w:hAnsi="Arial" w:cs="Arial"/>
        </w:rPr>
        <w:br/>
      </w:r>
    </w:p>
    <w:p w14:paraId="270C3C3B" w14:textId="6404EE26" w:rsidR="00D67BCD" w:rsidRPr="00D67BCD" w:rsidRDefault="00D67BCD" w:rsidP="00D67BCD">
      <w:pPr>
        <w:pStyle w:val="Sraopastraipa"/>
        <w:numPr>
          <w:ilvl w:val="0"/>
          <w:numId w:val="18"/>
        </w:numPr>
        <w:rPr>
          <w:rFonts w:ascii="Arial" w:hAnsi="Arial" w:cs="Arial"/>
        </w:rPr>
      </w:pPr>
      <w:r w:rsidRPr="00D67BCD">
        <w:rPr>
          <w:rFonts w:ascii="Arial" w:hAnsi="Arial" w:cs="Arial"/>
        </w:rPr>
        <w:t xml:space="preserve">REIKALAVIMAI ENERGETIKŲ DIENOS ORGANIZAVIMO PASLAUGAI </w:t>
      </w:r>
      <w:r w:rsidR="005B3EB9">
        <w:rPr>
          <w:rFonts w:ascii="Arial" w:hAnsi="Arial" w:cs="Arial"/>
        </w:rPr>
        <w:br/>
      </w:r>
    </w:p>
    <w:p w14:paraId="74D22E62" w14:textId="6CBB948A" w:rsidR="008901D1" w:rsidRPr="00D67BCD" w:rsidRDefault="008901D1" w:rsidP="002279E4">
      <w:pPr>
        <w:pStyle w:val="Sraopastraipa"/>
        <w:numPr>
          <w:ilvl w:val="1"/>
          <w:numId w:val="18"/>
        </w:numPr>
        <w:jc w:val="both"/>
        <w:rPr>
          <w:rFonts w:ascii="Arial" w:hAnsi="Arial" w:cs="Arial"/>
        </w:rPr>
      </w:pPr>
      <w:proofErr w:type="spellStart"/>
      <w:r w:rsidRPr="00D67BCD">
        <w:rPr>
          <w:rFonts w:ascii="Arial" w:hAnsi="Arial" w:cs="Arial"/>
        </w:rPr>
        <w:t>Energetikų</w:t>
      </w:r>
      <w:proofErr w:type="spellEnd"/>
      <w:r w:rsidRPr="00D67BCD">
        <w:rPr>
          <w:rFonts w:ascii="Arial" w:hAnsi="Arial" w:cs="Arial"/>
        </w:rPr>
        <w:t xml:space="preserve"> </w:t>
      </w:r>
      <w:proofErr w:type="spellStart"/>
      <w:r w:rsidRPr="00D67BCD">
        <w:rPr>
          <w:rFonts w:ascii="Arial" w:hAnsi="Arial" w:cs="Arial"/>
        </w:rPr>
        <w:t>dien</w:t>
      </w:r>
      <w:r w:rsidR="00D67BCD">
        <w:rPr>
          <w:rFonts w:ascii="Arial" w:hAnsi="Arial" w:cs="Arial"/>
        </w:rPr>
        <w:t>a</w:t>
      </w:r>
      <w:proofErr w:type="spellEnd"/>
      <w:r w:rsidR="00D67BCD">
        <w:rPr>
          <w:rFonts w:ascii="Arial" w:hAnsi="Arial" w:cs="Arial"/>
        </w:rPr>
        <w:t xml:space="preserve"> - </w:t>
      </w:r>
      <w:proofErr w:type="spellStart"/>
      <w:r w:rsidR="00D67BCD">
        <w:rPr>
          <w:rFonts w:ascii="Arial" w:hAnsi="Arial" w:cs="Arial"/>
        </w:rPr>
        <w:t>s</w:t>
      </w:r>
      <w:r w:rsidRPr="00D67BCD">
        <w:rPr>
          <w:rFonts w:ascii="Arial" w:hAnsi="Arial" w:cs="Arial"/>
        </w:rPr>
        <w:t>varbiaus</w:t>
      </w:r>
      <w:r w:rsidR="00D67BCD">
        <w:rPr>
          <w:rFonts w:ascii="Arial" w:hAnsi="Arial" w:cs="Arial"/>
        </w:rPr>
        <w:t>ia</w:t>
      </w:r>
      <w:proofErr w:type="spellEnd"/>
      <w:r w:rsidRPr="00D67BCD">
        <w:rPr>
          <w:rFonts w:ascii="Arial" w:hAnsi="Arial" w:cs="Arial"/>
        </w:rPr>
        <w:t xml:space="preserve"> </w:t>
      </w:r>
      <w:proofErr w:type="spellStart"/>
      <w:r w:rsidRPr="00D67BCD">
        <w:rPr>
          <w:rFonts w:ascii="Arial" w:hAnsi="Arial" w:cs="Arial"/>
        </w:rPr>
        <w:t>metuose</w:t>
      </w:r>
      <w:proofErr w:type="spellEnd"/>
      <w:r w:rsidRPr="00D67BCD">
        <w:rPr>
          <w:rFonts w:ascii="Arial" w:hAnsi="Arial" w:cs="Arial"/>
        </w:rPr>
        <w:t xml:space="preserve"> </w:t>
      </w:r>
      <w:proofErr w:type="spellStart"/>
      <w:r w:rsidRPr="00D67BCD">
        <w:rPr>
          <w:rFonts w:ascii="Arial" w:hAnsi="Arial" w:cs="Arial"/>
        </w:rPr>
        <w:t>profesinė</w:t>
      </w:r>
      <w:proofErr w:type="spellEnd"/>
      <w:r w:rsidRPr="00D67BCD">
        <w:rPr>
          <w:rFonts w:ascii="Arial" w:hAnsi="Arial" w:cs="Arial"/>
        </w:rPr>
        <w:t xml:space="preserve"> </w:t>
      </w:r>
      <w:proofErr w:type="spellStart"/>
      <w:r w:rsidRPr="00D67BCD">
        <w:rPr>
          <w:rFonts w:ascii="Arial" w:hAnsi="Arial" w:cs="Arial"/>
        </w:rPr>
        <w:t>šventė</w:t>
      </w:r>
      <w:proofErr w:type="spellEnd"/>
      <w:r w:rsidRPr="00D67BCD">
        <w:rPr>
          <w:rFonts w:ascii="Arial" w:hAnsi="Arial" w:cs="Arial"/>
        </w:rPr>
        <w:t xml:space="preserve"> (</w:t>
      </w:r>
      <w:proofErr w:type="spellStart"/>
      <w:r w:rsidRPr="00D67BCD">
        <w:rPr>
          <w:rFonts w:ascii="Arial" w:hAnsi="Arial" w:cs="Arial"/>
        </w:rPr>
        <w:t>balandžio</w:t>
      </w:r>
      <w:proofErr w:type="spellEnd"/>
      <w:r w:rsidRPr="00D67BCD">
        <w:rPr>
          <w:rFonts w:ascii="Arial" w:hAnsi="Arial" w:cs="Arial"/>
        </w:rPr>
        <w:t xml:space="preserve"> 17 d.; </w:t>
      </w:r>
      <w:proofErr w:type="spellStart"/>
      <w:r w:rsidRPr="00D67BCD">
        <w:rPr>
          <w:rFonts w:ascii="Arial" w:hAnsi="Arial" w:cs="Arial"/>
        </w:rPr>
        <w:t>jeigu</w:t>
      </w:r>
      <w:proofErr w:type="spellEnd"/>
      <w:r w:rsidRPr="00D67BCD">
        <w:rPr>
          <w:rFonts w:ascii="Arial" w:hAnsi="Arial" w:cs="Arial"/>
        </w:rPr>
        <w:t xml:space="preserve"> </w:t>
      </w:r>
      <w:proofErr w:type="spellStart"/>
      <w:r w:rsidRPr="00D67BCD">
        <w:rPr>
          <w:rFonts w:ascii="Arial" w:hAnsi="Arial" w:cs="Arial"/>
        </w:rPr>
        <w:t>ši</w:t>
      </w:r>
      <w:proofErr w:type="spellEnd"/>
      <w:r w:rsidRPr="00D67BCD">
        <w:rPr>
          <w:rFonts w:ascii="Arial" w:hAnsi="Arial" w:cs="Arial"/>
        </w:rPr>
        <w:t xml:space="preserve"> data </w:t>
      </w:r>
      <w:proofErr w:type="spellStart"/>
      <w:r w:rsidRPr="00D67BCD">
        <w:rPr>
          <w:rFonts w:ascii="Arial" w:hAnsi="Arial" w:cs="Arial"/>
        </w:rPr>
        <w:t>yra</w:t>
      </w:r>
      <w:proofErr w:type="spellEnd"/>
      <w:r w:rsidRPr="00D67BCD">
        <w:rPr>
          <w:rFonts w:ascii="Arial" w:hAnsi="Arial" w:cs="Arial"/>
        </w:rPr>
        <w:t xml:space="preserve"> </w:t>
      </w:r>
      <w:proofErr w:type="spellStart"/>
      <w:r w:rsidRPr="00D67BCD">
        <w:rPr>
          <w:rFonts w:ascii="Arial" w:hAnsi="Arial" w:cs="Arial"/>
        </w:rPr>
        <w:t>savaitgalio</w:t>
      </w:r>
      <w:proofErr w:type="spellEnd"/>
      <w:r w:rsidRPr="00D67BCD">
        <w:rPr>
          <w:rFonts w:ascii="Arial" w:hAnsi="Arial" w:cs="Arial"/>
        </w:rPr>
        <w:t xml:space="preserve"> </w:t>
      </w:r>
      <w:proofErr w:type="spellStart"/>
      <w:r w:rsidRPr="00D67BCD">
        <w:rPr>
          <w:rFonts w:ascii="Arial" w:hAnsi="Arial" w:cs="Arial"/>
        </w:rPr>
        <w:t>diena</w:t>
      </w:r>
      <w:proofErr w:type="spellEnd"/>
      <w:r w:rsidRPr="00D67BCD">
        <w:rPr>
          <w:rFonts w:ascii="Arial" w:hAnsi="Arial" w:cs="Arial"/>
        </w:rPr>
        <w:t xml:space="preserve">, tai </w:t>
      </w:r>
      <w:proofErr w:type="spellStart"/>
      <w:r w:rsidRPr="00D67BCD">
        <w:rPr>
          <w:rFonts w:ascii="Arial" w:hAnsi="Arial" w:cs="Arial"/>
        </w:rPr>
        <w:t>šventė</w:t>
      </w:r>
      <w:proofErr w:type="spellEnd"/>
      <w:r w:rsidRPr="00D67BCD">
        <w:rPr>
          <w:rFonts w:ascii="Arial" w:hAnsi="Arial" w:cs="Arial"/>
        </w:rPr>
        <w:t xml:space="preserve"> </w:t>
      </w:r>
      <w:proofErr w:type="spellStart"/>
      <w:r w:rsidRPr="00D67BCD">
        <w:rPr>
          <w:rFonts w:ascii="Arial" w:hAnsi="Arial" w:cs="Arial"/>
        </w:rPr>
        <w:t>švenčiama</w:t>
      </w:r>
      <w:proofErr w:type="spellEnd"/>
      <w:r w:rsidRPr="00D67BCD">
        <w:rPr>
          <w:rFonts w:ascii="Arial" w:hAnsi="Arial" w:cs="Arial"/>
        </w:rPr>
        <w:t xml:space="preserve"> </w:t>
      </w:r>
      <w:proofErr w:type="spellStart"/>
      <w:r w:rsidRPr="00D67BCD">
        <w:rPr>
          <w:rFonts w:ascii="Arial" w:hAnsi="Arial" w:cs="Arial"/>
        </w:rPr>
        <w:t>Perkančiojo</w:t>
      </w:r>
      <w:proofErr w:type="spellEnd"/>
      <w:r w:rsidRPr="00D67BCD">
        <w:rPr>
          <w:rFonts w:ascii="Arial" w:hAnsi="Arial" w:cs="Arial"/>
        </w:rPr>
        <w:t xml:space="preserve"> </w:t>
      </w:r>
      <w:proofErr w:type="spellStart"/>
      <w:r w:rsidRPr="00D67BCD">
        <w:rPr>
          <w:rFonts w:ascii="Arial" w:hAnsi="Arial" w:cs="Arial"/>
        </w:rPr>
        <w:t>subjekto</w:t>
      </w:r>
      <w:proofErr w:type="spellEnd"/>
      <w:r w:rsidRPr="00D67BCD">
        <w:rPr>
          <w:rFonts w:ascii="Arial" w:hAnsi="Arial" w:cs="Arial"/>
        </w:rPr>
        <w:t xml:space="preserve"> </w:t>
      </w:r>
      <w:proofErr w:type="spellStart"/>
      <w:r w:rsidRPr="00D67BCD">
        <w:rPr>
          <w:rFonts w:ascii="Arial" w:hAnsi="Arial" w:cs="Arial"/>
        </w:rPr>
        <w:t>pasirinktą</w:t>
      </w:r>
      <w:proofErr w:type="spellEnd"/>
      <w:r w:rsidRPr="00D67BCD">
        <w:rPr>
          <w:rFonts w:ascii="Arial" w:hAnsi="Arial" w:cs="Arial"/>
        </w:rPr>
        <w:t xml:space="preserve"> </w:t>
      </w:r>
      <w:proofErr w:type="spellStart"/>
      <w:r w:rsidRPr="00D67BCD">
        <w:rPr>
          <w:rFonts w:ascii="Arial" w:hAnsi="Arial" w:cs="Arial"/>
        </w:rPr>
        <w:t>darbo</w:t>
      </w:r>
      <w:proofErr w:type="spellEnd"/>
      <w:r w:rsidRPr="00D67BCD">
        <w:rPr>
          <w:rFonts w:ascii="Arial" w:hAnsi="Arial" w:cs="Arial"/>
        </w:rPr>
        <w:t xml:space="preserve"> </w:t>
      </w:r>
      <w:proofErr w:type="spellStart"/>
      <w:r w:rsidRPr="00D67BCD">
        <w:rPr>
          <w:rFonts w:ascii="Arial" w:hAnsi="Arial" w:cs="Arial"/>
        </w:rPr>
        <w:t>dieną</w:t>
      </w:r>
      <w:proofErr w:type="spellEnd"/>
      <w:r w:rsidRPr="00D67BCD">
        <w:rPr>
          <w:rFonts w:ascii="Arial" w:hAnsi="Arial" w:cs="Arial"/>
        </w:rPr>
        <w:t xml:space="preserve"> </w:t>
      </w:r>
      <w:proofErr w:type="spellStart"/>
      <w:r w:rsidRPr="00D67BCD">
        <w:rPr>
          <w:rFonts w:ascii="Arial" w:hAnsi="Arial" w:cs="Arial"/>
        </w:rPr>
        <w:t>savaitę</w:t>
      </w:r>
      <w:proofErr w:type="spellEnd"/>
      <w:r w:rsidRPr="00D67BCD">
        <w:rPr>
          <w:rFonts w:ascii="Arial" w:hAnsi="Arial" w:cs="Arial"/>
        </w:rPr>
        <w:t xml:space="preserve"> </w:t>
      </w:r>
      <w:proofErr w:type="spellStart"/>
      <w:r w:rsidRPr="00D67BCD">
        <w:rPr>
          <w:rFonts w:ascii="Arial" w:hAnsi="Arial" w:cs="Arial"/>
        </w:rPr>
        <w:t>prieš</w:t>
      </w:r>
      <w:proofErr w:type="spellEnd"/>
      <w:r w:rsidRPr="00D67BCD">
        <w:rPr>
          <w:rFonts w:ascii="Arial" w:hAnsi="Arial" w:cs="Arial"/>
        </w:rPr>
        <w:t xml:space="preserve"> </w:t>
      </w:r>
      <w:proofErr w:type="spellStart"/>
      <w:r w:rsidRPr="00D67BCD">
        <w:rPr>
          <w:rFonts w:ascii="Arial" w:hAnsi="Arial" w:cs="Arial"/>
        </w:rPr>
        <w:t>šią</w:t>
      </w:r>
      <w:proofErr w:type="spellEnd"/>
      <w:r w:rsidRPr="00D67BCD">
        <w:rPr>
          <w:rFonts w:ascii="Arial" w:hAnsi="Arial" w:cs="Arial"/>
        </w:rPr>
        <w:t xml:space="preserve"> </w:t>
      </w:r>
      <w:proofErr w:type="spellStart"/>
      <w:r w:rsidRPr="00D67BCD">
        <w:rPr>
          <w:rFonts w:ascii="Arial" w:hAnsi="Arial" w:cs="Arial"/>
        </w:rPr>
        <w:t>datą</w:t>
      </w:r>
      <w:proofErr w:type="spellEnd"/>
      <w:r w:rsidRPr="00D67BCD">
        <w:rPr>
          <w:rFonts w:ascii="Arial" w:hAnsi="Arial" w:cs="Arial"/>
        </w:rPr>
        <w:t xml:space="preserve">, </w:t>
      </w:r>
      <w:proofErr w:type="spellStart"/>
      <w:r w:rsidRPr="00D67BCD">
        <w:rPr>
          <w:rFonts w:ascii="Arial" w:hAnsi="Arial" w:cs="Arial"/>
        </w:rPr>
        <w:t>arba</w:t>
      </w:r>
      <w:proofErr w:type="spellEnd"/>
      <w:r w:rsidRPr="00D67BCD">
        <w:rPr>
          <w:rFonts w:ascii="Arial" w:hAnsi="Arial" w:cs="Arial"/>
        </w:rPr>
        <w:t xml:space="preserve"> </w:t>
      </w:r>
      <w:proofErr w:type="spellStart"/>
      <w:r w:rsidRPr="00D67BCD">
        <w:rPr>
          <w:rFonts w:ascii="Arial" w:hAnsi="Arial" w:cs="Arial"/>
        </w:rPr>
        <w:t>savaitę</w:t>
      </w:r>
      <w:proofErr w:type="spellEnd"/>
      <w:r w:rsidRPr="00D67BCD">
        <w:rPr>
          <w:rFonts w:ascii="Arial" w:hAnsi="Arial" w:cs="Arial"/>
        </w:rPr>
        <w:t xml:space="preserve"> po </w:t>
      </w:r>
      <w:proofErr w:type="spellStart"/>
      <w:r w:rsidRPr="00D67BCD">
        <w:rPr>
          <w:rFonts w:ascii="Arial" w:hAnsi="Arial" w:cs="Arial"/>
        </w:rPr>
        <w:t>šios</w:t>
      </w:r>
      <w:proofErr w:type="spellEnd"/>
      <w:r w:rsidRPr="00D67BCD">
        <w:rPr>
          <w:rFonts w:ascii="Arial" w:hAnsi="Arial" w:cs="Arial"/>
        </w:rPr>
        <w:t xml:space="preserve"> </w:t>
      </w:r>
      <w:proofErr w:type="spellStart"/>
      <w:r w:rsidRPr="00D67BCD">
        <w:rPr>
          <w:rFonts w:ascii="Arial" w:hAnsi="Arial" w:cs="Arial"/>
        </w:rPr>
        <w:t>datos</w:t>
      </w:r>
      <w:proofErr w:type="spellEnd"/>
      <w:r w:rsidRPr="00D67BCD">
        <w:rPr>
          <w:rFonts w:ascii="Arial" w:hAnsi="Arial" w:cs="Arial"/>
        </w:rPr>
        <w:t>)</w:t>
      </w:r>
      <w:r w:rsidR="00D67BCD">
        <w:rPr>
          <w:rFonts w:ascii="Arial" w:hAnsi="Arial" w:cs="Arial"/>
        </w:rPr>
        <w:t xml:space="preserve">, </w:t>
      </w:r>
      <w:proofErr w:type="spellStart"/>
      <w:r w:rsidR="00D67BCD">
        <w:rPr>
          <w:rFonts w:ascii="Arial" w:hAnsi="Arial" w:cs="Arial"/>
        </w:rPr>
        <w:t>skirta</w:t>
      </w:r>
      <w:proofErr w:type="spellEnd"/>
      <w:r w:rsidR="00D67BCD">
        <w:rPr>
          <w:rFonts w:ascii="Arial" w:hAnsi="Arial" w:cs="Arial"/>
        </w:rPr>
        <w:t xml:space="preserve"> </w:t>
      </w:r>
      <w:proofErr w:type="spellStart"/>
      <w:r w:rsidRPr="00D67BCD">
        <w:rPr>
          <w:rFonts w:ascii="Arial" w:hAnsi="Arial" w:cs="Arial"/>
        </w:rPr>
        <w:t>pagerbti</w:t>
      </w:r>
      <w:proofErr w:type="spellEnd"/>
      <w:r w:rsidRPr="00D67BCD">
        <w:rPr>
          <w:rFonts w:ascii="Arial" w:hAnsi="Arial" w:cs="Arial"/>
        </w:rPr>
        <w:t xml:space="preserve"> </w:t>
      </w:r>
      <w:proofErr w:type="spellStart"/>
      <w:r w:rsidRPr="00D67BCD">
        <w:rPr>
          <w:rFonts w:ascii="Arial" w:hAnsi="Arial" w:cs="Arial"/>
        </w:rPr>
        <w:t>ir</w:t>
      </w:r>
      <w:proofErr w:type="spellEnd"/>
      <w:r w:rsidRPr="00D67BCD">
        <w:rPr>
          <w:rFonts w:ascii="Arial" w:hAnsi="Arial" w:cs="Arial"/>
        </w:rPr>
        <w:t xml:space="preserve"> </w:t>
      </w:r>
      <w:proofErr w:type="spellStart"/>
      <w:r w:rsidRPr="00D67BCD">
        <w:rPr>
          <w:rFonts w:ascii="Arial" w:hAnsi="Arial" w:cs="Arial"/>
        </w:rPr>
        <w:t>padėkoti</w:t>
      </w:r>
      <w:proofErr w:type="spellEnd"/>
      <w:r w:rsidRPr="00D67BCD">
        <w:rPr>
          <w:rFonts w:ascii="Arial" w:hAnsi="Arial" w:cs="Arial"/>
        </w:rPr>
        <w:t xml:space="preserve"> </w:t>
      </w:r>
      <w:proofErr w:type="spellStart"/>
      <w:r w:rsidRPr="00D67BCD">
        <w:rPr>
          <w:rFonts w:ascii="Arial" w:hAnsi="Arial" w:cs="Arial"/>
        </w:rPr>
        <w:t>labiausiai</w:t>
      </w:r>
      <w:proofErr w:type="spellEnd"/>
      <w:r w:rsidRPr="00D67BCD">
        <w:rPr>
          <w:rFonts w:ascii="Arial" w:hAnsi="Arial" w:cs="Arial"/>
        </w:rPr>
        <w:t xml:space="preserve"> </w:t>
      </w:r>
      <w:proofErr w:type="spellStart"/>
      <w:r w:rsidRPr="00D67BCD">
        <w:rPr>
          <w:rFonts w:ascii="Arial" w:hAnsi="Arial" w:cs="Arial"/>
        </w:rPr>
        <w:t>nusipelniusiems</w:t>
      </w:r>
      <w:proofErr w:type="spellEnd"/>
      <w:r w:rsidRPr="00D67BCD">
        <w:rPr>
          <w:rFonts w:ascii="Arial" w:hAnsi="Arial" w:cs="Arial"/>
        </w:rPr>
        <w:t xml:space="preserve"> </w:t>
      </w:r>
      <w:proofErr w:type="spellStart"/>
      <w:r w:rsidRPr="00D67BCD">
        <w:rPr>
          <w:rFonts w:ascii="Arial" w:hAnsi="Arial" w:cs="Arial"/>
        </w:rPr>
        <w:t>Perkančiojo</w:t>
      </w:r>
      <w:proofErr w:type="spellEnd"/>
      <w:r w:rsidRPr="00D67BCD">
        <w:rPr>
          <w:rFonts w:ascii="Arial" w:hAnsi="Arial" w:cs="Arial"/>
        </w:rPr>
        <w:t xml:space="preserve"> </w:t>
      </w:r>
      <w:proofErr w:type="spellStart"/>
      <w:r w:rsidRPr="00D67BCD">
        <w:rPr>
          <w:rFonts w:ascii="Arial" w:hAnsi="Arial" w:cs="Arial"/>
        </w:rPr>
        <w:t>subjekto</w:t>
      </w:r>
      <w:proofErr w:type="spellEnd"/>
      <w:r w:rsidRPr="00D67BCD">
        <w:rPr>
          <w:rFonts w:ascii="Arial" w:hAnsi="Arial" w:cs="Arial"/>
        </w:rPr>
        <w:t xml:space="preserve"> </w:t>
      </w:r>
      <w:proofErr w:type="spellStart"/>
      <w:r w:rsidRPr="00D67BCD">
        <w:rPr>
          <w:rFonts w:ascii="Arial" w:hAnsi="Arial" w:cs="Arial"/>
        </w:rPr>
        <w:t>darbuotojams</w:t>
      </w:r>
      <w:proofErr w:type="spellEnd"/>
      <w:r w:rsidRPr="00D67BCD">
        <w:rPr>
          <w:rFonts w:ascii="Arial" w:hAnsi="Arial" w:cs="Arial"/>
        </w:rPr>
        <w:t xml:space="preserve">. </w:t>
      </w:r>
    </w:p>
    <w:p w14:paraId="4484405D" w14:textId="4C68B746" w:rsidR="008901D1" w:rsidRPr="008901D1" w:rsidRDefault="008901D1" w:rsidP="002279E4">
      <w:pPr>
        <w:pStyle w:val="Sraopastraipa"/>
        <w:numPr>
          <w:ilvl w:val="1"/>
          <w:numId w:val="18"/>
        </w:numPr>
        <w:jc w:val="both"/>
        <w:rPr>
          <w:rFonts w:ascii="Arial" w:hAnsi="Arial" w:cs="Arial"/>
        </w:rPr>
      </w:pPr>
      <w:proofErr w:type="spellStart"/>
      <w:r w:rsidRPr="008901D1">
        <w:rPr>
          <w:rFonts w:ascii="Arial" w:hAnsi="Arial" w:cs="Arial"/>
        </w:rPr>
        <w:t>Energetikų</w:t>
      </w:r>
      <w:proofErr w:type="spellEnd"/>
      <w:r w:rsidRPr="008901D1">
        <w:rPr>
          <w:rFonts w:ascii="Arial" w:hAnsi="Arial" w:cs="Arial"/>
        </w:rPr>
        <w:t xml:space="preserve"> </w:t>
      </w:r>
      <w:proofErr w:type="spellStart"/>
      <w:r w:rsidRPr="008901D1">
        <w:rPr>
          <w:rFonts w:ascii="Arial" w:hAnsi="Arial" w:cs="Arial"/>
        </w:rPr>
        <w:t>diena</w:t>
      </w:r>
      <w:proofErr w:type="spellEnd"/>
      <w:r w:rsidRPr="008901D1">
        <w:rPr>
          <w:rFonts w:ascii="Arial" w:hAnsi="Arial" w:cs="Arial"/>
        </w:rPr>
        <w:t xml:space="preserve"> </w:t>
      </w:r>
      <w:proofErr w:type="spellStart"/>
      <w:r w:rsidRPr="008901D1">
        <w:rPr>
          <w:rFonts w:ascii="Arial" w:hAnsi="Arial" w:cs="Arial"/>
        </w:rPr>
        <w:t>dažniausiai</w:t>
      </w:r>
      <w:proofErr w:type="spellEnd"/>
      <w:r w:rsidRPr="008901D1">
        <w:rPr>
          <w:rFonts w:ascii="Arial" w:hAnsi="Arial" w:cs="Arial"/>
        </w:rPr>
        <w:t xml:space="preserve"> </w:t>
      </w:r>
      <w:proofErr w:type="spellStart"/>
      <w:r w:rsidRPr="008901D1">
        <w:rPr>
          <w:rFonts w:ascii="Arial" w:hAnsi="Arial" w:cs="Arial"/>
        </w:rPr>
        <w:t>organizuojama</w:t>
      </w:r>
      <w:proofErr w:type="spellEnd"/>
      <w:r w:rsidRPr="008901D1">
        <w:rPr>
          <w:rFonts w:ascii="Arial" w:hAnsi="Arial" w:cs="Arial"/>
        </w:rPr>
        <w:t xml:space="preserve"> </w:t>
      </w:r>
      <w:proofErr w:type="spellStart"/>
      <w:r w:rsidRPr="008901D1">
        <w:rPr>
          <w:rFonts w:ascii="Arial" w:hAnsi="Arial" w:cs="Arial"/>
        </w:rPr>
        <w:t>Perkančiojo</w:t>
      </w:r>
      <w:proofErr w:type="spellEnd"/>
      <w:r w:rsidRPr="008901D1">
        <w:rPr>
          <w:rFonts w:ascii="Arial" w:hAnsi="Arial" w:cs="Arial"/>
        </w:rPr>
        <w:t xml:space="preserve"> </w:t>
      </w:r>
      <w:proofErr w:type="spellStart"/>
      <w:r w:rsidRPr="008901D1">
        <w:rPr>
          <w:rFonts w:ascii="Arial" w:hAnsi="Arial" w:cs="Arial"/>
        </w:rPr>
        <w:t>subjekto</w:t>
      </w:r>
      <w:proofErr w:type="spellEnd"/>
      <w:r w:rsidRPr="008901D1">
        <w:rPr>
          <w:rFonts w:ascii="Arial" w:hAnsi="Arial" w:cs="Arial"/>
        </w:rPr>
        <w:t xml:space="preserve"> </w:t>
      </w:r>
      <w:proofErr w:type="spellStart"/>
      <w:r w:rsidRPr="008901D1">
        <w:rPr>
          <w:rFonts w:ascii="Arial" w:hAnsi="Arial" w:cs="Arial"/>
        </w:rPr>
        <w:t>centrinėje</w:t>
      </w:r>
      <w:proofErr w:type="spellEnd"/>
      <w:r w:rsidRPr="008901D1">
        <w:rPr>
          <w:rFonts w:ascii="Arial" w:hAnsi="Arial" w:cs="Arial"/>
        </w:rPr>
        <w:t xml:space="preserve"> </w:t>
      </w:r>
      <w:proofErr w:type="spellStart"/>
      <w:r w:rsidRPr="008901D1">
        <w:rPr>
          <w:rFonts w:ascii="Arial" w:hAnsi="Arial" w:cs="Arial"/>
        </w:rPr>
        <w:t>būstinėje</w:t>
      </w:r>
      <w:proofErr w:type="spellEnd"/>
      <w:r w:rsidRPr="008901D1">
        <w:rPr>
          <w:rFonts w:ascii="Arial" w:hAnsi="Arial" w:cs="Arial"/>
        </w:rPr>
        <w:t xml:space="preserve">, </w:t>
      </w:r>
      <w:proofErr w:type="spellStart"/>
      <w:r w:rsidRPr="008901D1">
        <w:rPr>
          <w:rFonts w:ascii="Arial" w:hAnsi="Arial" w:cs="Arial"/>
        </w:rPr>
        <w:t>nebent</w:t>
      </w:r>
      <w:proofErr w:type="spellEnd"/>
      <w:r w:rsidRPr="008901D1">
        <w:rPr>
          <w:rFonts w:ascii="Arial" w:hAnsi="Arial" w:cs="Arial"/>
        </w:rPr>
        <w:t xml:space="preserve"> </w:t>
      </w:r>
      <w:proofErr w:type="spellStart"/>
      <w:r w:rsidRPr="008901D1">
        <w:rPr>
          <w:rFonts w:ascii="Arial" w:hAnsi="Arial" w:cs="Arial"/>
        </w:rPr>
        <w:t>apie</w:t>
      </w:r>
      <w:proofErr w:type="spellEnd"/>
      <w:r w:rsidRPr="008901D1">
        <w:rPr>
          <w:rFonts w:ascii="Arial" w:hAnsi="Arial" w:cs="Arial"/>
        </w:rPr>
        <w:t xml:space="preserve"> </w:t>
      </w:r>
      <w:proofErr w:type="spellStart"/>
      <w:r w:rsidRPr="008901D1">
        <w:rPr>
          <w:rFonts w:ascii="Arial" w:hAnsi="Arial" w:cs="Arial"/>
        </w:rPr>
        <w:t>pasikeitusį</w:t>
      </w:r>
      <w:proofErr w:type="spellEnd"/>
      <w:r w:rsidRPr="008901D1">
        <w:rPr>
          <w:rFonts w:ascii="Arial" w:hAnsi="Arial" w:cs="Arial"/>
        </w:rPr>
        <w:t xml:space="preserve"> </w:t>
      </w:r>
      <w:proofErr w:type="spellStart"/>
      <w:r w:rsidRPr="008901D1">
        <w:rPr>
          <w:rFonts w:ascii="Arial" w:hAnsi="Arial" w:cs="Arial"/>
        </w:rPr>
        <w:t>poreikį</w:t>
      </w:r>
      <w:proofErr w:type="spellEnd"/>
      <w:r w:rsidRPr="008901D1">
        <w:rPr>
          <w:rFonts w:ascii="Arial" w:hAnsi="Arial" w:cs="Arial"/>
        </w:rPr>
        <w:t xml:space="preserve"> </w:t>
      </w:r>
      <w:proofErr w:type="spellStart"/>
      <w:r w:rsidRPr="008901D1">
        <w:rPr>
          <w:rFonts w:ascii="Arial" w:hAnsi="Arial" w:cs="Arial"/>
        </w:rPr>
        <w:t>Perkantysis</w:t>
      </w:r>
      <w:proofErr w:type="spellEnd"/>
      <w:r w:rsidRPr="008901D1">
        <w:rPr>
          <w:rFonts w:ascii="Arial" w:hAnsi="Arial" w:cs="Arial"/>
        </w:rPr>
        <w:t xml:space="preserve"> </w:t>
      </w:r>
      <w:proofErr w:type="spellStart"/>
      <w:r w:rsidRPr="008901D1">
        <w:rPr>
          <w:rFonts w:ascii="Arial" w:hAnsi="Arial" w:cs="Arial"/>
        </w:rPr>
        <w:t>subjektas</w:t>
      </w:r>
      <w:proofErr w:type="spellEnd"/>
      <w:r w:rsidRPr="008901D1">
        <w:rPr>
          <w:rFonts w:ascii="Arial" w:hAnsi="Arial" w:cs="Arial"/>
        </w:rPr>
        <w:t xml:space="preserve"> </w:t>
      </w:r>
      <w:proofErr w:type="spellStart"/>
      <w:r w:rsidRPr="008901D1">
        <w:rPr>
          <w:rFonts w:ascii="Arial" w:hAnsi="Arial" w:cs="Arial"/>
        </w:rPr>
        <w:t>informuotų</w:t>
      </w:r>
      <w:proofErr w:type="spellEnd"/>
      <w:r w:rsidRPr="008901D1">
        <w:rPr>
          <w:rFonts w:ascii="Arial" w:hAnsi="Arial" w:cs="Arial"/>
        </w:rPr>
        <w:t xml:space="preserve"> </w:t>
      </w:r>
      <w:proofErr w:type="spellStart"/>
      <w:r w:rsidRPr="008901D1">
        <w:rPr>
          <w:rFonts w:ascii="Arial" w:hAnsi="Arial" w:cs="Arial"/>
        </w:rPr>
        <w:t>Tiekėją</w:t>
      </w:r>
      <w:proofErr w:type="spellEnd"/>
      <w:r w:rsidRPr="008901D1">
        <w:rPr>
          <w:rFonts w:ascii="Arial" w:hAnsi="Arial" w:cs="Arial"/>
        </w:rPr>
        <w:t xml:space="preserve"> </w:t>
      </w:r>
      <w:proofErr w:type="spellStart"/>
      <w:r w:rsidRPr="008901D1">
        <w:rPr>
          <w:rFonts w:ascii="Arial" w:hAnsi="Arial" w:cs="Arial"/>
        </w:rPr>
        <w:t>iki</w:t>
      </w:r>
      <w:proofErr w:type="spellEnd"/>
      <w:r w:rsidRPr="008901D1">
        <w:rPr>
          <w:rFonts w:ascii="Arial" w:hAnsi="Arial" w:cs="Arial"/>
        </w:rPr>
        <w:t xml:space="preserve"> </w:t>
      </w:r>
      <w:proofErr w:type="spellStart"/>
      <w:r w:rsidRPr="008901D1">
        <w:rPr>
          <w:rFonts w:ascii="Arial" w:hAnsi="Arial" w:cs="Arial"/>
        </w:rPr>
        <w:t>renginio</w:t>
      </w:r>
      <w:proofErr w:type="spellEnd"/>
      <w:r w:rsidRPr="008901D1">
        <w:rPr>
          <w:rFonts w:ascii="Arial" w:hAnsi="Arial" w:cs="Arial"/>
        </w:rPr>
        <w:t xml:space="preserve"> </w:t>
      </w:r>
      <w:proofErr w:type="spellStart"/>
      <w:r w:rsidRPr="008901D1">
        <w:rPr>
          <w:rFonts w:ascii="Arial" w:hAnsi="Arial" w:cs="Arial"/>
        </w:rPr>
        <w:t>likus</w:t>
      </w:r>
      <w:proofErr w:type="spellEnd"/>
      <w:r w:rsidRPr="008901D1">
        <w:rPr>
          <w:rFonts w:ascii="Arial" w:hAnsi="Arial" w:cs="Arial"/>
        </w:rPr>
        <w:t xml:space="preserve"> ne </w:t>
      </w:r>
      <w:proofErr w:type="spellStart"/>
      <w:r w:rsidRPr="008901D1">
        <w:rPr>
          <w:rFonts w:ascii="Arial" w:hAnsi="Arial" w:cs="Arial"/>
        </w:rPr>
        <w:t>mažiau</w:t>
      </w:r>
      <w:proofErr w:type="spellEnd"/>
      <w:r w:rsidRPr="008901D1">
        <w:rPr>
          <w:rFonts w:ascii="Arial" w:hAnsi="Arial" w:cs="Arial"/>
        </w:rPr>
        <w:t xml:space="preserve"> </w:t>
      </w:r>
      <w:proofErr w:type="spellStart"/>
      <w:r w:rsidRPr="008901D1">
        <w:rPr>
          <w:rFonts w:ascii="Arial" w:hAnsi="Arial" w:cs="Arial"/>
        </w:rPr>
        <w:t>kaip</w:t>
      </w:r>
      <w:proofErr w:type="spellEnd"/>
      <w:r w:rsidRPr="008901D1">
        <w:rPr>
          <w:rFonts w:ascii="Arial" w:hAnsi="Arial" w:cs="Arial"/>
        </w:rPr>
        <w:t xml:space="preserve"> 2 </w:t>
      </w:r>
      <w:proofErr w:type="spellStart"/>
      <w:r w:rsidRPr="008901D1">
        <w:rPr>
          <w:rFonts w:ascii="Arial" w:hAnsi="Arial" w:cs="Arial"/>
        </w:rPr>
        <w:t>mėn</w:t>
      </w:r>
      <w:proofErr w:type="spellEnd"/>
      <w:r w:rsidRPr="008901D1">
        <w:rPr>
          <w:rFonts w:ascii="Arial" w:hAnsi="Arial" w:cs="Arial"/>
        </w:rPr>
        <w:t xml:space="preserve">. </w:t>
      </w:r>
    </w:p>
    <w:p w14:paraId="1B480242" w14:textId="75305F4B" w:rsidR="008901D1" w:rsidRPr="00D67BCD" w:rsidRDefault="008901D1" w:rsidP="002279E4">
      <w:pPr>
        <w:pStyle w:val="Sraopastraipa"/>
        <w:numPr>
          <w:ilvl w:val="1"/>
          <w:numId w:val="18"/>
        </w:numPr>
        <w:jc w:val="both"/>
        <w:rPr>
          <w:rFonts w:ascii="Arial" w:hAnsi="Arial" w:cs="Arial"/>
        </w:rPr>
      </w:pPr>
      <w:proofErr w:type="spellStart"/>
      <w:r w:rsidRPr="00D67BCD">
        <w:rPr>
          <w:rFonts w:ascii="Arial" w:hAnsi="Arial" w:cs="Arial"/>
        </w:rPr>
        <w:t>Energetikų</w:t>
      </w:r>
      <w:proofErr w:type="spellEnd"/>
      <w:r w:rsidRPr="00D67BCD">
        <w:rPr>
          <w:rFonts w:ascii="Arial" w:hAnsi="Arial" w:cs="Arial"/>
        </w:rPr>
        <w:t xml:space="preserve"> </w:t>
      </w:r>
      <w:proofErr w:type="spellStart"/>
      <w:r w:rsidRPr="00D67BCD">
        <w:rPr>
          <w:rFonts w:ascii="Arial" w:hAnsi="Arial" w:cs="Arial"/>
        </w:rPr>
        <w:t>dienos</w:t>
      </w:r>
      <w:proofErr w:type="spellEnd"/>
      <w:r w:rsidRPr="00D67BCD">
        <w:rPr>
          <w:rFonts w:ascii="Arial" w:hAnsi="Arial" w:cs="Arial"/>
        </w:rPr>
        <w:t xml:space="preserve"> </w:t>
      </w:r>
      <w:proofErr w:type="spellStart"/>
      <w:r w:rsidRPr="00D67BCD">
        <w:rPr>
          <w:rFonts w:ascii="Arial" w:hAnsi="Arial" w:cs="Arial"/>
        </w:rPr>
        <w:t>trukmė</w:t>
      </w:r>
      <w:proofErr w:type="spellEnd"/>
      <w:r w:rsidRPr="00D67BCD">
        <w:rPr>
          <w:rFonts w:ascii="Arial" w:hAnsi="Arial" w:cs="Arial"/>
        </w:rPr>
        <w:t xml:space="preserve">: </w:t>
      </w:r>
      <w:proofErr w:type="spellStart"/>
      <w:r w:rsidRPr="00D67BCD">
        <w:rPr>
          <w:rFonts w:ascii="Arial" w:hAnsi="Arial" w:cs="Arial"/>
        </w:rPr>
        <w:t>apie</w:t>
      </w:r>
      <w:proofErr w:type="spellEnd"/>
      <w:r w:rsidRPr="00D67BCD">
        <w:rPr>
          <w:rFonts w:ascii="Arial" w:hAnsi="Arial" w:cs="Arial"/>
        </w:rPr>
        <w:t xml:space="preserve"> 2-3 val. </w:t>
      </w:r>
    </w:p>
    <w:p w14:paraId="11BE8C04" w14:textId="77777777" w:rsidR="00D67BCD" w:rsidRDefault="008901D1" w:rsidP="002279E4">
      <w:pPr>
        <w:pStyle w:val="Sraopastraipa"/>
        <w:numPr>
          <w:ilvl w:val="1"/>
          <w:numId w:val="18"/>
        </w:numPr>
        <w:jc w:val="both"/>
        <w:rPr>
          <w:rFonts w:ascii="Arial" w:hAnsi="Arial" w:cs="Arial"/>
        </w:rPr>
      </w:pPr>
      <w:proofErr w:type="spellStart"/>
      <w:r w:rsidRPr="008901D1">
        <w:rPr>
          <w:rFonts w:ascii="Arial" w:hAnsi="Arial" w:cs="Arial"/>
        </w:rPr>
        <w:t>Energetikų</w:t>
      </w:r>
      <w:proofErr w:type="spellEnd"/>
      <w:r w:rsidRPr="008901D1">
        <w:rPr>
          <w:rFonts w:ascii="Arial" w:hAnsi="Arial" w:cs="Arial"/>
        </w:rPr>
        <w:t xml:space="preserve"> </w:t>
      </w:r>
      <w:proofErr w:type="spellStart"/>
      <w:r w:rsidRPr="008901D1">
        <w:rPr>
          <w:rFonts w:ascii="Arial" w:hAnsi="Arial" w:cs="Arial"/>
        </w:rPr>
        <w:t>dienos</w:t>
      </w:r>
      <w:proofErr w:type="spellEnd"/>
      <w:r w:rsidRPr="008901D1">
        <w:rPr>
          <w:rFonts w:ascii="Arial" w:hAnsi="Arial" w:cs="Arial"/>
        </w:rPr>
        <w:t xml:space="preserve"> </w:t>
      </w:r>
      <w:proofErr w:type="spellStart"/>
      <w:r w:rsidRPr="008901D1">
        <w:rPr>
          <w:rFonts w:ascii="Arial" w:hAnsi="Arial" w:cs="Arial"/>
        </w:rPr>
        <w:t>apdovanojimai</w:t>
      </w:r>
      <w:proofErr w:type="spellEnd"/>
      <w:r w:rsidRPr="008901D1">
        <w:rPr>
          <w:rFonts w:ascii="Arial" w:hAnsi="Arial" w:cs="Arial"/>
        </w:rPr>
        <w:t xml:space="preserve">: </w:t>
      </w:r>
    </w:p>
    <w:p w14:paraId="1A5AC1A6" w14:textId="219E430A" w:rsidR="00D67BCD" w:rsidRDefault="008901D1" w:rsidP="002279E4">
      <w:pPr>
        <w:pStyle w:val="Sraopastraipa"/>
        <w:numPr>
          <w:ilvl w:val="0"/>
          <w:numId w:val="21"/>
        </w:numPr>
        <w:jc w:val="both"/>
        <w:rPr>
          <w:rFonts w:ascii="Arial" w:hAnsi="Arial" w:cs="Arial"/>
        </w:rPr>
      </w:pPr>
      <w:proofErr w:type="spellStart"/>
      <w:r w:rsidRPr="00D67BCD">
        <w:rPr>
          <w:rFonts w:ascii="Arial" w:hAnsi="Arial" w:cs="Arial"/>
        </w:rPr>
        <w:t>Energetikų</w:t>
      </w:r>
      <w:proofErr w:type="spellEnd"/>
      <w:r w:rsidRPr="00D67BCD">
        <w:rPr>
          <w:rFonts w:ascii="Arial" w:hAnsi="Arial" w:cs="Arial"/>
        </w:rPr>
        <w:t xml:space="preserve"> </w:t>
      </w:r>
      <w:proofErr w:type="spellStart"/>
      <w:r w:rsidRPr="00D67BCD">
        <w:rPr>
          <w:rFonts w:ascii="Arial" w:hAnsi="Arial" w:cs="Arial"/>
        </w:rPr>
        <w:t>dienos</w:t>
      </w:r>
      <w:proofErr w:type="spellEnd"/>
      <w:r w:rsidRPr="00D67BCD">
        <w:rPr>
          <w:rFonts w:ascii="Arial" w:hAnsi="Arial" w:cs="Arial"/>
        </w:rPr>
        <w:t xml:space="preserve"> </w:t>
      </w:r>
      <w:proofErr w:type="spellStart"/>
      <w:r w:rsidRPr="00D67BCD">
        <w:rPr>
          <w:rFonts w:ascii="Arial" w:hAnsi="Arial" w:cs="Arial"/>
        </w:rPr>
        <w:t>proga</w:t>
      </w:r>
      <w:proofErr w:type="spellEnd"/>
      <w:r w:rsidRPr="00D67BCD">
        <w:rPr>
          <w:rFonts w:ascii="Arial" w:hAnsi="Arial" w:cs="Arial"/>
        </w:rPr>
        <w:t xml:space="preserve"> </w:t>
      </w:r>
      <w:proofErr w:type="spellStart"/>
      <w:r w:rsidRPr="00D67BCD">
        <w:rPr>
          <w:rFonts w:ascii="Arial" w:hAnsi="Arial" w:cs="Arial"/>
        </w:rPr>
        <w:t>išrenkami</w:t>
      </w:r>
      <w:proofErr w:type="spellEnd"/>
      <w:r w:rsidRPr="00D67BCD">
        <w:rPr>
          <w:rFonts w:ascii="Arial" w:hAnsi="Arial" w:cs="Arial"/>
        </w:rPr>
        <w:t xml:space="preserve"> </w:t>
      </w:r>
      <w:proofErr w:type="spellStart"/>
      <w:r w:rsidRPr="00D67BCD">
        <w:rPr>
          <w:rFonts w:ascii="Arial" w:hAnsi="Arial" w:cs="Arial"/>
        </w:rPr>
        <w:t>ir</w:t>
      </w:r>
      <w:proofErr w:type="spellEnd"/>
      <w:r w:rsidRPr="00D67BCD">
        <w:rPr>
          <w:rFonts w:ascii="Arial" w:hAnsi="Arial" w:cs="Arial"/>
        </w:rPr>
        <w:t xml:space="preserve"> </w:t>
      </w:r>
      <w:proofErr w:type="spellStart"/>
      <w:r w:rsidRPr="00D67BCD">
        <w:rPr>
          <w:rFonts w:ascii="Arial" w:hAnsi="Arial" w:cs="Arial"/>
        </w:rPr>
        <w:t>apdovanojami</w:t>
      </w:r>
      <w:proofErr w:type="spellEnd"/>
      <w:r w:rsidRPr="00D67BCD">
        <w:rPr>
          <w:rFonts w:ascii="Arial" w:hAnsi="Arial" w:cs="Arial"/>
        </w:rPr>
        <w:t xml:space="preserve"> </w:t>
      </w:r>
      <w:proofErr w:type="spellStart"/>
      <w:r w:rsidRPr="00D67BCD">
        <w:rPr>
          <w:rFonts w:ascii="Arial" w:hAnsi="Arial" w:cs="Arial"/>
        </w:rPr>
        <w:t>verčiausi</w:t>
      </w:r>
      <w:proofErr w:type="spellEnd"/>
      <w:r w:rsidRPr="00D67BCD">
        <w:rPr>
          <w:rFonts w:ascii="Arial" w:hAnsi="Arial" w:cs="Arial"/>
        </w:rPr>
        <w:t xml:space="preserve"> </w:t>
      </w:r>
      <w:proofErr w:type="spellStart"/>
      <w:r w:rsidRPr="00D67BCD">
        <w:rPr>
          <w:rFonts w:ascii="Arial" w:hAnsi="Arial" w:cs="Arial"/>
        </w:rPr>
        <w:t>Tiekėjo</w:t>
      </w:r>
      <w:proofErr w:type="spellEnd"/>
      <w:r w:rsidRPr="00D67BCD">
        <w:rPr>
          <w:rFonts w:ascii="Arial" w:hAnsi="Arial" w:cs="Arial"/>
        </w:rPr>
        <w:t xml:space="preserve"> </w:t>
      </w:r>
      <w:proofErr w:type="spellStart"/>
      <w:proofErr w:type="gramStart"/>
      <w:r w:rsidRPr="00D67BCD">
        <w:rPr>
          <w:rFonts w:ascii="Arial" w:hAnsi="Arial" w:cs="Arial"/>
        </w:rPr>
        <w:t>profesionalai</w:t>
      </w:r>
      <w:proofErr w:type="spellEnd"/>
      <w:r w:rsidR="00D67BCD">
        <w:rPr>
          <w:rFonts w:ascii="Arial" w:hAnsi="Arial" w:cs="Arial"/>
        </w:rPr>
        <w:t>;</w:t>
      </w:r>
      <w:proofErr w:type="gramEnd"/>
    </w:p>
    <w:p w14:paraId="6292205A" w14:textId="43DD42DC" w:rsidR="008901D1" w:rsidRPr="00D67BCD" w:rsidRDefault="008901D1" w:rsidP="002279E4">
      <w:pPr>
        <w:pStyle w:val="Sraopastraipa"/>
        <w:numPr>
          <w:ilvl w:val="0"/>
          <w:numId w:val="21"/>
        </w:numPr>
        <w:jc w:val="both"/>
        <w:rPr>
          <w:rFonts w:ascii="Arial" w:hAnsi="Arial" w:cs="Arial"/>
        </w:rPr>
      </w:pPr>
      <w:proofErr w:type="spellStart"/>
      <w:r w:rsidRPr="00D67BCD">
        <w:rPr>
          <w:rFonts w:ascii="Arial" w:hAnsi="Arial" w:cs="Arial"/>
        </w:rPr>
        <w:t>Energetikų</w:t>
      </w:r>
      <w:proofErr w:type="spellEnd"/>
      <w:r w:rsidRPr="00D67BCD">
        <w:rPr>
          <w:rFonts w:ascii="Arial" w:hAnsi="Arial" w:cs="Arial"/>
        </w:rPr>
        <w:t xml:space="preserve"> </w:t>
      </w:r>
      <w:proofErr w:type="spellStart"/>
      <w:r w:rsidRPr="00D67BCD">
        <w:rPr>
          <w:rFonts w:ascii="Arial" w:hAnsi="Arial" w:cs="Arial"/>
        </w:rPr>
        <w:t>dienos</w:t>
      </w:r>
      <w:proofErr w:type="spellEnd"/>
      <w:r w:rsidRPr="00D67BCD">
        <w:rPr>
          <w:rFonts w:ascii="Arial" w:hAnsi="Arial" w:cs="Arial"/>
        </w:rPr>
        <w:t xml:space="preserve"> </w:t>
      </w:r>
      <w:proofErr w:type="spellStart"/>
      <w:r w:rsidRPr="00D67BCD">
        <w:rPr>
          <w:rFonts w:ascii="Arial" w:hAnsi="Arial" w:cs="Arial"/>
        </w:rPr>
        <w:t>metu</w:t>
      </w:r>
      <w:proofErr w:type="spellEnd"/>
      <w:r w:rsidRPr="00D67BCD">
        <w:rPr>
          <w:rFonts w:ascii="Arial" w:hAnsi="Arial" w:cs="Arial"/>
        </w:rPr>
        <w:t xml:space="preserve"> </w:t>
      </w:r>
      <w:proofErr w:type="spellStart"/>
      <w:r w:rsidRPr="00D67BCD">
        <w:rPr>
          <w:rFonts w:ascii="Arial" w:hAnsi="Arial" w:cs="Arial"/>
        </w:rPr>
        <w:t>nugalėtojams</w:t>
      </w:r>
      <w:proofErr w:type="spellEnd"/>
      <w:r w:rsidRPr="00D67BCD">
        <w:rPr>
          <w:rFonts w:ascii="Arial" w:hAnsi="Arial" w:cs="Arial"/>
        </w:rPr>
        <w:t xml:space="preserve"> </w:t>
      </w:r>
      <w:proofErr w:type="spellStart"/>
      <w:r w:rsidRPr="00D67BCD">
        <w:rPr>
          <w:rFonts w:ascii="Arial" w:hAnsi="Arial" w:cs="Arial"/>
        </w:rPr>
        <w:t>įteikiami</w:t>
      </w:r>
      <w:proofErr w:type="spellEnd"/>
      <w:r w:rsidRPr="00D67BCD">
        <w:rPr>
          <w:rFonts w:ascii="Arial" w:hAnsi="Arial" w:cs="Arial"/>
        </w:rPr>
        <w:t xml:space="preserve"> </w:t>
      </w:r>
      <w:proofErr w:type="spellStart"/>
      <w:r w:rsidRPr="00D67BCD">
        <w:rPr>
          <w:rFonts w:ascii="Arial" w:hAnsi="Arial" w:cs="Arial"/>
        </w:rPr>
        <w:t>specialiai</w:t>
      </w:r>
      <w:proofErr w:type="spellEnd"/>
      <w:r w:rsidRPr="00D67BCD">
        <w:rPr>
          <w:rFonts w:ascii="Arial" w:hAnsi="Arial" w:cs="Arial"/>
        </w:rPr>
        <w:t xml:space="preserve"> </w:t>
      </w:r>
      <w:proofErr w:type="spellStart"/>
      <w:r w:rsidRPr="00D67BCD">
        <w:rPr>
          <w:rFonts w:ascii="Arial" w:hAnsi="Arial" w:cs="Arial"/>
        </w:rPr>
        <w:t>renginiui</w:t>
      </w:r>
      <w:proofErr w:type="spellEnd"/>
      <w:r w:rsidRPr="00D67BCD">
        <w:rPr>
          <w:rFonts w:ascii="Arial" w:hAnsi="Arial" w:cs="Arial"/>
        </w:rPr>
        <w:t xml:space="preserve"> </w:t>
      </w:r>
      <w:proofErr w:type="spellStart"/>
      <w:r w:rsidRPr="00D67BCD">
        <w:rPr>
          <w:rFonts w:ascii="Arial" w:hAnsi="Arial" w:cs="Arial"/>
        </w:rPr>
        <w:t>sukurti</w:t>
      </w:r>
      <w:proofErr w:type="spellEnd"/>
      <w:r w:rsidRPr="00D67BCD">
        <w:rPr>
          <w:rFonts w:ascii="Arial" w:hAnsi="Arial" w:cs="Arial"/>
        </w:rPr>
        <w:t xml:space="preserve"> </w:t>
      </w:r>
      <w:proofErr w:type="spellStart"/>
      <w:r w:rsidRPr="00D67BCD">
        <w:rPr>
          <w:rFonts w:ascii="Arial" w:hAnsi="Arial" w:cs="Arial"/>
        </w:rPr>
        <w:t>atributai</w:t>
      </w:r>
      <w:proofErr w:type="spellEnd"/>
      <w:r w:rsidRPr="00D67BCD">
        <w:rPr>
          <w:rFonts w:ascii="Arial" w:hAnsi="Arial" w:cs="Arial"/>
        </w:rPr>
        <w:t xml:space="preserve">. </w:t>
      </w:r>
    </w:p>
    <w:p w14:paraId="1AEFF783" w14:textId="0FFF06FE" w:rsidR="008901D1" w:rsidRPr="00974CA4" w:rsidRDefault="008901D1" w:rsidP="002279E4">
      <w:pPr>
        <w:pStyle w:val="Sraopastraipa"/>
        <w:numPr>
          <w:ilvl w:val="1"/>
          <w:numId w:val="18"/>
        </w:numPr>
        <w:jc w:val="both"/>
        <w:rPr>
          <w:rFonts w:ascii="Arial" w:hAnsi="Arial" w:cs="Arial"/>
          <w:lang w:val="pt-PT"/>
        </w:rPr>
      </w:pPr>
      <w:r w:rsidRPr="00974CA4">
        <w:rPr>
          <w:rFonts w:ascii="Arial" w:hAnsi="Arial" w:cs="Arial"/>
          <w:lang w:val="pt-PT"/>
        </w:rPr>
        <w:t xml:space="preserve">Galutinis nugalėtojų ir finalininkų skaičius. Tiekėjui patikslinamas likus ne mažiau kaip 10 darbo dienų iki Energetikų dienos. </w:t>
      </w:r>
    </w:p>
    <w:p w14:paraId="02F715C4" w14:textId="75246A63" w:rsidR="008901D1" w:rsidRPr="00974CA4" w:rsidRDefault="008901D1" w:rsidP="002279E4">
      <w:pPr>
        <w:pStyle w:val="Sraopastraipa"/>
        <w:numPr>
          <w:ilvl w:val="1"/>
          <w:numId w:val="18"/>
        </w:numPr>
        <w:jc w:val="both"/>
        <w:rPr>
          <w:rFonts w:ascii="Arial" w:hAnsi="Arial" w:cs="Arial"/>
          <w:lang w:val="pt-PT"/>
        </w:rPr>
      </w:pPr>
      <w:r w:rsidRPr="00974CA4">
        <w:rPr>
          <w:rFonts w:ascii="Arial" w:hAnsi="Arial" w:cs="Arial"/>
          <w:lang w:val="pt-PT"/>
        </w:rPr>
        <w:t xml:space="preserve">Apdovanojimų ceremonija yra pagrindinis renginio akcentas. Po apdovanojimų ceremonijos papildomai gali būti organizuojama trumpa pramoginė dalis. </w:t>
      </w:r>
    </w:p>
    <w:p w14:paraId="5C0AA404" w14:textId="6D697452" w:rsidR="008901D1" w:rsidRPr="00974CA4" w:rsidRDefault="008901D1" w:rsidP="002279E4">
      <w:pPr>
        <w:pStyle w:val="Sraopastraipa"/>
        <w:numPr>
          <w:ilvl w:val="1"/>
          <w:numId w:val="18"/>
        </w:numPr>
        <w:jc w:val="both"/>
        <w:rPr>
          <w:rFonts w:ascii="Arial" w:hAnsi="Arial" w:cs="Arial"/>
          <w:lang w:val="pt-PT"/>
        </w:rPr>
      </w:pPr>
      <w:r w:rsidRPr="00974CA4">
        <w:rPr>
          <w:rFonts w:ascii="Arial" w:hAnsi="Arial" w:cs="Arial"/>
          <w:lang w:val="pt-PT"/>
        </w:rPr>
        <w:t>Energetikų dienoje fiziškai dalyvauja žymiai mažiau Perkančiojo subjekto darbuotojų nei Žiemos renginyje (pavyzdžiui, 202</w:t>
      </w:r>
      <w:r w:rsidR="003C254B" w:rsidRPr="00974CA4">
        <w:rPr>
          <w:rFonts w:ascii="Arial" w:hAnsi="Arial" w:cs="Arial"/>
          <w:lang w:val="pt-PT"/>
        </w:rPr>
        <w:t>5</w:t>
      </w:r>
      <w:r w:rsidRPr="00974CA4">
        <w:rPr>
          <w:rFonts w:ascii="Arial" w:hAnsi="Arial" w:cs="Arial"/>
          <w:lang w:val="pt-PT"/>
        </w:rPr>
        <w:t xml:space="preserve"> m. gyvame renginyje dalyvavo 125 darbuotojai, dar 1</w:t>
      </w:r>
      <w:r w:rsidR="00EA1416" w:rsidRPr="00974CA4">
        <w:rPr>
          <w:rFonts w:ascii="Arial" w:hAnsi="Arial" w:cs="Arial"/>
          <w:lang w:val="pt-PT"/>
        </w:rPr>
        <w:t>30</w:t>
      </w:r>
      <w:r w:rsidRPr="00974CA4">
        <w:rPr>
          <w:rFonts w:ascii="Arial" w:hAnsi="Arial" w:cs="Arial"/>
          <w:lang w:val="pt-PT"/>
        </w:rPr>
        <w:t xml:space="preserve"> renginį stebėjo nuotoliniu būdu). Dalyvių skaičių Perkantysis subjektas patikslins Tiekėjui iki renginio likus ne mažiau kaip </w:t>
      </w:r>
      <w:r w:rsidR="003C254B" w:rsidRPr="00974CA4">
        <w:rPr>
          <w:rFonts w:ascii="Arial" w:hAnsi="Arial" w:cs="Arial"/>
          <w:lang w:val="pt-PT"/>
        </w:rPr>
        <w:t>2</w:t>
      </w:r>
      <w:r w:rsidRPr="00974CA4">
        <w:rPr>
          <w:rFonts w:ascii="Arial" w:hAnsi="Arial" w:cs="Arial"/>
          <w:lang w:val="pt-PT"/>
        </w:rPr>
        <w:t xml:space="preserve"> savaitėms. </w:t>
      </w:r>
    </w:p>
    <w:p w14:paraId="168963A3" w14:textId="59914BDA" w:rsidR="008901D1" w:rsidRPr="00974CA4" w:rsidRDefault="008901D1" w:rsidP="002279E4">
      <w:pPr>
        <w:pStyle w:val="Sraopastraipa"/>
        <w:numPr>
          <w:ilvl w:val="1"/>
          <w:numId w:val="18"/>
        </w:numPr>
        <w:jc w:val="both"/>
        <w:rPr>
          <w:rFonts w:ascii="Arial" w:hAnsi="Arial" w:cs="Arial"/>
          <w:lang w:val="pt-PT"/>
        </w:rPr>
      </w:pPr>
      <w:r w:rsidRPr="00974CA4">
        <w:rPr>
          <w:rFonts w:ascii="Arial" w:hAnsi="Arial" w:cs="Arial"/>
          <w:lang w:val="pt-PT"/>
        </w:rPr>
        <w:t>Tiekėjas suorganizuoja fotografavimo paslaugas ir kokybiškai retušuotas nuotraukas pristato Perkančiajam subjektui sekančią dieną po renginio.</w:t>
      </w:r>
    </w:p>
    <w:p w14:paraId="7AB24C6E" w14:textId="577E16C2" w:rsidR="008901D1" w:rsidRPr="00974CA4" w:rsidRDefault="008901D1" w:rsidP="002279E4">
      <w:pPr>
        <w:pStyle w:val="Sraopastraipa"/>
        <w:numPr>
          <w:ilvl w:val="1"/>
          <w:numId w:val="18"/>
        </w:numPr>
        <w:jc w:val="both"/>
        <w:rPr>
          <w:rFonts w:ascii="Arial" w:hAnsi="Arial" w:cs="Arial"/>
          <w:lang w:val="pt-PT"/>
        </w:rPr>
      </w:pPr>
      <w:r w:rsidRPr="00974CA4">
        <w:rPr>
          <w:rFonts w:ascii="Arial" w:hAnsi="Arial" w:cs="Arial"/>
          <w:lang w:val="pt-PT"/>
        </w:rPr>
        <w:t xml:space="preserve">Gyvai renginyje nedalyvaujantiems darbuotojams Tiekėjas užtikrina renginio tiesioginės transliacijos stebėjimo galimybę per Teams kanalą ir po renginio įteikia Perkančiajam subjektui transliacijos įrašą. </w:t>
      </w:r>
    </w:p>
    <w:p w14:paraId="252B1744" w14:textId="624C6D44" w:rsidR="008901D1" w:rsidRPr="00974CA4" w:rsidRDefault="008901D1" w:rsidP="002279E4">
      <w:pPr>
        <w:pStyle w:val="Sraopastraipa"/>
        <w:numPr>
          <w:ilvl w:val="1"/>
          <w:numId w:val="18"/>
        </w:numPr>
        <w:jc w:val="both"/>
        <w:rPr>
          <w:rFonts w:ascii="Arial" w:hAnsi="Arial" w:cs="Arial"/>
          <w:lang w:val="it-IT"/>
        </w:rPr>
      </w:pPr>
      <w:r w:rsidRPr="00974CA4">
        <w:rPr>
          <w:rFonts w:ascii="Arial" w:hAnsi="Arial" w:cs="Arial"/>
          <w:lang w:val="it-IT"/>
        </w:rPr>
        <w:t>Tiekėjas turi suorganizuoti maitinimą gyvo renginio dalyviams. Dažniausiai tai</w:t>
      </w:r>
      <w:r w:rsidR="003C254B" w:rsidRPr="00974CA4">
        <w:rPr>
          <w:rFonts w:ascii="Arial" w:hAnsi="Arial" w:cs="Arial"/>
          <w:lang w:val="it-IT"/>
        </w:rPr>
        <w:t>, atsižvelgiant į Perkančiojo subjekto pageidavimą,</w:t>
      </w:r>
      <w:r w:rsidRPr="00974CA4">
        <w:rPr>
          <w:rFonts w:ascii="Arial" w:hAnsi="Arial" w:cs="Arial"/>
          <w:lang w:val="it-IT"/>
        </w:rPr>
        <w:t xml:space="preserve"> vieno kąsnio saldūs ir</w:t>
      </w:r>
      <w:r w:rsidR="003C254B" w:rsidRPr="00974CA4">
        <w:rPr>
          <w:rFonts w:ascii="Arial" w:hAnsi="Arial" w:cs="Arial"/>
          <w:lang w:val="it-IT"/>
        </w:rPr>
        <w:t>/ar</w:t>
      </w:r>
      <w:r w:rsidRPr="00974CA4">
        <w:rPr>
          <w:rFonts w:ascii="Arial" w:hAnsi="Arial" w:cs="Arial"/>
          <w:lang w:val="it-IT"/>
        </w:rPr>
        <w:t xml:space="preserve"> sūrūs </w:t>
      </w:r>
      <w:r w:rsidRPr="00974CA4">
        <w:rPr>
          <w:rFonts w:ascii="Arial" w:hAnsi="Arial" w:cs="Arial"/>
          <w:lang w:val="it-IT"/>
        </w:rPr>
        <w:lastRenderedPageBreak/>
        <w:t xml:space="preserve">užkandžiai, tortas ir gaivieji gėrimai. Konkretus pasiūlymas (kartu su biudžetu ir numatomais kiekiais, atsižvelgiant į numatomą dalyvių skaičių) ir pasiūlymas prieš užsakant maistą, įskaitant gėrimus, turi būti suderintas su Perkančiuoju subjektu iki Energetikų dienos likus ne mažiau kaip 3 sav. </w:t>
      </w:r>
    </w:p>
    <w:p w14:paraId="01285690" w14:textId="31DBF630" w:rsidR="008901D1" w:rsidRPr="00974CA4" w:rsidRDefault="008901D1" w:rsidP="002279E4">
      <w:pPr>
        <w:pStyle w:val="Sraopastraipa"/>
        <w:numPr>
          <w:ilvl w:val="1"/>
          <w:numId w:val="18"/>
        </w:numPr>
        <w:jc w:val="both"/>
        <w:rPr>
          <w:rFonts w:ascii="Arial" w:hAnsi="Arial" w:cs="Arial"/>
          <w:lang w:val="it-IT"/>
        </w:rPr>
      </w:pPr>
      <w:r w:rsidRPr="00974CA4">
        <w:rPr>
          <w:rFonts w:ascii="Arial" w:hAnsi="Arial" w:cs="Arial"/>
          <w:lang w:val="it-IT"/>
        </w:rPr>
        <w:t xml:space="preserve">Tiekėjas taip pat pasirūpina suorganizavimu ir </w:t>
      </w:r>
      <w:r w:rsidR="003C254B" w:rsidRPr="00974CA4">
        <w:rPr>
          <w:rFonts w:ascii="Arial" w:hAnsi="Arial" w:cs="Arial"/>
          <w:lang w:val="it-IT"/>
        </w:rPr>
        <w:t>tortų (ar kito valgomo lauknešėlio)</w:t>
      </w:r>
      <w:r w:rsidRPr="00974CA4">
        <w:rPr>
          <w:rFonts w:ascii="Arial" w:hAnsi="Arial" w:cs="Arial"/>
          <w:lang w:val="it-IT"/>
        </w:rPr>
        <w:t xml:space="preserve"> išsiuntimu nutolusiems Perkančiojo subjekto padaliniams</w:t>
      </w:r>
      <w:r w:rsidR="003C254B" w:rsidRPr="00974CA4">
        <w:rPr>
          <w:rFonts w:ascii="Arial" w:hAnsi="Arial" w:cs="Arial"/>
          <w:lang w:val="it-IT"/>
        </w:rPr>
        <w:t xml:space="preserve"> kituose miestuose</w:t>
      </w:r>
      <w:r w:rsidRPr="00974CA4">
        <w:rPr>
          <w:rFonts w:ascii="Arial" w:hAnsi="Arial" w:cs="Arial"/>
          <w:lang w:val="it-IT"/>
        </w:rPr>
        <w:t xml:space="preserve">. </w:t>
      </w:r>
      <w:r w:rsidR="003C254B" w:rsidRPr="00974CA4">
        <w:rPr>
          <w:rFonts w:ascii="Arial" w:hAnsi="Arial" w:cs="Arial"/>
          <w:lang w:val="it-IT"/>
        </w:rPr>
        <w:t xml:space="preserve">Siuntinį </w:t>
      </w:r>
      <w:r w:rsidRPr="00974CA4">
        <w:rPr>
          <w:rFonts w:ascii="Arial" w:hAnsi="Arial" w:cs="Arial"/>
          <w:lang w:val="it-IT"/>
        </w:rPr>
        <w:t xml:space="preserve">jie turi gauti Energetikų dienos ryte. </w:t>
      </w:r>
      <w:r w:rsidR="003C254B" w:rsidRPr="00974CA4">
        <w:rPr>
          <w:rFonts w:ascii="Arial" w:hAnsi="Arial" w:cs="Arial"/>
          <w:lang w:val="it-IT"/>
        </w:rPr>
        <w:t>Lauknešėlio turinys</w:t>
      </w:r>
      <w:r w:rsidRPr="00974CA4">
        <w:rPr>
          <w:rFonts w:ascii="Arial" w:hAnsi="Arial" w:cs="Arial"/>
          <w:lang w:val="it-IT"/>
        </w:rPr>
        <w:t xml:space="preserve"> suderinamas su Perkančiuoju subjektu likus ne mažiau kaip 3 sav. iki Energetikų dienos. Perkantysis subjektas, likus 2 sav. iki renginio, informuoja Tiekėją apie darbuotojų kiekviename padalinyje skaičių, kurie gaus užkandžių lauknešėlius, kad Tiekėjas galėtų suorganizuoti atitinkamą </w:t>
      </w:r>
      <w:r w:rsidR="003C254B" w:rsidRPr="00974CA4">
        <w:rPr>
          <w:rFonts w:ascii="Arial" w:hAnsi="Arial" w:cs="Arial"/>
          <w:lang w:val="it-IT"/>
        </w:rPr>
        <w:t>pristatymą laiku ir kokybiškai</w:t>
      </w:r>
      <w:r w:rsidRPr="00974CA4">
        <w:rPr>
          <w:rFonts w:ascii="Arial" w:hAnsi="Arial" w:cs="Arial"/>
          <w:lang w:val="it-IT"/>
        </w:rPr>
        <w:t xml:space="preserve">. </w:t>
      </w:r>
    </w:p>
    <w:p w14:paraId="0D3E3243" w14:textId="77777777" w:rsidR="008901D1" w:rsidRPr="00974CA4" w:rsidRDefault="008901D1" w:rsidP="002279E4">
      <w:pPr>
        <w:pStyle w:val="Sraopastraipa"/>
        <w:jc w:val="both"/>
        <w:rPr>
          <w:rFonts w:ascii="Arial" w:hAnsi="Arial" w:cs="Arial"/>
          <w:lang w:val="it-IT"/>
        </w:rPr>
      </w:pPr>
    </w:p>
    <w:p w14:paraId="513E64DB" w14:textId="013DBC4D" w:rsidR="003C254B" w:rsidRPr="003C254B" w:rsidRDefault="003C254B" w:rsidP="002279E4">
      <w:pPr>
        <w:pStyle w:val="Sraopastraipa"/>
        <w:numPr>
          <w:ilvl w:val="0"/>
          <w:numId w:val="18"/>
        </w:numPr>
        <w:jc w:val="both"/>
        <w:rPr>
          <w:rFonts w:ascii="Arial" w:hAnsi="Arial" w:cs="Arial"/>
        </w:rPr>
      </w:pPr>
      <w:r w:rsidRPr="003C254B">
        <w:rPr>
          <w:rFonts w:ascii="Arial" w:hAnsi="Arial" w:cs="Arial"/>
        </w:rPr>
        <w:t>REIKALAVIMAI VAIK</w:t>
      </w:r>
      <w:r w:rsidRPr="003C254B">
        <w:rPr>
          <w:rFonts w:ascii="Arial" w:hAnsi="Arial" w:cs="Arial"/>
          <w:lang w:val="lt-LT"/>
        </w:rPr>
        <w:t xml:space="preserve">Ų DIENAI BIURE </w:t>
      </w:r>
    </w:p>
    <w:p w14:paraId="723EC2F5" w14:textId="6FDE70E2" w:rsidR="008901D1" w:rsidRPr="008901D1" w:rsidRDefault="008901D1" w:rsidP="002279E4">
      <w:pPr>
        <w:pStyle w:val="Sraopastraipa"/>
        <w:numPr>
          <w:ilvl w:val="1"/>
          <w:numId w:val="18"/>
        </w:numPr>
        <w:jc w:val="both"/>
        <w:rPr>
          <w:rFonts w:ascii="Arial" w:hAnsi="Arial" w:cs="Arial"/>
        </w:rPr>
      </w:pPr>
      <w:proofErr w:type="spellStart"/>
      <w:r w:rsidRPr="008901D1">
        <w:rPr>
          <w:rFonts w:ascii="Arial" w:hAnsi="Arial" w:cs="Arial"/>
        </w:rPr>
        <w:t>Renginio</w:t>
      </w:r>
      <w:proofErr w:type="spellEnd"/>
      <w:r w:rsidRPr="008901D1">
        <w:rPr>
          <w:rFonts w:ascii="Arial" w:hAnsi="Arial" w:cs="Arial"/>
        </w:rPr>
        <w:t xml:space="preserve"> </w:t>
      </w:r>
      <w:proofErr w:type="spellStart"/>
      <w:r w:rsidRPr="008901D1">
        <w:rPr>
          <w:rFonts w:ascii="Arial" w:hAnsi="Arial" w:cs="Arial"/>
        </w:rPr>
        <w:t>tikslas</w:t>
      </w:r>
      <w:proofErr w:type="spellEnd"/>
      <w:r w:rsidRPr="008901D1">
        <w:rPr>
          <w:rFonts w:ascii="Arial" w:hAnsi="Arial" w:cs="Arial"/>
        </w:rPr>
        <w:t xml:space="preserve"> – </w:t>
      </w:r>
      <w:proofErr w:type="spellStart"/>
      <w:r w:rsidRPr="008901D1">
        <w:rPr>
          <w:rFonts w:ascii="Arial" w:hAnsi="Arial" w:cs="Arial"/>
        </w:rPr>
        <w:t>supažindinti</w:t>
      </w:r>
      <w:proofErr w:type="spellEnd"/>
      <w:r w:rsidRPr="008901D1">
        <w:rPr>
          <w:rFonts w:ascii="Arial" w:hAnsi="Arial" w:cs="Arial"/>
        </w:rPr>
        <w:t xml:space="preserve"> </w:t>
      </w:r>
      <w:proofErr w:type="spellStart"/>
      <w:r w:rsidRPr="008901D1">
        <w:rPr>
          <w:rFonts w:ascii="Arial" w:hAnsi="Arial" w:cs="Arial"/>
        </w:rPr>
        <w:t>vaikus</w:t>
      </w:r>
      <w:proofErr w:type="spellEnd"/>
      <w:r w:rsidRPr="008901D1">
        <w:rPr>
          <w:rFonts w:ascii="Arial" w:hAnsi="Arial" w:cs="Arial"/>
        </w:rPr>
        <w:t xml:space="preserve"> </w:t>
      </w:r>
      <w:proofErr w:type="spellStart"/>
      <w:r w:rsidRPr="008901D1">
        <w:rPr>
          <w:rFonts w:ascii="Arial" w:hAnsi="Arial" w:cs="Arial"/>
        </w:rPr>
        <w:t>su</w:t>
      </w:r>
      <w:proofErr w:type="spellEnd"/>
      <w:r w:rsidRPr="008901D1">
        <w:rPr>
          <w:rFonts w:ascii="Arial" w:hAnsi="Arial" w:cs="Arial"/>
        </w:rPr>
        <w:t xml:space="preserve"> </w:t>
      </w:r>
      <w:proofErr w:type="spellStart"/>
      <w:r w:rsidRPr="008901D1">
        <w:rPr>
          <w:rFonts w:ascii="Arial" w:hAnsi="Arial" w:cs="Arial"/>
        </w:rPr>
        <w:t>tėvų</w:t>
      </w:r>
      <w:proofErr w:type="spellEnd"/>
      <w:r w:rsidRPr="008901D1">
        <w:rPr>
          <w:rFonts w:ascii="Arial" w:hAnsi="Arial" w:cs="Arial"/>
        </w:rPr>
        <w:t xml:space="preserve">, </w:t>
      </w:r>
      <w:proofErr w:type="spellStart"/>
      <w:r w:rsidRPr="008901D1">
        <w:rPr>
          <w:rFonts w:ascii="Arial" w:hAnsi="Arial" w:cs="Arial"/>
        </w:rPr>
        <w:t>mamų</w:t>
      </w:r>
      <w:proofErr w:type="spellEnd"/>
      <w:r w:rsidRPr="008901D1">
        <w:rPr>
          <w:rFonts w:ascii="Arial" w:hAnsi="Arial" w:cs="Arial"/>
        </w:rPr>
        <w:t xml:space="preserve"> </w:t>
      </w:r>
      <w:proofErr w:type="spellStart"/>
      <w:r w:rsidRPr="008901D1">
        <w:rPr>
          <w:rFonts w:ascii="Arial" w:hAnsi="Arial" w:cs="Arial"/>
        </w:rPr>
        <w:t>ar</w:t>
      </w:r>
      <w:proofErr w:type="spellEnd"/>
      <w:r w:rsidRPr="008901D1">
        <w:rPr>
          <w:rFonts w:ascii="Arial" w:hAnsi="Arial" w:cs="Arial"/>
        </w:rPr>
        <w:t xml:space="preserve"> </w:t>
      </w:r>
      <w:proofErr w:type="spellStart"/>
      <w:r w:rsidRPr="008901D1">
        <w:rPr>
          <w:rFonts w:ascii="Arial" w:hAnsi="Arial" w:cs="Arial"/>
        </w:rPr>
        <w:t>senelių</w:t>
      </w:r>
      <w:proofErr w:type="spellEnd"/>
      <w:r w:rsidRPr="008901D1">
        <w:rPr>
          <w:rFonts w:ascii="Arial" w:hAnsi="Arial" w:cs="Arial"/>
        </w:rPr>
        <w:t xml:space="preserve"> </w:t>
      </w:r>
      <w:proofErr w:type="spellStart"/>
      <w:r w:rsidRPr="008901D1">
        <w:rPr>
          <w:rFonts w:ascii="Arial" w:hAnsi="Arial" w:cs="Arial"/>
        </w:rPr>
        <w:t>darbo</w:t>
      </w:r>
      <w:proofErr w:type="spellEnd"/>
      <w:r w:rsidRPr="008901D1">
        <w:rPr>
          <w:rFonts w:ascii="Arial" w:hAnsi="Arial" w:cs="Arial"/>
        </w:rPr>
        <w:t xml:space="preserve"> </w:t>
      </w:r>
      <w:proofErr w:type="spellStart"/>
      <w:r w:rsidRPr="008901D1">
        <w:rPr>
          <w:rFonts w:ascii="Arial" w:hAnsi="Arial" w:cs="Arial"/>
        </w:rPr>
        <w:t>vieta</w:t>
      </w:r>
      <w:proofErr w:type="spellEnd"/>
      <w:r w:rsidRPr="008901D1">
        <w:rPr>
          <w:rFonts w:ascii="Arial" w:hAnsi="Arial" w:cs="Arial"/>
        </w:rPr>
        <w:t xml:space="preserve">, </w:t>
      </w:r>
      <w:proofErr w:type="spellStart"/>
      <w:r w:rsidRPr="008901D1">
        <w:rPr>
          <w:rFonts w:ascii="Arial" w:hAnsi="Arial" w:cs="Arial"/>
        </w:rPr>
        <w:t>pristatyti</w:t>
      </w:r>
      <w:proofErr w:type="spellEnd"/>
      <w:r w:rsidRPr="008901D1">
        <w:rPr>
          <w:rFonts w:ascii="Arial" w:hAnsi="Arial" w:cs="Arial"/>
        </w:rPr>
        <w:t xml:space="preserve"> </w:t>
      </w:r>
      <w:proofErr w:type="spellStart"/>
      <w:r w:rsidRPr="008901D1">
        <w:rPr>
          <w:rFonts w:ascii="Arial" w:hAnsi="Arial" w:cs="Arial"/>
        </w:rPr>
        <w:t>Perkančiojo</w:t>
      </w:r>
      <w:proofErr w:type="spellEnd"/>
      <w:r w:rsidRPr="008901D1">
        <w:rPr>
          <w:rFonts w:ascii="Arial" w:hAnsi="Arial" w:cs="Arial"/>
        </w:rPr>
        <w:t xml:space="preserve"> </w:t>
      </w:r>
      <w:proofErr w:type="spellStart"/>
      <w:r w:rsidRPr="008901D1">
        <w:rPr>
          <w:rFonts w:ascii="Arial" w:hAnsi="Arial" w:cs="Arial"/>
        </w:rPr>
        <w:t>subjekto</w:t>
      </w:r>
      <w:proofErr w:type="spellEnd"/>
      <w:r w:rsidRPr="008901D1">
        <w:rPr>
          <w:rFonts w:ascii="Arial" w:hAnsi="Arial" w:cs="Arial"/>
        </w:rPr>
        <w:t xml:space="preserve"> </w:t>
      </w:r>
      <w:proofErr w:type="spellStart"/>
      <w:r w:rsidRPr="008901D1">
        <w:rPr>
          <w:rFonts w:ascii="Arial" w:hAnsi="Arial" w:cs="Arial"/>
        </w:rPr>
        <w:t>veiklą</w:t>
      </w:r>
      <w:proofErr w:type="spellEnd"/>
      <w:r w:rsidRPr="008901D1">
        <w:rPr>
          <w:rFonts w:ascii="Arial" w:hAnsi="Arial" w:cs="Arial"/>
        </w:rPr>
        <w:t xml:space="preserve">. </w:t>
      </w:r>
    </w:p>
    <w:p w14:paraId="6CCA1721" w14:textId="5E804C34" w:rsidR="008901D1" w:rsidRPr="008901D1" w:rsidRDefault="008901D1" w:rsidP="002279E4">
      <w:pPr>
        <w:pStyle w:val="Sraopastraipa"/>
        <w:numPr>
          <w:ilvl w:val="1"/>
          <w:numId w:val="18"/>
        </w:numPr>
        <w:jc w:val="both"/>
        <w:rPr>
          <w:rFonts w:ascii="Arial" w:hAnsi="Arial" w:cs="Arial"/>
        </w:rPr>
      </w:pPr>
      <w:r w:rsidRPr="008901D1">
        <w:rPr>
          <w:rFonts w:ascii="Arial" w:hAnsi="Arial" w:cs="Arial"/>
        </w:rPr>
        <w:t xml:space="preserve"> </w:t>
      </w:r>
      <w:proofErr w:type="spellStart"/>
      <w:r w:rsidRPr="008901D1">
        <w:rPr>
          <w:rFonts w:ascii="Arial" w:hAnsi="Arial" w:cs="Arial"/>
        </w:rPr>
        <w:t>Renginio</w:t>
      </w:r>
      <w:proofErr w:type="spellEnd"/>
      <w:r w:rsidRPr="008901D1">
        <w:rPr>
          <w:rFonts w:ascii="Arial" w:hAnsi="Arial" w:cs="Arial"/>
        </w:rPr>
        <w:t xml:space="preserve"> </w:t>
      </w:r>
      <w:proofErr w:type="spellStart"/>
      <w:r w:rsidRPr="008901D1">
        <w:rPr>
          <w:rFonts w:ascii="Arial" w:hAnsi="Arial" w:cs="Arial"/>
        </w:rPr>
        <w:t>trukmė</w:t>
      </w:r>
      <w:proofErr w:type="spellEnd"/>
      <w:r w:rsidRPr="008901D1">
        <w:rPr>
          <w:rFonts w:ascii="Arial" w:hAnsi="Arial" w:cs="Arial"/>
        </w:rPr>
        <w:t xml:space="preserve"> –</w:t>
      </w:r>
      <w:proofErr w:type="spellStart"/>
      <w:r w:rsidRPr="008901D1">
        <w:rPr>
          <w:rFonts w:ascii="Arial" w:hAnsi="Arial" w:cs="Arial"/>
        </w:rPr>
        <w:t>apie</w:t>
      </w:r>
      <w:proofErr w:type="spellEnd"/>
      <w:r w:rsidRPr="008901D1">
        <w:rPr>
          <w:rFonts w:ascii="Arial" w:hAnsi="Arial" w:cs="Arial"/>
        </w:rPr>
        <w:t xml:space="preserve"> </w:t>
      </w:r>
      <w:r w:rsidR="003C254B">
        <w:rPr>
          <w:rFonts w:ascii="Arial" w:hAnsi="Arial" w:cs="Arial"/>
        </w:rPr>
        <w:t>2-3</w:t>
      </w:r>
      <w:r w:rsidRPr="008901D1">
        <w:rPr>
          <w:rFonts w:ascii="Arial" w:hAnsi="Arial" w:cs="Arial"/>
        </w:rPr>
        <w:t xml:space="preserve"> val. </w:t>
      </w:r>
      <w:proofErr w:type="spellStart"/>
      <w:r w:rsidRPr="008901D1">
        <w:rPr>
          <w:rFonts w:ascii="Arial" w:hAnsi="Arial" w:cs="Arial"/>
        </w:rPr>
        <w:t>suderintu</w:t>
      </w:r>
      <w:proofErr w:type="spellEnd"/>
      <w:r w:rsidRPr="008901D1">
        <w:rPr>
          <w:rFonts w:ascii="Arial" w:hAnsi="Arial" w:cs="Arial"/>
        </w:rPr>
        <w:t xml:space="preserve"> </w:t>
      </w:r>
      <w:proofErr w:type="spellStart"/>
      <w:r w:rsidRPr="008901D1">
        <w:rPr>
          <w:rFonts w:ascii="Arial" w:hAnsi="Arial" w:cs="Arial"/>
        </w:rPr>
        <w:t>su</w:t>
      </w:r>
      <w:proofErr w:type="spellEnd"/>
      <w:r w:rsidRPr="008901D1">
        <w:rPr>
          <w:rFonts w:ascii="Arial" w:hAnsi="Arial" w:cs="Arial"/>
        </w:rPr>
        <w:t xml:space="preserve"> </w:t>
      </w:r>
      <w:proofErr w:type="spellStart"/>
      <w:r w:rsidRPr="008901D1">
        <w:rPr>
          <w:rFonts w:ascii="Arial" w:hAnsi="Arial" w:cs="Arial"/>
        </w:rPr>
        <w:t>Perkančiuoju</w:t>
      </w:r>
      <w:proofErr w:type="spellEnd"/>
      <w:r w:rsidRPr="008901D1">
        <w:rPr>
          <w:rFonts w:ascii="Arial" w:hAnsi="Arial" w:cs="Arial"/>
        </w:rPr>
        <w:t xml:space="preserve"> </w:t>
      </w:r>
      <w:proofErr w:type="spellStart"/>
      <w:r w:rsidRPr="008901D1">
        <w:rPr>
          <w:rFonts w:ascii="Arial" w:hAnsi="Arial" w:cs="Arial"/>
        </w:rPr>
        <w:t>subjektu</w:t>
      </w:r>
      <w:proofErr w:type="spellEnd"/>
      <w:r w:rsidRPr="008901D1">
        <w:rPr>
          <w:rFonts w:ascii="Arial" w:hAnsi="Arial" w:cs="Arial"/>
        </w:rPr>
        <w:t xml:space="preserve"> </w:t>
      </w:r>
      <w:proofErr w:type="spellStart"/>
      <w:r w:rsidRPr="008901D1">
        <w:rPr>
          <w:rFonts w:ascii="Arial" w:hAnsi="Arial" w:cs="Arial"/>
        </w:rPr>
        <w:t>laiku</w:t>
      </w:r>
      <w:proofErr w:type="spellEnd"/>
      <w:r w:rsidRPr="008901D1">
        <w:rPr>
          <w:rFonts w:ascii="Arial" w:hAnsi="Arial" w:cs="Arial"/>
        </w:rPr>
        <w:t xml:space="preserve">, </w:t>
      </w:r>
      <w:proofErr w:type="spellStart"/>
      <w:r w:rsidRPr="008901D1">
        <w:rPr>
          <w:rFonts w:ascii="Arial" w:hAnsi="Arial" w:cs="Arial"/>
        </w:rPr>
        <w:t>Perkančiojo</w:t>
      </w:r>
      <w:proofErr w:type="spellEnd"/>
      <w:r w:rsidRPr="008901D1">
        <w:rPr>
          <w:rFonts w:ascii="Arial" w:hAnsi="Arial" w:cs="Arial"/>
        </w:rPr>
        <w:t xml:space="preserve"> </w:t>
      </w:r>
      <w:proofErr w:type="spellStart"/>
      <w:r w:rsidRPr="008901D1">
        <w:rPr>
          <w:rFonts w:ascii="Arial" w:hAnsi="Arial" w:cs="Arial"/>
        </w:rPr>
        <w:t>subjekto</w:t>
      </w:r>
      <w:proofErr w:type="spellEnd"/>
      <w:r w:rsidRPr="008901D1">
        <w:rPr>
          <w:rFonts w:ascii="Arial" w:hAnsi="Arial" w:cs="Arial"/>
        </w:rPr>
        <w:t xml:space="preserve"> </w:t>
      </w:r>
      <w:proofErr w:type="spellStart"/>
      <w:r w:rsidRPr="008901D1">
        <w:rPr>
          <w:rFonts w:ascii="Arial" w:hAnsi="Arial" w:cs="Arial"/>
        </w:rPr>
        <w:t>darbo</w:t>
      </w:r>
      <w:proofErr w:type="spellEnd"/>
      <w:r w:rsidRPr="008901D1">
        <w:rPr>
          <w:rFonts w:ascii="Arial" w:hAnsi="Arial" w:cs="Arial"/>
        </w:rPr>
        <w:t xml:space="preserve"> </w:t>
      </w:r>
      <w:proofErr w:type="spellStart"/>
      <w:r w:rsidRPr="008901D1">
        <w:rPr>
          <w:rFonts w:ascii="Arial" w:hAnsi="Arial" w:cs="Arial"/>
        </w:rPr>
        <w:t>valandų</w:t>
      </w:r>
      <w:proofErr w:type="spellEnd"/>
      <w:r w:rsidRPr="008901D1">
        <w:rPr>
          <w:rFonts w:ascii="Arial" w:hAnsi="Arial" w:cs="Arial"/>
        </w:rPr>
        <w:t xml:space="preserve"> </w:t>
      </w:r>
      <w:proofErr w:type="spellStart"/>
      <w:r w:rsidRPr="008901D1">
        <w:rPr>
          <w:rFonts w:ascii="Arial" w:hAnsi="Arial" w:cs="Arial"/>
        </w:rPr>
        <w:t>metu</w:t>
      </w:r>
      <w:proofErr w:type="spellEnd"/>
      <w:r w:rsidRPr="008901D1">
        <w:rPr>
          <w:rFonts w:ascii="Arial" w:hAnsi="Arial" w:cs="Arial"/>
        </w:rPr>
        <w:t xml:space="preserve">. </w:t>
      </w:r>
    </w:p>
    <w:p w14:paraId="2316459A" w14:textId="77777777" w:rsidR="003C254B" w:rsidRDefault="008901D1" w:rsidP="002279E4">
      <w:pPr>
        <w:pStyle w:val="Sraopastraipa"/>
        <w:numPr>
          <w:ilvl w:val="1"/>
          <w:numId w:val="18"/>
        </w:numPr>
        <w:jc w:val="both"/>
        <w:rPr>
          <w:rFonts w:ascii="Arial" w:hAnsi="Arial" w:cs="Arial"/>
        </w:rPr>
      </w:pPr>
      <w:proofErr w:type="spellStart"/>
      <w:r w:rsidRPr="008901D1">
        <w:rPr>
          <w:rFonts w:ascii="Arial" w:hAnsi="Arial" w:cs="Arial"/>
        </w:rPr>
        <w:t>Tiekėjas</w:t>
      </w:r>
      <w:proofErr w:type="spellEnd"/>
      <w:r w:rsidRPr="008901D1">
        <w:rPr>
          <w:rFonts w:ascii="Arial" w:hAnsi="Arial" w:cs="Arial"/>
        </w:rPr>
        <w:t xml:space="preserve"> </w:t>
      </w:r>
      <w:proofErr w:type="spellStart"/>
      <w:r w:rsidRPr="008901D1">
        <w:rPr>
          <w:rFonts w:ascii="Arial" w:hAnsi="Arial" w:cs="Arial"/>
        </w:rPr>
        <w:t>suorganizuoja</w:t>
      </w:r>
      <w:proofErr w:type="spellEnd"/>
      <w:r w:rsidRPr="008901D1">
        <w:rPr>
          <w:rFonts w:ascii="Arial" w:hAnsi="Arial" w:cs="Arial"/>
        </w:rPr>
        <w:t xml:space="preserve"> </w:t>
      </w:r>
      <w:proofErr w:type="spellStart"/>
      <w:r w:rsidRPr="008901D1">
        <w:rPr>
          <w:rFonts w:ascii="Arial" w:hAnsi="Arial" w:cs="Arial"/>
        </w:rPr>
        <w:t>renginį</w:t>
      </w:r>
      <w:proofErr w:type="spellEnd"/>
      <w:r w:rsidRPr="008901D1">
        <w:rPr>
          <w:rFonts w:ascii="Arial" w:hAnsi="Arial" w:cs="Arial"/>
        </w:rPr>
        <w:t xml:space="preserve"> </w:t>
      </w:r>
      <w:proofErr w:type="spellStart"/>
      <w:r w:rsidRPr="008901D1">
        <w:rPr>
          <w:rFonts w:ascii="Arial" w:hAnsi="Arial" w:cs="Arial"/>
        </w:rPr>
        <w:t>Perkančiojo</w:t>
      </w:r>
      <w:proofErr w:type="spellEnd"/>
      <w:r w:rsidRPr="008901D1">
        <w:rPr>
          <w:rFonts w:ascii="Arial" w:hAnsi="Arial" w:cs="Arial"/>
        </w:rPr>
        <w:t xml:space="preserve"> </w:t>
      </w:r>
      <w:proofErr w:type="spellStart"/>
      <w:r w:rsidRPr="008901D1">
        <w:rPr>
          <w:rFonts w:ascii="Arial" w:hAnsi="Arial" w:cs="Arial"/>
        </w:rPr>
        <w:t>subjekto</w:t>
      </w:r>
      <w:proofErr w:type="spellEnd"/>
      <w:r w:rsidRPr="008901D1">
        <w:rPr>
          <w:rFonts w:ascii="Arial" w:hAnsi="Arial" w:cs="Arial"/>
        </w:rPr>
        <w:t xml:space="preserve"> </w:t>
      </w:r>
      <w:proofErr w:type="spellStart"/>
      <w:r w:rsidRPr="008901D1">
        <w:rPr>
          <w:rFonts w:ascii="Arial" w:hAnsi="Arial" w:cs="Arial"/>
        </w:rPr>
        <w:t>darbuotojų</w:t>
      </w:r>
      <w:proofErr w:type="spellEnd"/>
      <w:r w:rsidRPr="008901D1">
        <w:rPr>
          <w:rFonts w:ascii="Arial" w:hAnsi="Arial" w:cs="Arial"/>
        </w:rPr>
        <w:t xml:space="preserve"> </w:t>
      </w:r>
      <w:proofErr w:type="spellStart"/>
      <w:r w:rsidRPr="008901D1">
        <w:rPr>
          <w:rFonts w:ascii="Arial" w:hAnsi="Arial" w:cs="Arial"/>
        </w:rPr>
        <w:t>vaikams</w:t>
      </w:r>
      <w:proofErr w:type="spellEnd"/>
      <w:r w:rsidRPr="008901D1">
        <w:rPr>
          <w:rFonts w:ascii="Arial" w:hAnsi="Arial" w:cs="Arial"/>
        </w:rPr>
        <w:t xml:space="preserve"> </w:t>
      </w:r>
      <w:proofErr w:type="spellStart"/>
      <w:r w:rsidR="003C254B">
        <w:rPr>
          <w:rFonts w:ascii="Arial" w:hAnsi="Arial" w:cs="Arial"/>
        </w:rPr>
        <w:t>Perkan</w:t>
      </w:r>
      <w:r w:rsidR="003C254B">
        <w:rPr>
          <w:rFonts w:ascii="Arial" w:hAnsi="Arial" w:cs="Arial"/>
          <w:lang w:val="lt-LT"/>
        </w:rPr>
        <w:t>čiojo</w:t>
      </w:r>
      <w:proofErr w:type="spellEnd"/>
      <w:r w:rsidR="003C254B">
        <w:rPr>
          <w:rFonts w:ascii="Arial" w:hAnsi="Arial" w:cs="Arial"/>
          <w:lang w:val="lt-LT"/>
        </w:rPr>
        <w:t xml:space="preserve"> subjekto </w:t>
      </w:r>
      <w:proofErr w:type="spellStart"/>
      <w:r w:rsidR="003C254B">
        <w:rPr>
          <w:rFonts w:ascii="Arial" w:hAnsi="Arial" w:cs="Arial"/>
          <w:lang w:val="lt-LT"/>
        </w:rPr>
        <w:t>pasirinkoje</w:t>
      </w:r>
      <w:proofErr w:type="spellEnd"/>
      <w:r w:rsidR="003C254B">
        <w:rPr>
          <w:rFonts w:ascii="Arial" w:hAnsi="Arial" w:cs="Arial"/>
          <w:lang w:val="lt-LT"/>
        </w:rPr>
        <w:t xml:space="preserve"> vietoje</w:t>
      </w:r>
      <w:r w:rsidR="003C254B">
        <w:rPr>
          <w:rFonts w:ascii="Arial" w:hAnsi="Arial" w:cs="Arial"/>
        </w:rPr>
        <w:t>.</w:t>
      </w:r>
    </w:p>
    <w:p w14:paraId="1FE63D02" w14:textId="5A91B695" w:rsidR="008901D1" w:rsidRPr="008901D1" w:rsidRDefault="008901D1" w:rsidP="002279E4">
      <w:pPr>
        <w:pStyle w:val="Sraopastraipa"/>
        <w:numPr>
          <w:ilvl w:val="1"/>
          <w:numId w:val="18"/>
        </w:numPr>
        <w:jc w:val="both"/>
        <w:rPr>
          <w:rFonts w:ascii="Arial" w:hAnsi="Arial" w:cs="Arial"/>
        </w:rPr>
      </w:pPr>
      <w:r w:rsidRPr="008901D1">
        <w:rPr>
          <w:rFonts w:ascii="Arial" w:hAnsi="Arial" w:cs="Arial"/>
        </w:rPr>
        <w:t xml:space="preserve"> </w:t>
      </w:r>
      <w:proofErr w:type="spellStart"/>
      <w:r w:rsidRPr="008901D1">
        <w:rPr>
          <w:rFonts w:ascii="Arial" w:hAnsi="Arial" w:cs="Arial"/>
        </w:rPr>
        <w:t>Vaikų</w:t>
      </w:r>
      <w:proofErr w:type="spellEnd"/>
      <w:r w:rsidRPr="008901D1">
        <w:rPr>
          <w:rFonts w:ascii="Arial" w:hAnsi="Arial" w:cs="Arial"/>
        </w:rPr>
        <w:t xml:space="preserve"> </w:t>
      </w:r>
      <w:proofErr w:type="spellStart"/>
      <w:r w:rsidRPr="008901D1">
        <w:rPr>
          <w:rFonts w:ascii="Arial" w:hAnsi="Arial" w:cs="Arial"/>
        </w:rPr>
        <w:t>amžius</w:t>
      </w:r>
      <w:proofErr w:type="spellEnd"/>
      <w:r w:rsidRPr="008901D1">
        <w:rPr>
          <w:rFonts w:ascii="Arial" w:hAnsi="Arial" w:cs="Arial"/>
        </w:rPr>
        <w:t xml:space="preserve"> </w:t>
      </w:r>
      <w:proofErr w:type="spellStart"/>
      <w:r w:rsidRPr="008901D1">
        <w:rPr>
          <w:rFonts w:ascii="Arial" w:hAnsi="Arial" w:cs="Arial"/>
        </w:rPr>
        <w:t>neribojamas</w:t>
      </w:r>
      <w:proofErr w:type="spellEnd"/>
      <w:r w:rsidRPr="008901D1">
        <w:rPr>
          <w:rFonts w:ascii="Arial" w:hAnsi="Arial" w:cs="Arial"/>
        </w:rPr>
        <w:t xml:space="preserve">. </w:t>
      </w:r>
    </w:p>
    <w:p w14:paraId="5EBF3E7B" w14:textId="02086DD1" w:rsidR="008901D1" w:rsidRPr="008901D1" w:rsidRDefault="008901D1" w:rsidP="002279E4">
      <w:pPr>
        <w:pStyle w:val="Sraopastraipa"/>
        <w:numPr>
          <w:ilvl w:val="1"/>
          <w:numId w:val="18"/>
        </w:numPr>
        <w:jc w:val="both"/>
        <w:rPr>
          <w:rFonts w:ascii="Arial" w:hAnsi="Arial" w:cs="Arial"/>
        </w:rPr>
      </w:pPr>
      <w:proofErr w:type="spellStart"/>
      <w:r w:rsidRPr="008901D1">
        <w:rPr>
          <w:rFonts w:ascii="Arial" w:hAnsi="Arial" w:cs="Arial"/>
        </w:rPr>
        <w:t>Tiekėjas</w:t>
      </w:r>
      <w:proofErr w:type="spellEnd"/>
      <w:r w:rsidRPr="008901D1">
        <w:rPr>
          <w:rFonts w:ascii="Arial" w:hAnsi="Arial" w:cs="Arial"/>
        </w:rPr>
        <w:t xml:space="preserve"> </w:t>
      </w:r>
      <w:proofErr w:type="spellStart"/>
      <w:r w:rsidRPr="008901D1">
        <w:rPr>
          <w:rFonts w:ascii="Arial" w:hAnsi="Arial" w:cs="Arial"/>
        </w:rPr>
        <w:t>pasirūpina</w:t>
      </w:r>
      <w:proofErr w:type="spellEnd"/>
      <w:r w:rsidRPr="008901D1">
        <w:rPr>
          <w:rFonts w:ascii="Arial" w:hAnsi="Arial" w:cs="Arial"/>
        </w:rPr>
        <w:t xml:space="preserve">, </w:t>
      </w:r>
      <w:proofErr w:type="spellStart"/>
      <w:r w:rsidRPr="008901D1">
        <w:rPr>
          <w:rFonts w:ascii="Arial" w:hAnsi="Arial" w:cs="Arial"/>
        </w:rPr>
        <w:t>su</w:t>
      </w:r>
      <w:proofErr w:type="spellEnd"/>
      <w:r w:rsidRPr="008901D1">
        <w:rPr>
          <w:rFonts w:ascii="Arial" w:hAnsi="Arial" w:cs="Arial"/>
        </w:rPr>
        <w:t xml:space="preserve"> </w:t>
      </w:r>
      <w:proofErr w:type="spellStart"/>
      <w:r w:rsidRPr="008901D1">
        <w:rPr>
          <w:rFonts w:ascii="Arial" w:hAnsi="Arial" w:cs="Arial"/>
        </w:rPr>
        <w:t>Perkančiuoju</w:t>
      </w:r>
      <w:proofErr w:type="spellEnd"/>
      <w:r w:rsidRPr="008901D1">
        <w:rPr>
          <w:rFonts w:ascii="Arial" w:hAnsi="Arial" w:cs="Arial"/>
        </w:rPr>
        <w:t xml:space="preserve"> </w:t>
      </w:r>
      <w:proofErr w:type="spellStart"/>
      <w:r w:rsidRPr="008901D1">
        <w:rPr>
          <w:rFonts w:ascii="Arial" w:hAnsi="Arial" w:cs="Arial"/>
        </w:rPr>
        <w:t>subjektu</w:t>
      </w:r>
      <w:proofErr w:type="spellEnd"/>
      <w:r w:rsidRPr="008901D1">
        <w:rPr>
          <w:rFonts w:ascii="Arial" w:hAnsi="Arial" w:cs="Arial"/>
        </w:rPr>
        <w:t xml:space="preserve"> </w:t>
      </w:r>
      <w:proofErr w:type="spellStart"/>
      <w:r w:rsidRPr="008901D1">
        <w:rPr>
          <w:rFonts w:ascii="Arial" w:hAnsi="Arial" w:cs="Arial"/>
        </w:rPr>
        <w:t>iš</w:t>
      </w:r>
      <w:proofErr w:type="spellEnd"/>
      <w:r w:rsidRPr="008901D1">
        <w:rPr>
          <w:rFonts w:ascii="Arial" w:hAnsi="Arial" w:cs="Arial"/>
        </w:rPr>
        <w:t xml:space="preserve"> </w:t>
      </w:r>
      <w:proofErr w:type="spellStart"/>
      <w:r w:rsidRPr="008901D1">
        <w:rPr>
          <w:rFonts w:ascii="Arial" w:hAnsi="Arial" w:cs="Arial"/>
        </w:rPr>
        <w:t>anksto</w:t>
      </w:r>
      <w:proofErr w:type="spellEnd"/>
      <w:r w:rsidRPr="008901D1">
        <w:rPr>
          <w:rFonts w:ascii="Arial" w:hAnsi="Arial" w:cs="Arial"/>
        </w:rPr>
        <w:t xml:space="preserve"> </w:t>
      </w:r>
      <w:proofErr w:type="spellStart"/>
      <w:r w:rsidRPr="008901D1">
        <w:rPr>
          <w:rFonts w:ascii="Arial" w:hAnsi="Arial" w:cs="Arial"/>
        </w:rPr>
        <w:t>suderinus</w:t>
      </w:r>
      <w:proofErr w:type="spellEnd"/>
      <w:r w:rsidRPr="008901D1">
        <w:rPr>
          <w:rFonts w:ascii="Arial" w:hAnsi="Arial" w:cs="Arial"/>
        </w:rPr>
        <w:t xml:space="preserve"> </w:t>
      </w:r>
      <w:proofErr w:type="spellStart"/>
      <w:r w:rsidRPr="008901D1">
        <w:rPr>
          <w:rFonts w:ascii="Arial" w:hAnsi="Arial" w:cs="Arial"/>
        </w:rPr>
        <w:t>reikiamą</w:t>
      </w:r>
      <w:proofErr w:type="spellEnd"/>
      <w:r w:rsidRPr="008901D1">
        <w:rPr>
          <w:rFonts w:ascii="Arial" w:hAnsi="Arial" w:cs="Arial"/>
        </w:rPr>
        <w:t xml:space="preserve"> </w:t>
      </w:r>
      <w:proofErr w:type="spellStart"/>
      <w:r w:rsidRPr="008901D1">
        <w:rPr>
          <w:rFonts w:ascii="Arial" w:hAnsi="Arial" w:cs="Arial"/>
        </w:rPr>
        <w:t>kiekį</w:t>
      </w:r>
      <w:proofErr w:type="spellEnd"/>
      <w:r w:rsidRPr="008901D1">
        <w:rPr>
          <w:rFonts w:ascii="Arial" w:hAnsi="Arial" w:cs="Arial"/>
        </w:rPr>
        <w:t xml:space="preserve">, </w:t>
      </w:r>
      <w:proofErr w:type="spellStart"/>
      <w:r w:rsidRPr="008901D1">
        <w:rPr>
          <w:rFonts w:ascii="Arial" w:hAnsi="Arial" w:cs="Arial"/>
        </w:rPr>
        <w:t>kad</w:t>
      </w:r>
      <w:proofErr w:type="spellEnd"/>
      <w:r w:rsidRPr="008901D1">
        <w:rPr>
          <w:rFonts w:ascii="Arial" w:hAnsi="Arial" w:cs="Arial"/>
        </w:rPr>
        <w:t xml:space="preserve"> </w:t>
      </w:r>
      <w:proofErr w:type="spellStart"/>
      <w:r w:rsidRPr="008901D1">
        <w:rPr>
          <w:rFonts w:ascii="Arial" w:hAnsi="Arial" w:cs="Arial"/>
        </w:rPr>
        <w:t>visiems</w:t>
      </w:r>
      <w:proofErr w:type="spellEnd"/>
      <w:r w:rsidRPr="008901D1">
        <w:rPr>
          <w:rFonts w:ascii="Arial" w:hAnsi="Arial" w:cs="Arial"/>
        </w:rPr>
        <w:t xml:space="preserve"> </w:t>
      </w:r>
      <w:proofErr w:type="spellStart"/>
      <w:r w:rsidRPr="008901D1">
        <w:rPr>
          <w:rFonts w:ascii="Arial" w:hAnsi="Arial" w:cs="Arial"/>
        </w:rPr>
        <w:t>dalyviams</w:t>
      </w:r>
      <w:proofErr w:type="spellEnd"/>
      <w:r w:rsidRPr="008901D1">
        <w:rPr>
          <w:rFonts w:ascii="Arial" w:hAnsi="Arial" w:cs="Arial"/>
        </w:rPr>
        <w:t xml:space="preserve"> </w:t>
      </w:r>
      <w:proofErr w:type="spellStart"/>
      <w:r w:rsidRPr="008901D1">
        <w:rPr>
          <w:rFonts w:ascii="Arial" w:hAnsi="Arial" w:cs="Arial"/>
        </w:rPr>
        <w:t>nepritrūktų</w:t>
      </w:r>
      <w:proofErr w:type="spellEnd"/>
      <w:r w:rsidRPr="008901D1">
        <w:rPr>
          <w:rFonts w:ascii="Arial" w:hAnsi="Arial" w:cs="Arial"/>
        </w:rPr>
        <w:t xml:space="preserve">, </w:t>
      </w:r>
      <w:proofErr w:type="spellStart"/>
      <w:r w:rsidRPr="008901D1">
        <w:rPr>
          <w:rFonts w:ascii="Arial" w:hAnsi="Arial" w:cs="Arial"/>
        </w:rPr>
        <w:t>užtektų</w:t>
      </w:r>
      <w:proofErr w:type="spellEnd"/>
      <w:r w:rsidRPr="008901D1">
        <w:rPr>
          <w:rFonts w:ascii="Arial" w:hAnsi="Arial" w:cs="Arial"/>
        </w:rPr>
        <w:t xml:space="preserve"> </w:t>
      </w:r>
      <w:proofErr w:type="spellStart"/>
      <w:r w:rsidRPr="008901D1">
        <w:rPr>
          <w:rFonts w:ascii="Arial" w:hAnsi="Arial" w:cs="Arial"/>
        </w:rPr>
        <w:t>pasivaišinti</w:t>
      </w:r>
      <w:proofErr w:type="spellEnd"/>
      <w:r w:rsidRPr="008901D1">
        <w:rPr>
          <w:rFonts w:ascii="Arial" w:hAnsi="Arial" w:cs="Arial"/>
        </w:rPr>
        <w:t xml:space="preserve">, </w:t>
      </w:r>
      <w:proofErr w:type="spellStart"/>
      <w:r w:rsidRPr="008901D1">
        <w:rPr>
          <w:rFonts w:ascii="Arial" w:hAnsi="Arial" w:cs="Arial"/>
        </w:rPr>
        <w:t>renginio</w:t>
      </w:r>
      <w:proofErr w:type="spellEnd"/>
      <w:r w:rsidRPr="008901D1">
        <w:rPr>
          <w:rFonts w:ascii="Arial" w:hAnsi="Arial" w:cs="Arial"/>
        </w:rPr>
        <w:t xml:space="preserve"> </w:t>
      </w:r>
      <w:proofErr w:type="spellStart"/>
      <w:r w:rsidRPr="008901D1">
        <w:rPr>
          <w:rFonts w:ascii="Arial" w:hAnsi="Arial" w:cs="Arial"/>
        </w:rPr>
        <w:t>vaišėmis</w:t>
      </w:r>
      <w:proofErr w:type="spellEnd"/>
      <w:r w:rsidRPr="008901D1">
        <w:rPr>
          <w:rFonts w:ascii="Arial" w:hAnsi="Arial" w:cs="Arial"/>
        </w:rPr>
        <w:t xml:space="preserve">: </w:t>
      </w:r>
      <w:proofErr w:type="spellStart"/>
      <w:r w:rsidRPr="008901D1">
        <w:rPr>
          <w:rFonts w:ascii="Arial" w:hAnsi="Arial" w:cs="Arial"/>
        </w:rPr>
        <w:t>vieno</w:t>
      </w:r>
      <w:proofErr w:type="spellEnd"/>
      <w:r w:rsidRPr="008901D1">
        <w:rPr>
          <w:rFonts w:ascii="Arial" w:hAnsi="Arial" w:cs="Arial"/>
        </w:rPr>
        <w:t xml:space="preserve"> </w:t>
      </w:r>
      <w:proofErr w:type="spellStart"/>
      <w:r w:rsidRPr="008901D1">
        <w:rPr>
          <w:rFonts w:ascii="Arial" w:hAnsi="Arial" w:cs="Arial"/>
        </w:rPr>
        <w:t>kąsnio</w:t>
      </w:r>
      <w:proofErr w:type="spellEnd"/>
      <w:r w:rsidRPr="008901D1">
        <w:rPr>
          <w:rFonts w:ascii="Arial" w:hAnsi="Arial" w:cs="Arial"/>
        </w:rPr>
        <w:t xml:space="preserve"> </w:t>
      </w:r>
      <w:proofErr w:type="spellStart"/>
      <w:r w:rsidRPr="008901D1">
        <w:rPr>
          <w:rFonts w:ascii="Arial" w:hAnsi="Arial" w:cs="Arial"/>
        </w:rPr>
        <w:t>užkandžiais</w:t>
      </w:r>
      <w:proofErr w:type="spellEnd"/>
      <w:r w:rsidRPr="008901D1">
        <w:rPr>
          <w:rFonts w:ascii="Arial" w:hAnsi="Arial" w:cs="Arial"/>
        </w:rPr>
        <w:t xml:space="preserve">, </w:t>
      </w:r>
      <w:proofErr w:type="spellStart"/>
      <w:r w:rsidRPr="008901D1">
        <w:rPr>
          <w:rFonts w:ascii="Arial" w:hAnsi="Arial" w:cs="Arial"/>
        </w:rPr>
        <w:t>gaiviaisiais</w:t>
      </w:r>
      <w:proofErr w:type="spellEnd"/>
      <w:r w:rsidRPr="008901D1">
        <w:rPr>
          <w:rFonts w:ascii="Arial" w:hAnsi="Arial" w:cs="Arial"/>
        </w:rPr>
        <w:t xml:space="preserve"> </w:t>
      </w:r>
      <w:proofErr w:type="spellStart"/>
      <w:r w:rsidRPr="008901D1">
        <w:rPr>
          <w:rFonts w:ascii="Arial" w:hAnsi="Arial" w:cs="Arial"/>
        </w:rPr>
        <w:t>gėrimais</w:t>
      </w:r>
      <w:proofErr w:type="spellEnd"/>
      <w:r w:rsidRPr="008901D1">
        <w:rPr>
          <w:rFonts w:ascii="Arial" w:hAnsi="Arial" w:cs="Arial"/>
        </w:rPr>
        <w:t xml:space="preserve">, </w:t>
      </w:r>
      <w:proofErr w:type="spellStart"/>
      <w:r w:rsidRPr="008901D1">
        <w:rPr>
          <w:rFonts w:ascii="Arial" w:hAnsi="Arial" w:cs="Arial"/>
        </w:rPr>
        <w:t>saldumynais</w:t>
      </w:r>
      <w:proofErr w:type="spellEnd"/>
      <w:r w:rsidRPr="008901D1">
        <w:rPr>
          <w:rFonts w:ascii="Arial" w:hAnsi="Arial" w:cs="Arial"/>
        </w:rPr>
        <w:t xml:space="preserve">. </w:t>
      </w:r>
    </w:p>
    <w:p w14:paraId="69CCDCD5" w14:textId="69CAFA46" w:rsidR="008901D1" w:rsidRPr="008901D1" w:rsidRDefault="008901D1" w:rsidP="002279E4">
      <w:pPr>
        <w:pStyle w:val="Sraopastraipa"/>
        <w:numPr>
          <w:ilvl w:val="1"/>
          <w:numId w:val="18"/>
        </w:numPr>
        <w:jc w:val="both"/>
        <w:rPr>
          <w:rFonts w:ascii="Arial" w:hAnsi="Arial" w:cs="Arial"/>
        </w:rPr>
      </w:pPr>
      <w:proofErr w:type="spellStart"/>
      <w:r w:rsidRPr="008901D1">
        <w:rPr>
          <w:rFonts w:ascii="Arial" w:hAnsi="Arial" w:cs="Arial"/>
        </w:rPr>
        <w:t>Tiekėjas</w:t>
      </w:r>
      <w:proofErr w:type="spellEnd"/>
      <w:r w:rsidRPr="008901D1">
        <w:rPr>
          <w:rFonts w:ascii="Arial" w:hAnsi="Arial" w:cs="Arial"/>
        </w:rPr>
        <w:t xml:space="preserve"> </w:t>
      </w:r>
      <w:proofErr w:type="spellStart"/>
      <w:r w:rsidRPr="008901D1">
        <w:rPr>
          <w:rFonts w:ascii="Arial" w:hAnsi="Arial" w:cs="Arial"/>
        </w:rPr>
        <w:t>pasirūpina</w:t>
      </w:r>
      <w:proofErr w:type="spellEnd"/>
      <w:r w:rsidRPr="008901D1">
        <w:rPr>
          <w:rFonts w:ascii="Arial" w:hAnsi="Arial" w:cs="Arial"/>
        </w:rPr>
        <w:t xml:space="preserve"> </w:t>
      </w:r>
      <w:proofErr w:type="spellStart"/>
      <w:r w:rsidRPr="008901D1">
        <w:rPr>
          <w:rFonts w:ascii="Arial" w:hAnsi="Arial" w:cs="Arial"/>
        </w:rPr>
        <w:t>renginio</w:t>
      </w:r>
      <w:proofErr w:type="spellEnd"/>
      <w:r w:rsidRPr="008901D1">
        <w:rPr>
          <w:rFonts w:ascii="Arial" w:hAnsi="Arial" w:cs="Arial"/>
        </w:rPr>
        <w:t xml:space="preserve"> </w:t>
      </w:r>
      <w:proofErr w:type="spellStart"/>
      <w:r w:rsidRPr="008901D1">
        <w:rPr>
          <w:rFonts w:ascii="Arial" w:hAnsi="Arial" w:cs="Arial"/>
        </w:rPr>
        <w:t>pramogine</w:t>
      </w:r>
      <w:proofErr w:type="spellEnd"/>
      <w:r w:rsidRPr="008901D1">
        <w:rPr>
          <w:rFonts w:ascii="Arial" w:hAnsi="Arial" w:cs="Arial"/>
        </w:rPr>
        <w:t xml:space="preserve"> </w:t>
      </w:r>
      <w:proofErr w:type="spellStart"/>
      <w:r w:rsidRPr="008901D1">
        <w:rPr>
          <w:rFonts w:ascii="Arial" w:hAnsi="Arial" w:cs="Arial"/>
        </w:rPr>
        <w:t>programa</w:t>
      </w:r>
      <w:proofErr w:type="spellEnd"/>
      <w:r w:rsidRPr="008901D1">
        <w:rPr>
          <w:rFonts w:ascii="Arial" w:hAnsi="Arial" w:cs="Arial"/>
        </w:rPr>
        <w:t xml:space="preserve">, </w:t>
      </w:r>
      <w:proofErr w:type="spellStart"/>
      <w:r w:rsidRPr="008901D1">
        <w:rPr>
          <w:rFonts w:ascii="Arial" w:hAnsi="Arial" w:cs="Arial"/>
        </w:rPr>
        <w:t>kurios</w:t>
      </w:r>
      <w:proofErr w:type="spellEnd"/>
      <w:r w:rsidRPr="008901D1">
        <w:rPr>
          <w:rFonts w:ascii="Arial" w:hAnsi="Arial" w:cs="Arial"/>
        </w:rPr>
        <w:t xml:space="preserve"> </w:t>
      </w:r>
      <w:proofErr w:type="spellStart"/>
      <w:r w:rsidRPr="008901D1">
        <w:rPr>
          <w:rFonts w:ascii="Arial" w:hAnsi="Arial" w:cs="Arial"/>
        </w:rPr>
        <w:t>pagrindinė</w:t>
      </w:r>
      <w:proofErr w:type="spellEnd"/>
      <w:r w:rsidRPr="008901D1">
        <w:rPr>
          <w:rFonts w:ascii="Arial" w:hAnsi="Arial" w:cs="Arial"/>
        </w:rPr>
        <w:t xml:space="preserve"> </w:t>
      </w:r>
      <w:proofErr w:type="spellStart"/>
      <w:r w:rsidRPr="008901D1">
        <w:rPr>
          <w:rFonts w:ascii="Arial" w:hAnsi="Arial" w:cs="Arial"/>
        </w:rPr>
        <w:t>dalis</w:t>
      </w:r>
      <w:proofErr w:type="spellEnd"/>
      <w:r w:rsidRPr="008901D1">
        <w:rPr>
          <w:rFonts w:ascii="Arial" w:hAnsi="Arial" w:cs="Arial"/>
        </w:rPr>
        <w:t xml:space="preserve"> – </w:t>
      </w:r>
      <w:proofErr w:type="spellStart"/>
      <w:r w:rsidRPr="008901D1">
        <w:rPr>
          <w:rFonts w:ascii="Arial" w:hAnsi="Arial" w:cs="Arial"/>
        </w:rPr>
        <w:t>samdytas</w:t>
      </w:r>
      <w:proofErr w:type="spellEnd"/>
      <w:r w:rsidRPr="008901D1">
        <w:rPr>
          <w:rFonts w:ascii="Arial" w:hAnsi="Arial" w:cs="Arial"/>
        </w:rPr>
        <w:t xml:space="preserve"> </w:t>
      </w:r>
      <w:proofErr w:type="spellStart"/>
      <w:r w:rsidRPr="008901D1">
        <w:rPr>
          <w:rFonts w:ascii="Arial" w:hAnsi="Arial" w:cs="Arial"/>
        </w:rPr>
        <w:t>personažas</w:t>
      </w:r>
      <w:proofErr w:type="spellEnd"/>
      <w:r w:rsidRPr="008901D1">
        <w:rPr>
          <w:rFonts w:ascii="Arial" w:hAnsi="Arial" w:cs="Arial"/>
        </w:rPr>
        <w:t xml:space="preserve"> </w:t>
      </w:r>
      <w:proofErr w:type="spellStart"/>
      <w:r w:rsidRPr="008901D1">
        <w:rPr>
          <w:rFonts w:ascii="Arial" w:hAnsi="Arial" w:cs="Arial"/>
        </w:rPr>
        <w:t>arba</w:t>
      </w:r>
      <w:proofErr w:type="spellEnd"/>
      <w:r w:rsidRPr="008901D1">
        <w:rPr>
          <w:rFonts w:ascii="Arial" w:hAnsi="Arial" w:cs="Arial"/>
        </w:rPr>
        <w:t xml:space="preserve"> </w:t>
      </w:r>
      <w:proofErr w:type="spellStart"/>
      <w:r w:rsidRPr="008901D1">
        <w:rPr>
          <w:rFonts w:ascii="Arial" w:hAnsi="Arial" w:cs="Arial"/>
        </w:rPr>
        <w:t>vedėjas</w:t>
      </w:r>
      <w:proofErr w:type="spellEnd"/>
      <w:r w:rsidRPr="008901D1">
        <w:rPr>
          <w:rFonts w:ascii="Arial" w:hAnsi="Arial" w:cs="Arial"/>
        </w:rPr>
        <w:t xml:space="preserve"> </w:t>
      </w:r>
      <w:proofErr w:type="spellStart"/>
      <w:r w:rsidRPr="008901D1">
        <w:rPr>
          <w:rFonts w:ascii="Arial" w:hAnsi="Arial" w:cs="Arial"/>
        </w:rPr>
        <w:t>pristato</w:t>
      </w:r>
      <w:proofErr w:type="spellEnd"/>
      <w:r w:rsidRPr="008901D1">
        <w:rPr>
          <w:rFonts w:ascii="Arial" w:hAnsi="Arial" w:cs="Arial"/>
        </w:rPr>
        <w:t xml:space="preserve"> </w:t>
      </w:r>
      <w:proofErr w:type="spellStart"/>
      <w:r w:rsidRPr="008901D1">
        <w:rPr>
          <w:rFonts w:ascii="Arial" w:hAnsi="Arial" w:cs="Arial"/>
        </w:rPr>
        <w:t>vaikams</w:t>
      </w:r>
      <w:proofErr w:type="spellEnd"/>
      <w:r w:rsidRPr="008901D1">
        <w:rPr>
          <w:rFonts w:ascii="Arial" w:hAnsi="Arial" w:cs="Arial"/>
        </w:rPr>
        <w:t xml:space="preserve"> </w:t>
      </w:r>
      <w:proofErr w:type="spellStart"/>
      <w:r w:rsidRPr="008901D1">
        <w:rPr>
          <w:rFonts w:ascii="Arial" w:hAnsi="Arial" w:cs="Arial"/>
        </w:rPr>
        <w:t>Perkančiojo</w:t>
      </w:r>
      <w:proofErr w:type="spellEnd"/>
      <w:r w:rsidRPr="008901D1">
        <w:rPr>
          <w:rFonts w:ascii="Arial" w:hAnsi="Arial" w:cs="Arial"/>
        </w:rPr>
        <w:t xml:space="preserve"> </w:t>
      </w:r>
      <w:proofErr w:type="spellStart"/>
      <w:r w:rsidRPr="008901D1">
        <w:rPr>
          <w:rFonts w:ascii="Arial" w:hAnsi="Arial" w:cs="Arial"/>
        </w:rPr>
        <w:t>subjekto</w:t>
      </w:r>
      <w:proofErr w:type="spellEnd"/>
      <w:r w:rsidRPr="008901D1">
        <w:rPr>
          <w:rFonts w:ascii="Arial" w:hAnsi="Arial" w:cs="Arial"/>
        </w:rPr>
        <w:t xml:space="preserve"> </w:t>
      </w:r>
      <w:proofErr w:type="spellStart"/>
      <w:r w:rsidRPr="008901D1">
        <w:rPr>
          <w:rFonts w:ascii="Arial" w:hAnsi="Arial" w:cs="Arial"/>
        </w:rPr>
        <w:t>veiklą</w:t>
      </w:r>
      <w:proofErr w:type="spellEnd"/>
      <w:r w:rsidRPr="008901D1">
        <w:rPr>
          <w:rFonts w:ascii="Arial" w:hAnsi="Arial" w:cs="Arial"/>
        </w:rPr>
        <w:t xml:space="preserve">, </w:t>
      </w:r>
      <w:proofErr w:type="spellStart"/>
      <w:r w:rsidRPr="008901D1">
        <w:rPr>
          <w:rFonts w:ascii="Arial" w:hAnsi="Arial" w:cs="Arial"/>
        </w:rPr>
        <w:t>įtraukdamas</w:t>
      </w:r>
      <w:proofErr w:type="spellEnd"/>
      <w:r w:rsidRPr="008901D1">
        <w:rPr>
          <w:rFonts w:ascii="Arial" w:hAnsi="Arial" w:cs="Arial"/>
        </w:rPr>
        <w:t xml:space="preserve"> </w:t>
      </w:r>
      <w:proofErr w:type="spellStart"/>
      <w:r w:rsidRPr="008901D1">
        <w:rPr>
          <w:rFonts w:ascii="Arial" w:hAnsi="Arial" w:cs="Arial"/>
        </w:rPr>
        <w:t>kartu</w:t>
      </w:r>
      <w:proofErr w:type="spellEnd"/>
      <w:r w:rsidRPr="008901D1">
        <w:rPr>
          <w:rFonts w:ascii="Arial" w:hAnsi="Arial" w:cs="Arial"/>
        </w:rPr>
        <w:t xml:space="preserve"> </w:t>
      </w:r>
      <w:proofErr w:type="spellStart"/>
      <w:r w:rsidRPr="008901D1">
        <w:rPr>
          <w:rFonts w:ascii="Arial" w:hAnsi="Arial" w:cs="Arial"/>
        </w:rPr>
        <w:t>su</w:t>
      </w:r>
      <w:proofErr w:type="spellEnd"/>
      <w:r w:rsidRPr="008901D1">
        <w:rPr>
          <w:rFonts w:ascii="Arial" w:hAnsi="Arial" w:cs="Arial"/>
        </w:rPr>
        <w:t xml:space="preserve"> </w:t>
      </w:r>
      <w:proofErr w:type="spellStart"/>
      <w:r w:rsidRPr="008901D1">
        <w:rPr>
          <w:rFonts w:ascii="Arial" w:hAnsi="Arial" w:cs="Arial"/>
        </w:rPr>
        <w:t>Perkančiuoju</w:t>
      </w:r>
      <w:proofErr w:type="spellEnd"/>
      <w:r w:rsidRPr="008901D1">
        <w:rPr>
          <w:rFonts w:ascii="Arial" w:hAnsi="Arial" w:cs="Arial"/>
        </w:rPr>
        <w:t xml:space="preserve"> </w:t>
      </w:r>
      <w:proofErr w:type="spellStart"/>
      <w:r w:rsidRPr="008901D1">
        <w:rPr>
          <w:rFonts w:ascii="Arial" w:hAnsi="Arial" w:cs="Arial"/>
        </w:rPr>
        <w:t>subjektu</w:t>
      </w:r>
      <w:proofErr w:type="spellEnd"/>
      <w:r w:rsidRPr="008901D1">
        <w:rPr>
          <w:rFonts w:ascii="Arial" w:hAnsi="Arial" w:cs="Arial"/>
        </w:rPr>
        <w:t xml:space="preserve"> </w:t>
      </w:r>
      <w:proofErr w:type="spellStart"/>
      <w:r w:rsidRPr="008901D1">
        <w:rPr>
          <w:rFonts w:ascii="Arial" w:hAnsi="Arial" w:cs="Arial"/>
        </w:rPr>
        <w:t>iš</w:t>
      </w:r>
      <w:proofErr w:type="spellEnd"/>
      <w:r w:rsidRPr="008901D1">
        <w:rPr>
          <w:rFonts w:ascii="Arial" w:hAnsi="Arial" w:cs="Arial"/>
        </w:rPr>
        <w:t xml:space="preserve"> </w:t>
      </w:r>
      <w:proofErr w:type="spellStart"/>
      <w:r w:rsidRPr="008901D1">
        <w:rPr>
          <w:rFonts w:ascii="Arial" w:hAnsi="Arial" w:cs="Arial"/>
        </w:rPr>
        <w:t>anksto</w:t>
      </w:r>
      <w:proofErr w:type="spellEnd"/>
      <w:r w:rsidRPr="008901D1">
        <w:rPr>
          <w:rFonts w:ascii="Arial" w:hAnsi="Arial" w:cs="Arial"/>
        </w:rPr>
        <w:t xml:space="preserve"> </w:t>
      </w:r>
      <w:proofErr w:type="spellStart"/>
      <w:r w:rsidRPr="008901D1">
        <w:rPr>
          <w:rFonts w:ascii="Arial" w:hAnsi="Arial" w:cs="Arial"/>
        </w:rPr>
        <w:t>atrinktus</w:t>
      </w:r>
      <w:proofErr w:type="spellEnd"/>
      <w:r w:rsidRPr="008901D1">
        <w:rPr>
          <w:rFonts w:ascii="Arial" w:hAnsi="Arial" w:cs="Arial"/>
        </w:rPr>
        <w:t xml:space="preserve"> </w:t>
      </w:r>
      <w:proofErr w:type="spellStart"/>
      <w:r w:rsidRPr="008901D1">
        <w:rPr>
          <w:rFonts w:ascii="Arial" w:hAnsi="Arial" w:cs="Arial"/>
        </w:rPr>
        <w:t>skirtingų</w:t>
      </w:r>
      <w:proofErr w:type="spellEnd"/>
      <w:r w:rsidRPr="008901D1">
        <w:rPr>
          <w:rFonts w:ascii="Arial" w:hAnsi="Arial" w:cs="Arial"/>
        </w:rPr>
        <w:t xml:space="preserve"> </w:t>
      </w:r>
      <w:proofErr w:type="spellStart"/>
      <w:r w:rsidRPr="008901D1">
        <w:rPr>
          <w:rFonts w:ascii="Arial" w:hAnsi="Arial" w:cs="Arial"/>
        </w:rPr>
        <w:t>profesijų</w:t>
      </w:r>
      <w:proofErr w:type="spellEnd"/>
      <w:r w:rsidRPr="008901D1">
        <w:rPr>
          <w:rFonts w:ascii="Arial" w:hAnsi="Arial" w:cs="Arial"/>
        </w:rPr>
        <w:t xml:space="preserve"> </w:t>
      </w:r>
      <w:proofErr w:type="spellStart"/>
      <w:r w:rsidRPr="008901D1">
        <w:rPr>
          <w:rFonts w:ascii="Arial" w:hAnsi="Arial" w:cs="Arial"/>
        </w:rPr>
        <w:t>darbuotojus</w:t>
      </w:r>
      <w:proofErr w:type="spellEnd"/>
      <w:r w:rsidRPr="008901D1">
        <w:rPr>
          <w:rFonts w:ascii="Arial" w:hAnsi="Arial" w:cs="Arial"/>
        </w:rPr>
        <w:t xml:space="preserve"> </w:t>
      </w:r>
      <w:proofErr w:type="spellStart"/>
      <w:r w:rsidRPr="008901D1">
        <w:rPr>
          <w:rFonts w:ascii="Arial" w:hAnsi="Arial" w:cs="Arial"/>
        </w:rPr>
        <w:t>pasakojimui</w:t>
      </w:r>
      <w:proofErr w:type="spellEnd"/>
      <w:r w:rsidRPr="008901D1">
        <w:rPr>
          <w:rFonts w:ascii="Arial" w:hAnsi="Arial" w:cs="Arial"/>
        </w:rPr>
        <w:t xml:space="preserve"> </w:t>
      </w:r>
      <w:proofErr w:type="spellStart"/>
      <w:r w:rsidRPr="008901D1">
        <w:rPr>
          <w:rFonts w:ascii="Arial" w:hAnsi="Arial" w:cs="Arial"/>
        </w:rPr>
        <w:t>pagyvinti</w:t>
      </w:r>
      <w:proofErr w:type="spellEnd"/>
      <w:r w:rsidRPr="008901D1">
        <w:rPr>
          <w:rFonts w:ascii="Arial" w:hAnsi="Arial" w:cs="Arial"/>
        </w:rPr>
        <w:t xml:space="preserve">. Vaikai </w:t>
      </w:r>
      <w:proofErr w:type="spellStart"/>
      <w:r w:rsidRPr="008901D1">
        <w:rPr>
          <w:rFonts w:ascii="Arial" w:hAnsi="Arial" w:cs="Arial"/>
        </w:rPr>
        <w:t>raginami</w:t>
      </w:r>
      <w:proofErr w:type="spellEnd"/>
      <w:r w:rsidRPr="008901D1">
        <w:rPr>
          <w:rFonts w:ascii="Arial" w:hAnsi="Arial" w:cs="Arial"/>
        </w:rPr>
        <w:t xml:space="preserve"> </w:t>
      </w:r>
      <w:proofErr w:type="spellStart"/>
      <w:r w:rsidRPr="008901D1">
        <w:rPr>
          <w:rFonts w:ascii="Arial" w:hAnsi="Arial" w:cs="Arial"/>
        </w:rPr>
        <w:t>užduoti</w:t>
      </w:r>
      <w:proofErr w:type="spellEnd"/>
      <w:r w:rsidRPr="008901D1">
        <w:rPr>
          <w:rFonts w:ascii="Arial" w:hAnsi="Arial" w:cs="Arial"/>
        </w:rPr>
        <w:t xml:space="preserve"> </w:t>
      </w:r>
      <w:proofErr w:type="spellStart"/>
      <w:r w:rsidRPr="008901D1">
        <w:rPr>
          <w:rFonts w:ascii="Arial" w:hAnsi="Arial" w:cs="Arial"/>
        </w:rPr>
        <w:t>klausimus</w:t>
      </w:r>
      <w:proofErr w:type="spellEnd"/>
      <w:r w:rsidRPr="008901D1">
        <w:rPr>
          <w:rFonts w:ascii="Arial" w:hAnsi="Arial" w:cs="Arial"/>
        </w:rPr>
        <w:t xml:space="preserve">. </w:t>
      </w:r>
      <w:proofErr w:type="spellStart"/>
      <w:r w:rsidRPr="008901D1">
        <w:rPr>
          <w:rFonts w:ascii="Arial" w:hAnsi="Arial" w:cs="Arial"/>
        </w:rPr>
        <w:t>Klausimų</w:t>
      </w:r>
      <w:proofErr w:type="spellEnd"/>
      <w:r w:rsidRPr="008901D1">
        <w:rPr>
          <w:rFonts w:ascii="Arial" w:hAnsi="Arial" w:cs="Arial"/>
        </w:rPr>
        <w:t xml:space="preserve"> – </w:t>
      </w:r>
      <w:proofErr w:type="spellStart"/>
      <w:r w:rsidRPr="008901D1">
        <w:rPr>
          <w:rFonts w:ascii="Arial" w:hAnsi="Arial" w:cs="Arial"/>
        </w:rPr>
        <w:t>atsakymų</w:t>
      </w:r>
      <w:proofErr w:type="spellEnd"/>
      <w:r w:rsidRPr="008901D1">
        <w:rPr>
          <w:rFonts w:ascii="Arial" w:hAnsi="Arial" w:cs="Arial"/>
        </w:rPr>
        <w:t xml:space="preserve"> </w:t>
      </w:r>
      <w:proofErr w:type="spellStart"/>
      <w:r w:rsidRPr="008901D1">
        <w:rPr>
          <w:rFonts w:ascii="Arial" w:hAnsi="Arial" w:cs="Arial"/>
        </w:rPr>
        <w:t>dalis</w:t>
      </w:r>
      <w:proofErr w:type="spellEnd"/>
      <w:r w:rsidRPr="008901D1">
        <w:rPr>
          <w:rFonts w:ascii="Arial" w:hAnsi="Arial" w:cs="Arial"/>
        </w:rPr>
        <w:t xml:space="preserve"> </w:t>
      </w:r>
      <w:proofErr w:type="spellStart"/>
      <w:r w:rsidRPr="008901D1">
        <w:rPr>
          <w:rFonts w:ascii="Arial" w:hAnsi="Arial" w:cs="Arial"/>
        </w:rPr>
        <w:t>sužaidybinama</w:t>
      </w:r>
      <w:proofErr w:type="spellEnd"/>
      <w:r w:rsidRPr="008901D1">
        <w:rPr>
          <w:rFonts w:ascii="Arial" w:hAnsi="Arial" w:cs="Arial"/>
        </w:rPr>
        <w:t xml:space="preserve">. </w:t>
      </w:r>
    </w:p>
    <w:p w14:paraId="7340C3A6" w14:textId="3368ECE5" w:rsidR="008901D1" w:rsidRPr="008901D1" w:rsidRDefault="008901D1" w:rsidP="002279E4">
      <w:pPr>
        <w:pStyle w:val="Sraopastraipa"/>
        <w:numPr>
          <w:ilvl w:val="1"/>
          <w:numId w:val="18"/>
        </w:numPr>
        <w:jc w:val="both"/>
        <w:rPr>
          <w:rFonts w:ascii="Arial" w:hAnsi="Arial" w:cs="Arial"/>
        </w:rPr>
      </w:pPr>
      <w:proofErr w:type="spellStart"/>
      <w:r w:rsidRPr="008901D1">
        <w:rPr>
          <w:rFonts w:ascii="Arial" w:hAnsi="Arial" w:cs="Arial"/>
        </w:rPr>
        <w:t>Tiekėjas</w:t>
      </w:r>
      <w:proofErr w:type="spellEnd"/>
      <w:r w:rsidRPr="008901D1">
        <w:rPr>
          <w:rFonts w:ascii="Arial" w:hAnsi="Arial" w:cs="Arial"/>
        </w:rPr>
        <w:t xml:space="preserve"> </w:t>
      </w:r>
      <w:proofErr w:type="spellStart"/>
      <w:r w:rsidRPr="008901D1">
        <w:rPr>
          <w:rFonts w:ascii="Arial" w:hAnsi="Arial" w:cs="Arial"/>
        </w:rPr>
        <w:t>suorganizuoja</w:t>
      </w:r>
      <w:proofErr w:type="spellEnd"/>
      <w:r w:rsidRPr="008901D1">
        <w:rPr>
          <w:rFonts w:ascii="Arial" w:hAnsi="Arial" w:cs="Arial"/>
        </w:rPr>
        <w:t xml:space="preserve"> </w:t>
      </w:r>
      <w:proofErr w:type="spellStart"/>
      <w:r w:rsidRPr="008901D1">
        <w:rPr>
          <w:rFonts w:ascii="Arial" w:hAnsi="Arial" w:cs="Arial"/>
        </w:rPr>
        <w:t>renginio</w:t>
      </w:r>
      <w:proofErr w:type="spellEnd"/>
      <w:r w:rsidRPr="008901D1">
        <w:rPr>
          <w:rFonts w:ascii="Arial" w:hAnsi="Arial" w:cs="Arial"/>
        </w:rPr>
        <w:t xml:space="preserve"> </w:t>
      </w:r>
      <w:proofErr w:type="spellStart"/>
      <w:r w:rsidRPr="008901D1">
        <w:rPr>
          <w:rFonts w:ascii="Arial" w:hAnsi="Arial" w:cs="Arial"/>
        </w:rPr>
        <w:t>Vilniuje</w:t>
      </w:r>
      <w:proofErr w:type="spellEnd"/>
      <w:r w:rsidRPr="008901D1">
        <w:rPr>
          <w:rFonts w:ascii="Arial" w:hAnsi="Arial" w:cs="Arial"/>
        </w:rPr>
        <w:t xml:space="preserve"> </w:t>
      </w:r>
      <w:proofErr w:type="spellStart"/>
      <w:r w:rsidRPr="008901D1">
        <w:rPr>
          <w:rFonts w:ascii="Arial" w:hAnsi="Arial" w:cs="Arial"/>
        </w:rPr>
        <w:t>vaikams</w:t>
      </w:r>
      <w:proofErr w:type="spellEnd"/>
      <w:r w:rsidRPr="008901D1">
        <w:rPr>
          <w:rFonts w:ascii="Arial" w:hAnsi="Arial" w:cs="Arial"/>
        </w:rPr>
        <w:t xml:space="preserve"> </w:t>
      </w:r>
      <w:proofErr w:type="spellStart"/>
      <w:r w:rsidRPr="008901D1">
        <w:rPr>
          <w:rFonts w:ascii="Arial" w:hAnsi="Arial" w:cs="Arial"/>
        </w:rPr>
        <w:t>fotografavimo</w:t>
      </w:r>
      <w:proofErr w:type="spellEnd"/>
      <w:r w:rsidRPr="008901D1">
        <w:rPr>
          <w:rFonts w:ascii="Arial" w:hAnsi="Arial" w:cs="Arial"/>
        </w:rPr>
        <w:t xml:space="preserve"> </w:t>
      </w:r>
      <w:proofErr w:type="spellStart"/>
      <w:r w:rsidRPr="008901D1">
        <w:rPr>
          <w:rFonts w:ascii="Arial" w:hAnsi="Arial" w:cs="Arial"/>
        </w:rPr>
        <w:t>paslaugas</w:t>
      </w:r>
      <w:proofErr w:type="spellEnd"/>
      <w:r w:rsidRPr="008901D1">
        <w:rPr>
          <w:rFonts w:ascii="Arial" w:hAnsi="Arial" w:cs="Arial"/>
        </w:rPr>
        <w:t xml:space="preserve"> </w:t>
      </w:r>
      <w:proofErr w:type="spellStart"/>
      <w:r w:rsidRPr="008901D1">
        <w:rPr>
          <w:rFonts w:ascii="Arial" w:hAnsi="Arial" w:cs="Arial"/>
        </w:rPr>
        <w:t>ir</w:t>
      </w:r>
      <w:proofErr w:type="spellEnd"/>
      <w:r w:rsidRPr="008901D1">
        <w:rPr>
          <w:rFonts w:ascii="Arial" w:hAnsi="Arial" w:cs="Arial"/>
        </w:rPr>
        <w:t xml:space="preserve"> </w:t>
      </w:r>
      <w:proofErr w:type="spellStart"/>
      <w:r w:rsidRPr="008901D1">
        <w:rPr>
          <w:rFonts w:ascii="Arial" w:hAnsi="Arial" w:cs="Arial"/>
        </w:rPr>
        <w:t>kokybiškai</w:t>
      </w:r>
      <w:proofErr w:type="spellEnd"/>
      <w:r w:rsidRPr="008901D1">
        <w:rPr>
          <w:rFonts w:ascii="Arial" w:hAnsi="Arial" w:cs="Arial"/>
        </w:rPr>
        <w:t xml:space="preserve"> </w:t>
      </w:r>
      <w:proofErr w:type="spellStart"/>
      <w:r w:rsidRPr="008901D1">
        <w:rPr>
          <w:rFonts w:ascii="Arial" w:hAnsi="Arial" w:cs="Arial"/>
        </w:rPr>
        <w:t>retušuotas</w:t>
      </w:r>
      <w:proofErr w:type="spellEnd"/>
      <w:r w:rsidRPr="008901D1">
        <w:rPr>
          <w:rFonts w:ascii="Arial" w:hAnsi="Arial" w:cs="Arial"/>
        </w:rPr>
        <w:t xml:space="preserve"> </w:t>
      </w:r>
      <w:proofErr w:type="spellStart"/>
      <w:r w:rsidRPr="008901D1">
        <w:rPr>
          <w:rFonts w:ascii="Arial" w:hAnsi="Arial" w:cs="Arial"/>
        </w:rPr>
        <w:t>nuotraukas</w:t>
      </w:r>
      <w:proofErr w:type="spellEnd"/>
      <w:r w:rsidRPr="008901D1">
        <w:rPr>
          <w:rFonts w:ascii="Arial" w:hAnsi="Arial" w:cs="Arial"/>
        </w:rPr>
        <w:t xml:space="preserve"> </w:t>
      </w:r>
      <w:proofErr w:type="spellStart"/>
      <w:r w:rsidRPr="008901D1">
        <w:rPr>
          <w:rFonts w:ascii="Arial" w:hAnsi="Arial" w:cs="Arial"/>
        </w:rPr>
        <w:t>pristato</w:t>
      </w:r>
      <w:proofErr w:type="spellEnd"/>
      <w:r w:rsidRPr="008901D1">
        <w:rPr>
          <w:rFonts w:ascii="Arial" w:hAnsi="Arial" w:cs="Arial"/>
        </w:rPr>
        <w:t xml:space="preserve"> </w:t>
      </w:r>
      <w:proofErr w:type="spellStart"/>
      <w:r w:rsidRPr="008901D1">
        <w:rPr>
          <w:rFonts w:ascii="Arial" w:hAnsi="Arial" w:cs="Arial"/>
        </w:rPr>
        <w:t>Perkančiajam</w:t>
      </w:r>
      <w:proofErr w:type="spellEnd"/>
      <w:r w:rsidRPr="008901D1">
        <w:rPr>
          <w:rFonts w:ascii="Arial" w:hAnsi="Arial" w:cs="Arial"/>
        </w:rPr>
        <w:t xml:space="preserve"> </w:t>
      </w:r>
      <w:proofErr w:type="spellStart"/>
      <w:r w:rsidRPr="008901D1">
        <w:rPr>
          <w:rFonts w:ascii="Arial" w:hAnsi="Arial" w:cs="Arial"/>
        </w:rPr>
        <w:t>subjektui</w:t>
      </w:r>
      <w:proofErr w:type="spellEnd"/>
      <w:r w:rsidRPr="008901D1">
        <w:rPr>
          <w:rFonts w:ascii="Arial" w:hAnsi="Arial" w:cs="Arial"/>
        </w:rPr>
        <w:t xml:space="preserve"> </w:t>
      </w:r>
      <w:proofErr w:type="spellStart"/>
      <w:r w:rsidRPr="008901D1">
        <w:rPr>
          <w:rFonts w:ascii="Arial" w:hAnsi="Arial" w:cs="Arial"/>
        </w:rPr>
        <w:t>sekančią</w:t>
      </w:r>
      <w:proofErr w:type="spellEnd"/>
      <w:r w:rsidRPr="008901D1">
        <w:rPr>
          <w:rFonts w:ascii="Arial" w:hAnsi="Arial" w:cs="Arial"/>
        </w:rPr>
        <w:t xml:space="preserve"> </w:t>
      </w:r>
      <w:proofErr w:type="spellStart"/>
      <w:r w:rsidRPr="008901D1">
        <w:rPr>
          <w:rFonts w:ascii="Arial" w:hAnsi="Arial" w:cs="Arial"/>
        </w:rPr>
        <w:t>darbo</w:t>
      </w:r>
      <w:proofErr w:type="spellEnd"/>
      <w:r w:rsidRPr="008901D1">
        <w:rPr>
          <w:rFonts w:ascii="Arial" w:hAnsi="Arial" w:cs="Arial"/>
        </w:rPr>
        <w:t xml:space="preserve"> </w:t>
      </w:r>
      <w:proofErr w:type="spellStart"/>
      <w:r w:rsidRPr="008901D1">
        <w:rPr>
          <w:rFonts w:ascii="Arial" w:hAnsi="Arial" w:cs="Arial"/>
        </w:rPr>
        <w:t>dieną</w:t>
      </w:r>
      <w:proofErr w:type="spellEnd"/>
      <w:r w:rsidRPr="008901D1">
        <w:rPr>
          <w:rFonts w:ascii="Arial" w:hAnsi="Arial" w:cs="Arial"/>
        </w:rPr>
        <w:t xml:space="preserve">. </w:t>
      </w:r>
    </w:p>
    <w:p w14:paraId="169EA334" w14:textId="7AF84CA4" w:rsidR="008901D1" w:rsidRPr="008901D1" w:rsidRDefault="008901D1" w:rsidP="002279E4">
      <w:pPr>
        <w:pStyle w:val="Sraopastraipa"/>
        <w:numPr>
          <w:ilvl w:val="1"/>
          <w:numId w:val="18"/>
        </w:numPr>
        <w:jc w:val="both"/>
        <w:rPr>
          <w:rFonts w:ascii="Arial" w:hAnsi="Arial" w:cs="Arial"/>
        </w:rPr>
      </w:pPr>
      <w:r w:rsidRPr="008901D1">
        <w:rPr>
          <w:rFonts w:ascii="Arial" w:hAnsi="Arial" w:cs="Arial"/>
        </w:rPr>
        <w:t xml:space="preserve"> Be to</w:t>
      </w:r>
      <w:r w:rsidR="003C254B">
        <w:rPr>
          <w:rFonts w:ascii="Arial" w:hAnsi="Arial" w:cs="Arial"/>
        </w:rPr>
        <w:t xml:space="preserve">, </w:t>
      </w:r>
      <w:proofErr w:type="spellStart"/>
      <w:r w:rsidR="003C254B">
        <w:rPr>
          <w:rFonts w:ascii="Arial" w:hAnsi="Arial" w:cs="Arial"/>
        </w:rPr>
        <w:t>Perkančiajam</w:t>
      </w:r>
      <w:proofErr w:type="spellEnd"/>
      <w:r w:rsidR="003C254B">
        <w:rPr>
          <w:rFonts w:ascii="Arial" w:hAnsi="Arial" w:cs="Arial"/>
        </w:rPr>
        <w:t xml:space="preserve"> </w:t>
      </w:r>
      <w:proofErr w:type="spellStart"/>
      <w:r w:rsidR="003C254B">
        <w:rPr>
          <w:rFonts w:ascii="Arial" w:hAnsi="Arial" w:cs="Arial"/>
        </w:rPr>
        <w:t>subjektui</w:t>
      </w:r>
      <w:proofErr w:type="spellEnd"/>
      <w:r w:rsidR="003C254B">
        <w:rPr>
          <w:rFonts w:ascii="Arial" w:hAnsi="Arial" w:cs="Arial"/>
        </w:rPr>
        <w:t xml:space="preserve"> </w:t>
      </w:r>
      <w:proofErr w:type="spellStart"/>
      <w:r w:rsidR="003C254B">
        <w:rPr>
          <w:rFonts w:ascii="Arial" w:hAnsi="Arial" w:cs="Arial"/>
        </w:rPr>
        <w:t>pageidaujant</w:t>
      </w:r>
      <w:proofErr w:type="spellEnd"/>
      <w:r w:rsidR="003C254B">
        <w:rPr>
          <w:rFonts w:ascii="Arial" w:hAnsi="Arial" w:cs="Arial"/>
        </w:rPr>
        <w:t xml:space="preserve">, </w:t>
      </w:r>
      <w:proofErr w:type="spellStart"/>
      <w:r w:rsidRPr="008901D1">
        <w:rPr>
          <w:rFonts w:ascii="Arial" w:hAnsi="Arial" w:cs="Arial"/>
        </w:rPr>
        <w:t>Tiekėjas</w:t>
      </w:r>
      <w:proofErr w:type="spellEnd"/>
      <w:r w:rsidRPr="008901D1">
        <w:rPr>
          <w:rFonts w:ascii="Arial" w:hAnsi="Arial" w:cs="Arial"/>
        </w:rPr>
        <w:t xml:space="preserve"> </w:t>
      </w:r>
      <w:proofErr w:type="spellStart"/>
      <w:r w:rsidRPr="008901D1">
        <w:rPr>
          <w:rFonts w:ascii="Arial" w:hAnsi="Arial" w:cs="Arial"/>
        </w:rPr>
        <w:t>kituose</w:t>
      </w:r>
      <w:proofErr w:type="spellEnd"/>
      <w:r w:rsidRPr="008901D1">
        <w:rPr>
          <w:rFonts w:ascii="Arial" w:hAnsi="Arial" w:cs="Arial"/>
        </w:rPr>
        <w:t xml:space="preserve"> </w:t>
      </w:r>
      <w:proofErr w:type="spellStart"/>
      <w:r w:rsidRPr="008901D1">
        <w:rPr>
          <w:rFonts w:ascii="Arial" w:hAnsi="Arial" w:cs="Arial"/>
        </w:rPr>
        <w:t>Perkančiojo</w:t>
      </w:r>
      <w:proofErr w:type="spellEnd"/>
      <w:r w:rsidRPr="008901D1">
        <w:rPr>
          <w:rFonts w:ascii="Arial" w:hAnsi="Arial" w:cs="Arial"/>
        </w:rPr>
        <w:t xml:space="preserve"> </w:t>
      </w:r>
      <w:proofErr w:type="spellStart"/>
      <w:r w:rsidRPr="008901D1">
        <w:rPr>
          <w:rFonts w:ascii="Arial" w:hAnsi="Arial" w:cs="Arial"/>
        </w:rPr>
        <w:t>subjekto</w:t>
      </w:r>
      <w:proofErr w:type="spellEnd"/>
      <w:r w:rsidRPr="008901D1">
        <w:rPr>
          <w:rFonts w:ascii="Arial" w:hAnsi="Arial" w:cs="Arial"/>
        </w:rPr>
        <w:t xml:space="preserve"> </w:t>
      </w:r>
      <w:proofErr w:type="spellStart"/>
      <w:r w:rsidRPr="008901D1">
        <w:rPr>
          <w:rFonts w:ascii="Arial" w:hAnsi="Arial" w:cs="Arial"/>
        </w:rPr>
        <w:t>biuruose</w:t>
      </w:r>
      <w:proofErr w:type="spellEnd"/>
      <w:r w:rsidRPr="008901D1">
        <w:rPr>
          <w:rFonts w:ascii="Arial" w:hAnsi="Arial" w:cs="Arial"/>
        </w:rPr>
        <w:t xml:space="preserve"> ne Vilniaus </w:t>
      </w:r>
      <w:proofErr w:type="spellStart"/>
      <w:r w:rsidRPr="008901D1">
        <w:rPr>
          <w:rFonts w:ascii="Arial" w:hAnsi="Arial" w:cs="Arial"/>
        </w:rPr>
        <w:t>mieste</w:t>
      </w:r>
      <w:proofErr w:type="spellEnd"/>
      <w:r w:rsidRPr="008901D1">
        <w:rPr>
          <w:rFonts w:ascii="Arial" w:hAnsi="Arial" w:cs="Arial"/>
        </w:rPr>
        <w:t xml:space="preserve"> </w:t>
      </w:r>
      <w:proofErr w:type="spellStart"/>
      <w:r w:rsidRPr="008901D1">
        <w:rPr>
          <w:rFonts w:ascii="Arial" w:hAnsi="Arial" w:cs="Arial"/>
        </w:rPr>
        <w:t>taip</w:t>
      </w:r>
      <w:proofErr w:type="spellEnd"/>
      <w:r w:rsidRPr="008901D1">
        <w:rPr>
          <w:rFonts w:ascii="Arial" w:hAnsi="Arial" w:cs="Arial"/>
        </w:rPr>
        <w:t xml:space="preserve"> pat </w:t>
      </w:r>
      <w:proofErr w:type="spellStart"/>
      <w:r w:rsidRPr="008901D1">
        <w:rPr>
          <w:rFonts w:ascii="Arial" w:hAnsi="Arial" w:cs="Arial"/>
        </w:rPr>
        <w:t>suorganizuoja</w:t>
      </w:r>
      <w:proofErr w:type="spellEnd"/>
      <w:r w:rsidRPr="008901D1">
        <w:rPr>
          <w:rFonts w:ascii="Arial" w:hAnsi="Arial" w:cs="Arial"/>
        </w:rPr>
        <w:t xml:space="preserve"> </w:t>
      </w:r>
      <w:proofErr w:type="spellStart"/>
      <w:r w:rsidRPr="008901D1">
        <w:rPr>
          <w:rFonts w:ascii="Arial" w:hAnsi="Arial" w:cs="Arial"/>
        </w:rPr>
        <w:t>vaišių</w:t>
      </w:r>
      <w:proofErr w:type="spellEnd"/>
      <w:r w:rsidRPr="008901D1">
        <w:rPr>
          <w:rFonts w:ascii="Arial" w:hAnsi="Arial" w:cs="Arial"/>
        </w:rPr>
        <w:t xml:space="preserve"> (</w:t>
      </w:r>
      <w:proofErr w:type="spellStart"/>
      <w:r w:rsidRPr="008901D1">
        <w:rPr>
          <w:rFonts w:ascii="Arial" w:hAnsi="Arial" w:cs="Arial"/>
        </w:rPr>
        <w:t>vieno</w:t>
      </w:r>
      <w:proofErr w:type="spellEnd"/>
      <w:r w:rsidRPr="008901D1">
        <w:rPr>
          <w:rFonts w:ascii="Arial" w:hAnsi="Arial" w:cs="Arial"/>
        </w:rPr>
        <w:t xml:space="preserve"> </w:t>
      </w:r>
      <w:proofErr w:type="spellStart"/>
      <w:r w:rsidRPr="008901D1">
        <w:rPr>
          <w:rFonts w:ascii="Arial" w:hAnsi="Arial" w:cs="Arial"/>
        </w:rPr>
        <w:t>kąsnio</w:t>
      </w:r>
      <w:proofErr w:type="spellEnd"/>
      <w:r w:rsidRPr="008901D1">
        <w:rPr>
          <w:rFonts w:ascii="Arial" w:hAnsi="Arial" w:cs="Arial"/>
        </w:rPr>
        <w:t xml:space="preserve"> </w:t>
      </w:r>
      <w:proofErr w:type="spellStart"/>
      <w:r w:rsidRPr="008901D1">
        <w:rPr>
          <w:rFonts w:ascii="Arial" w:hAnsi="Arial" w:cs="Arial"/>
        </w:rPr>
        <w:t>užkandžių</w:t>
      </w:r>
      <w:proofErr w:type="spellEnd"/>
      <w:r w:rsidRPr="008901D1">
        <w:rPr>
          <w:rFonts w:ascii="Arial" w:hAnsi="Arial" w:cs="Arial"/>
        </w:rPr>
        <w:t xml:space="preserve">, </w:t>
      </w:r>
      <w:proofErr w:type="spellStart"/>
      <w:r w:rsidRPr="008901D1">
        <w:rPr>
          <w:rFonts w:ascii="Arial" w:hAnsi="Arial" w:cs="Arial"/>
        </w:rPr>
        <w:t>gaiviųjų</w:t>
      </w:r>
      <w:proofErr w:type="spellEnd"/>
      <w:r w:rsidRPr="008901D1">
        <w:rPr>
          <w:rFonts w:ascii="Arial" w:hAnsi="Arial" w:cs="Arial"/>
        </w:rPr>
        <w:t xml:space="preserve"> </w:t>
      </w:r>
      <w:proofErr w:type="spellStart"/>
      <w:r w:rsidRPr="008901D1">
        <w:rPr>
          <w:rFonts w:ascii="Arial" w:hAnsi="Arial" w:cs="Arial"/>
        </w:rPr>
        <w:t>gėrimų</w:t>
      </w:r>
      <w:proofErr w:type="spellEnd"/>
      <w:r w:rsidRPr="008901D1">
        <w:rPr>
          <w:rFonts w:ascii="Arial" w:hAnsi="Arial" w:cs="Arial"/>
        </w:rPr>
        <w:t xml:space="preserve">, </w:t>
      </w:r>
      <w:proofErr w:type="spellStart"/>
      <w:r w:rsidRPr="008901D1">
        <w:rPr>
          <w:rFonts w:ascii="Arial" w:hAnsi="Arial" w:cs="Arial"/>
        </w:rPr>
        <w:t>saldumynų</w:t>
      </w:r>
      <w:proofErr w:type="spellEnd"/>
      <w:r w:rsidRPr="008901D1">
        <w:rPr>
          <w:rFonts w:ascii="Arial" w:hAnsi="Arial" w:cs="Arial"/>
        </w:rPr>
        <w:t xml:space="preserve">), </w:t>
      </w:r>
      <w:proofErr w:type="spellStart"/>
      <w:r w:rsidRPr="008901D1">
        <w:rPr>
          <w:rFonts w:ascii="Arial" w:hAnsi="Arial" w:cs="Arial"/>
        </w:rPr>
        <w:t>kad</w:t>
      </w:r>
      <w:proofErr w:type="spellEnd"/>
      <w:r w:rsidRPr="008901D1">
        <w:rPr>
          <w:rFonts w:ascii="Arial" w:hAnsi="Arial" w:cs="Arial"/>
        </w:rPr>
        <w:t xml:space="preserve"> </w:t>
      </w:r>
      <w:proofErr w:type="spellStart"/>
      <w:r w:rsidRPr="008901D1">
        <w:rPr>
          <w:rFonts w:ascii="Arial" w:hAnsi="Arial" w:cs="Arial"/>
        </w:rPr>
        <w:t>darbuotojai</w:t>
      </w:r>
      <w:proofErr w:type="spellEnd"/>
      <w:r w:rsidRPr="008901D1">
        <w:rPr>
          <w:rFonts w:ascii="Arial" w:hAnsi="Arial" w:cs="Arial"/>
        </w:rPr>
        <w:t xml:space="preserve"> </w:t>
      </w:r>
      <w:proofErr w:type="spellStart"/>
      <w:r w:rsidRPr="008901D1">
        <w:rPr>
          <w:rFonts w:ascii="Arial" w:hAnsi="Arial" w:cs="Arial"/>
        </w:rPr>
        <w:t>taip</w:t>
      </w:r>
      <w:proofErr w:type="spellEnd"/>
      <w:r w:rsidRPr="008901D1">
        <w:rPr>
          <w:rFonts w:ascii="Arial" w:hAnsi="Arial" w:cs="Arial"/>
        </w:rPr>
        <w:t xml:space="preserve"> pat </w:t>
      </w:r>
      <w:proofErr w:type="spellStart"/>
      <w:r w:rsidRPr="008901D1">
        <w:rPr>
          <w:rFonts w:ascii="Arial" w:hAnsi="Arial" w:cs="Arial"/>
        </w:rPr>
        <w:t>galėtų</w:t>
      </w:r>
      <w:proofErr w:type="spellEnd"/>
      <w:r w:rsidRPr="008901D1">
        <w:rPr>
          <w:rFonts w:ascii="Arial" w:hAnsi="Arial" w:cs="Arial"/>
        </w:rPr>
        <w:t xml:space="preserve"> </w:t>
      </w:r>
      <w:proofErr w:type="spellStart"/>
      <w:r w:rsidRPr="008901D1">
        <w:rPr>
          <w:rFonts w:ascii="Arial" w:hAnsi="Arial" w:cs="Arial"/>
        </w:rPr>
        <w:t>atsivesti</w:t>
      </w:r>
      <w:proofErr w:type="spellEnd"/>
      <w:r w:rsidRPr="008901D1">
        <w:rPr>
          <w:rFonts w:ascii="Arial" w:hAnsi="Arial" w:cs="Arial"/>
        </w:rPr>
        <w:t xml:space="preserve"> </w:t>
      </w:r>
      <w:proofErr w:type="spellStart"/>
      <w:r w:rsidRPr="008901D1">
        <w:rPr>
          <w:rFonts w:ascii="Arial" w:hAnsi="Arial" w:cs="Arial"/>
        </w:rPr>
        <w:t>vaikus</w:t>
      </w:r>
      <w:proofErr w:type="spellEnd"/>
      <w:r w:rsidRPr="008901D1">
        <w:rPr>
          <w:rFonts w:ascii="Arial" w:hAnsi="Arial" w:cs="Arial"/>
        </w:rPr>
        <w:t xml:space="preserve"> </w:t>
      </w:r>
      <w:proofErr w:type="spellStart"/>
      <w:r w:rsidRPr="008901D1">
        <w:rPr>
          <w:rFonts w:ascii="Arial" w:hAnsi="Arial" w:cs="Arial"/>
        </w:rPr>
        <w:t>ar</w:t>
      </w:r>
      <w:proofErr w:type="spellEnd"/>
      <w:r w:rsidRPr="008901D1">
        <w:rPr>
          <w:rFonts w:ascii="Arial" w:hAnsi="Arial" w:cs="Arial"/>
        </w:rPr>
        <w:t xml:space="preserve"> </w:t>
      </w:r>
      <w:proofErr w:type="spellStart"/>
      <w:r w:rsidRPr="008901D1">
        <w:rPr>
          <w:rFonts w:ascii="Arial" w:hAnsi="Arial" w:cs="Arial"/>
        </w:rPr>
        <w:t>anūkus</w:t>
      </w:r>
      <w:proofErr w:type="spellEnd"/>
      <w:r w:rsidRPr="008901D1">
        <w:rPr>
          <w:rFonts w:ascii="Arial" w:hAnsi="Arial" w:cs="Arial"/>
        </w:rPr>
        <w:t xml:space="preserve"> į </w:t>
      </w:r>
      <w:proofErr w:type="spellStart"/>
      <w:r w:rsidRPr="008901D1">
        <w:rPr>
          <w:rFonts w:ascii="Arial" w:hAnsi="Arial" w:cs="Arial"/>
        </w:rPr>
        <w:t>savo</w:t>
      </w:r>
      <w:proofErr w:type="spellEnd"/>
      <w:r w:rsidRPr="008901D1">
        <w:rPr>
          <w:rFonts w:ascii="Arial" w:hAnsi="Arial" w:cs="Arial"/>
        </w:rPr>
        <w:t xml:space="preserve"> </w:t>
      </w:r>
      <w:proofErr w:type="spellStart"/>
      <w:r w:rsidRPr="008901D1">
        <w:rPr>
          <w:rFonts w:ascii="Arial" w:hAnsi="Arial" w:cs="Arial"/>
        </w:rPr>
        <w:t>darbą</w:t>
      </w:r>
      <w:proofErr w:type="spellEnd"/>
      <w:r w:rsidRPr="008901D1">
        <w:rPr>
          <w:rFonts w:ascii="Arial" w:hAnsi="Arial" w:cs="Arial"/>
        </w:rPr>
        <w:t xml:space="preserve">. </w:t>
      </w:r>
      <w:proofErr w:type="spellStart"/>
      <w:r w:rsidRPr="008901D1">
        <w:rPr>
          <w:rFonts w:ascii="Arial" w:hAnsi="Arial" w:cs="Arial"/>
        </w:rPr>
        <w:t>Vaišių</w:t>
      </w:r>
      <w:proofErr w:type="spellEnd"/>
      <w:r w:rsidRPr="008901D1">
        <w:rPr>
          <w:rFonts w:ascii="Arial" w:hAnsi="Arial" w:cs="Arial"/>
        </w:rPr>
        <w:t xml:space="preserve"> </w:t>
      </w:r>
      <w:proofErr w:type="spellStart"/>
      <w:r w:rsidRPr="008901D1">
        <w:rPr>
          <w:rFonts w:ascii="Arial" w:hAnsi="Arial" w:cs="Arial"/>
        </w:rPr>
        <w:t>kiekis</w:t>
      </w:r>
      <w:proofErr w:type="spellEnd"/>
      <w:r w:rsidRPr="008901D1">
        <w:rPr>
          <w:rFonts w:ascii="Arial" w:hAnsi="Arial" w:cs="Arial"/>
        </w:rPr>
        <w:t xml:space="preserve"> </w:t>
      </w:r>
      <w:proofErr w:type="spellStart"/>
      <w:r w:rsidRPr="008901D1">
        <w:rPr>
          <w:rFonts w:ascii="Arial" w:hAnsi="Arial" w:cs="Arial"/>
        </w:rPr>
        <w:t>suderinamas</w:t>
      </w:r>
      <w:proofErr w:type="spellEnd"/>
      <w:r w:rsidRPr="008901D1">
        <w:rPr>
          <w:rFonts w:ascii="Arial" w:hAnsi="Arial" w:cs="Arial"/>
        </w:rPr>
        <w:t xml:space="preserve"> </w:t>
      </w:r>
      <w:proofErr w:type="spellStart"/>
      <w:r w:rsidRPr="008901D1">
        <w:rPr>
          <w:rFonts w:ascii="Arial" w:hAnsi="Arial" w:cs="Arial"/>
        </w:rPr>
        <w:t>su</w:t>
      </w:r>
      <w:proofErr w:type="spellEnd"/>
      <w:r w:rsidRPr="008901D1">
        <w:rPr>
          <w:rFonts w:ascii="Arial" w:hAnsi="Arial" w:cs="Arial"/>
        </w:rPr>
        <w:t xml:space="preserve"> </w:t>
      </w:r>
      <w:proofErr w:type="spellStart"/>
      <w:r w:rsidRPr="008901D1">
        <w:rPr>
          <w:rFonts w:ascii="Arial" w:hAnsi="Arial" w:cs="Arial"/>
        </w:rPr>
        <w:t>Perkančiuoju</w:t>
      </w:r>
      <w:proofErr w:type="spellEnd"/>
      <w:r w:rsidRPr="008901D1">
        <w:rPr>
          <w:rFonts w:ascii="Arial" w:hAnsi="Arial" w:cs="Arial"/>
        </w:rPr>
        <w:t xml:space="preserve"> </w:t>
      </w:r>
      <w:proofErr w:type="spellStart"/>
      <w:r w:rsidRPr="008901D1">
        <w:rPr>
          <w:rFonts w:ascii="Arial" w:hAnsi="Arial" w:cs="Arial"/>
        </w:rPr>
        <w:t>subjektu</w:t>
      </w:r>
      <w:proofErr w:type="spellEnd"/>
      <w:r w:rsidRPr="008901D1">
        <w:rPr>
          <w:rFonts w:ascii="Arial" w:hAnsi="Arial" w:cs="Arial"/>
        </w:rPr>
        <w:t xml:space="preserve"> </w:t>
      </w:r>
      <w:proofErr w:type="spellStart"/>
      <w:r w:rsidRPr="008901D1">
        <w:rPr>
          <w:rFonts w:ascii="Arial" w:hAnsi="Arial" w:cs="Arial"/>
        </w:rPr>
        <w:t>pagal</w:t>
      </w:r>
      <w:proofErr w:type="spellEnd"/>
      <w:r w:rsidRPr="008901D1">
        <w:rPr>
          <w:rFonts w:ascii="Arial" w:hAnsi="Arial" w:cs="Arial"/>
        </w:rPr>
        <w:t xml:space="preserve"> </w:t>
      </w:r>
      <w:proofErr w:type="spellStart"/>
      <w:r w:rsidRPr="008901D1">
        <w:rPr>
          <w:rFonts w:ascii="Arial" w:hAnsi="Arial" w:cs="Arial"/>
        </w:rPr>
        <w:t>vaikų</w:t>
      </w:r>
      <w:proofErr w:type="spellEnd"/>
      <w:r w:rsidRPr="008901D1">
        <w:rPr>
          <w:rFonts w:ascii="Arial" w:hAnsi="Arial" w:cs="Arial"/>
        </w:rPr>
        <w:t xml:space="preserve"> </w:t>
      </w:r>
      <w:proofErr w:type="spellStart"/>
      <w:r w:rsidRPr="008901D1">
        <w:rPr>
          <w:rFonts w:ascii="Arial" w:hAnsi="Arial" w:cs="Arial"/>
        </w:rPr>
        <w:t>skaičių</w:t>
      </w:r>
      <w:proofErr w:type="spellEnd"/>
      <w:r w:rsidRPr="008901D1">
        <w:rPr>
          <w:rFonts w:ascii="Arial" w:hAnsi="Arial" w:cs="Arial"/>
        </w:rPr>
        <w:t xml:space="preserve">. </w:t>
      </w:r>
      <w:proofErr w:type="spellStart"/>
      <w:r w:rsidRPr="008901D1">
        <w:rPr>
          <w:rFonts w:ascii="Arial" w:hAnsi="Arial" w:cs="Arial"/>
        </w:rPr>
        <w:t>Vaikų</w:t>
      </w:r>
      <w:proofErr w:type="spellEnd"/>
      <w:r w:rsidRPr="008901D1">
        <w:rPr>
          <w:rFonts w:ascii="Arial" w:hAnsi="Arial" w:cs="Arial"/>
        </w:rPr>
        <w:t xml:space="preserve"> </w:t>
      </w:r>
      <w:proofErr w:type="spellStart"/>
      <w:r w:rsidRPr="008901D1">
        <w:rPr>
          <w:rFonts w:ascii="Arial" w:hAnsi="Arial" w:cs="Arial"/>
        </w:rPr>
        <w:t>amžius</w:t>
      </w:r>
      <w:proofErr w:type="spellEnd"/>
      <w:r w:rsidRPr="008901D1">
        <w:rPr>
          <w:rFonts w:ascii="Arial" w:hAnsi="Arial" w:cs="Arial"/>
        </w:rPr>
        <w:t xml:space="preserve"> </w:t>
      </w:r>
      <w:proofErr w:type="spellStart"/>
      <w:r w:rsidRPr="008901D1">
        <w:rPr>
          <w:rFonts w:ascii="Arial" w:hAnsi="Arial" w:cs="Arial"/>
        </w:rPr>
        <w:t>neribojamas</w:t>
      </w:r>
      <w:proofErr w:type="spellEnd"/>
      <w:r w:rsidRPr="008901D1">
        <w:rPr>
          <w:rFonts w:ascii="Arial" w:hAnsi="Arial" w:cs="Arial"/>
        </w:rPr>
        <w:t xml:space="preserve">. </w:t>
      </w:r>
    </w:p>
    <w:p w14:paraId="5EE7CAF2" w14:textId="77777777" w:rsidR="008901D1" w:rsidRPr="003C254B" w:rsidRDefault="008901D1" w:rsidP="002279E4">
      <w:pPr>
        <w:jc w:val="both"/>
        <w:rPr>
          <w:rFonts w:ascii="Arial" w:hAnsi="Arial" w:cs="Arial"/>
        </w:rPr>
      </w:pPr>
    </w:p>
    <w:p w14:paraId="7D618392" w14:textId="77777777" w:rsidR="008901D1" w:rsidRPr="003C254B" w:rsidRDefault="008901D1" w:rsidP="002279E4">
      <w:pPr>
        <w:jc w:val="both"/>
        <w:rPr>
          <w:rFonts w:ascii="Arial" w:hAnsi="Arial" w:cs="Arial"/>
        </w:rPr>
      </w:pPr>
    </w:p>
    <w:p w14:paraId="3B1E1488" w14:textId="77777777" w:rsidR="00D01F8A" w:rsidRPr="00974CA4" w:rsidRDefault="003C254B" w:rsidP="002279E4">
      <w:pPr>
        <w:pStyle w:val="Sraopastraipa"/>
        <w:numPr>
          <w:ilvl w:val="0"/>
          <w:numId w:val="18"/>
        </w:numPr>
        <w:jc w:val="both"/>
        <w:rPr>
          <w:rFonts w:ascii="Arial" w:hAnsi="Arial" w:cs="Arial"/>
          <w:lang w:val="it-IT"/>
        </w:rPr>
      </w:pPr>
      <w:r w:rsidRPr="00974CA4">
        <w:rPr>
          <w:rFonts w:ascii="Arial" w:hAnsi="Arial" w:cs="Arial"/>
          <w:lang w:val="it-IT"/>
        </w:rPr>
        <w:t>REIKALAVIMAI SPORTO RENGINIAMS (ŽYGIAI, SPORTO IŠŠŪKIAI IR PAN.)</w:t>
      </w:r>
    </w:p>
    <w:p w14:paraId="21017A31" w14:textId="098DE9E2" w:rsidR="008901D1" w:rsidRPr="00974CA4" w:rsidRDefault="008901D1" w:rsidP="002279E4">
      <w:pPr>
        <w:pStyle w:val="Sraopastraipa"/>
        <w:numPr>
          <w:ilvl w:val="1"/>
          <w:numId w:val="18"/>
        </w:numPr>
        <w:jc w:val="both"/>
        <w:rPr>
          <w:rFonts w:ascii="Arial" w:hAnsi="Arial" w:cs="Arial"/>
          <w:lang w:val="it-IT"/>
        </w:rPr>
      </w:pPr>
      <w:r w:rsidRPr="00974CA4">
        <w:rPr>
          <w:rFonts w:ascii="Arial" w:hAnsi="Arial" w:cs="Arial"/>
          <w:lang w:val="it-IT"/>
        </w:rPr>
        <w:t xml:space="preserve">Perkančiojo subjekto darbuotojai skatinami aktyviau judėti ir rūpintis sveikatingumu, todėl organizuojami žygiai gamtoje, sporto iššūkiai ir pan. </w:t>
      </w:r>
    </w:p>
    <w:p w14:paraId="50B970E8" w14:textId="2FD3680C" w:rsidR="008901D1" w:rsidRPr="00974CA4" w:rsidRDefault="008901D1" w:rsidP="002279E4">
      <w:pPr>
        <w:pStyle w:val="Sraopastraipa"/>
        <w:numPr>
          <w:ilvl w:val="1"/>
          <w:numId w:val="18"/>
        </w:numPr>
        <w:jc w:val="both"/>
        <w:rPr>
          <w:rFonts w:ascii="Arial" w:hAnsi="Arial" w:cs="Arial"/>
          <w:lang w:val="pt-PT"/>
        </w:rPr>
      </w:pPr>
      <w:r w:rsidRPr="00974CA4">
        <w:rPr>
          <w:rFonts w:ascii="Arial" w:hAnsi="Arial" w:cs="Arial"/>
          <w:lang w:val="it-IT"/>
        </w:rPr>
        <w:lastRenderedPageBreak/>
        <w:t xml:space="preserve">Žygyje dalyvauti kviečiami visi įmonės darbuotojai, kurie su Tiekėjo suorganizuotais profesionaliais žygio vadovais (gidais) keliauja (pėsčiomis, dviračiais ir pan.) su Tiekėjo pagalba pasirinkta trasa. Galutinį sprendimą dėl žygio maršruto priima Perkantysis subjektas. Žygiui įprastai skiriama pusė darbo dienos. </w:t>
      </w:r>
      <w:r w:rsidRPr="00974CA4">
        <w:rPr>
          <w:rFonts w:ascii="Arial" w:hAnsi="Arial" w:cs="Arial"/>
          <w:lang w:val="pt-PT"/>
        </w:rPr>
        <w:t xml:space="preserve">Žygis gali būti organizuojamas pavasario, vasaros arba rudens sezonu Lietuvos teritorijoje. </w:t>
      </w:r>
    </w:p>
    <w:p w14:paraId="752D5C94" w14:textId="5C035AFB" w:rsidR="008901D1" w:rsidRPr="008901D1" w:rsidRDefault="008901D1" w:rsidP="002279E4">
      <w:pPr>
        <w:pStyle w:val="Sraopastraipa"/>
        <w:numPr>
          <w:ilvl w:val="1"/>
          <w:numId w:val="18"/>
        </w:numPr>
        <w:jc w:val="both"/>
        <w:rPr>
          <w:rFonts w:ascii="Arial" w:hAnsi="Arial" w:cs="Arial"/>
        </w:rPr>
      </w:pPr>
      <w:r w:rsidRPr="00974CA4">
        <w:rPr>
          <w:rFonts w:ascii="Arial" w:hAnsi="Arial" w:cs="Arial"/>
          <w:lang w:val="pt-PT"/>
        </w:rPr>
        <w:t xml:space="preserve">Tiekėjas turi pasiūlyti ne mažiau kaip 3 profesionalių žygio vadovų (gidų) variantus, o galutinį sprendimą dėl konkretaus pasiūlymo priima Perkančiojo subjekto atstovas. </w:t>
      </w:r>
      <w:proofErr w:type="spellStart"/>
      <w:r w:rsidRPr="008901D1">
        <w:rPr>
          <w:rFonts w:ascii="Arial" w:hAnsi="Arial" w:cs="Arial"/>
        </w:rPr>
        <w:t>Tiekėjas</w:t>
      </w:r>
      <w:proofErr w:type="spellEnd"/>
      <w:r w:rsidRPr="008901D1">
        <w:rPr>
          <w:rFonts w:ascii="Arial" w:hAnsi="Arial" w:cs="Arial"/>
        </w:rPr>
        <w:t xml:space="preserve"> </w:t>
      </w:r>
      <w:proofErr w:type="spellStart"/>
      <w:r w:rsidRPr="008901D1">
        <w:rPr>
          <w:rFonts w:ascii="Arial" w:hAnsi="Arial" w:cs="Arial"/>
        </w:rPr>
        <w:t>žygio</w:t>
      </w:r>
      <w:proofErr w:type="spellEnd"/>
      <w:r w:rsidRPr="008901D1">
        <w:rPr>
          <w:rFonts w:ascii="Arial" w:hAnsi="Arial" w:cs="Arial"/>
        </w:rPr>
        <w:t xml:space="preserve"> </w:t>
      </w:r>
      <w:proofErr w:type="spellStart"/>
      <w:r w:rsidRPr="008901D1">
        <w:rPr>
          <w:rFonts w:ascii="Arial" w:hAnsi="Arial" w:cs="Arial"/>
        </w:rPr>
        <w:t>organizavimui</w:t>
      </w:r>
      <w:proofErr w:type="spellEnd"/>
      <w:r w:rsidRPr="008901D1">
        <w:rPr>
          <w:rFonts w:ascii="Arial" w:hAnsi="Arial" w:cs="Arial"/>
        </w:rPr>
        <w:t xml:space="preserve"> </w:t>
      </w:r>
      <w:proofErr w:type="spellStart"/>
      <w:r w:rsidRPr="008901D1">
        <w:rPr>
          <w:rFonts w:ascii="Arial" w:hAnsi="Arial" w:cs="Arial"/>
        </w:rPr>
        <w:t>gali</w:t>
      </w:r>
      <w:proofErr w:type="spellEnd"/>
      <w:r w:rsidRPr="008901D1">
        <w:rPr>
          <w:rFonts w:ascii="Arial" w:hAnsi="Arial" w:cs="Arial"/>
        </w:rPr>
        <w:t xml:space="preserve"> </w:t>
      </w:r>
      <w:proofErr w:type="spellStart"/>
      <w:r w:rsidRPr="008901D1">
        <w:rPr>
          <w:rFonts w:ascii="Arial" w:hAnsi="Arial" w:cs="Arial"/>
        </w:rPr>
        <w:t>pasitelkti</w:t>
      </w:r>
      <w:proofErr w:type="spellEnd"/>
      <w:r w:rsidRPr="008901D1">
        <w:rPr>
          <w:rFonts w:ascii="Arial" w:hAnsi="Arial" w:cs="Arial"/>
        </w:rPr>
        <w:t xml:space="preserve"> </w:t>
      </w:r>
      <w:proofErr w:type="spellStart"/>
      <w:r w:rsidRPr="008901D1">
        <w:rPr>
          <w:rFonts w:ascii="Arial" w:hAnsi="Arial" w:cs="Arial"/>
        </w:rPr>
        <w:t>trečiųjų</w:t>
      </w:r>
      <w:proofErr w:type="spellEnd"/>
      <w:r w:rsidRPr="008901D1">
        <w:rPr>
          <w:rFonts w:ascii="Arial" w:hAnsi="Arial" w:cs="Arial"/>
        </w:rPr>
        <w:t xml:space="preserve"> </w:t>
      </w:r>
      <w:proofErr w:type="spellStart"/>
      <w:r w:rsidRPr="008901D1">
        <w:rPr>
          <w:rFonts w:ascii="Arial" w:hAnsi="Arial" w:cs="Arial"/>
        </w:rPr>
        <w:t>šalių</w:t>
      </w:r>
      <w:proofErr w:type="spellEnd"/>
      <w:r w:rsidRPr="008901D1">
        <w:rPr>
          <w:rFonts w:ascii="Arial" w:hAnsi="Arial" w:cs="Arial"/>
        </w:rPr>
        <w:t xml:space="preserve"> </w:t>
      </w:r>
      <w:proofErr w:type="spellStart"/>
      <w:r w:rsidRPr="008901D1">
        <w:rPr>
          <w:rFonts w:ascii="Arial" w:hAnsi="Arial" w:cs="Arial"/>
        </w:rPr>
        <w:t>Paslaugų</w:t>
      </w:r>
      <w:proofErr w:type="spellEnd"/>
      <w:r w:rsidRPr="008901D1">
        <w:rPr>
          <w:rFonts w:ascii="Arial" w:hAnsi="Arial" w:cs="Arial"/>
        </w:rPr>
        <w:t xml:space="preserve"> </w:t>
      </w:r>
      <w:proofErr w:type="spellStart"/>
      <w:r w:rsidRPr="008901D1">
        <w:rPr>
          <w:rFonts w:ascii="Arial" w:hAnsi="Arial" w:cs="Arial"/>
        </w:rPr>
        <w:t>tiekėjus</w:t>
      </w:r>
      <w:proofErr w:type="spellEnd"/>
      <w:r w:rsidRPr="008901D1">
        <w:rPr>
          <w:rFonts w:ascii="Arial" w:hAnsi="Arial" w:cs="Arial"/>
        </w:rPr>
        <w:t xml:space="preserve">. </w:t>
      </w:r>
    </w:p>
    <w:p w14:paraId="684593F9" w14:textId="46B25CCA" w:rsidR="008901D1" w:rsidRPr="00974CA4" w:rsidRDefault="008901D1" w:rsidP="002279E4">
      <w:pPr>
        <w:pStyle w:val="Sraopastraipa"/>
        <w:numPr>
          <w:ilvl w:val="1"/>
          <w:numId w:val="18"/>
        </w:numPr>
        <w:jc w:val="both"/>
        <w:rPr>
          <w:rFonts w:ascii="Arial" w:hAnsi="Arial" w:cs="Arial"/>
          <w:lang w:val="pt-PT"/>
        </w:rPr>
      </w:pPr>
      <w:proofErr w:type="spellStart"/>
      <w:r w:rsidRPr="008901D1">
        <w:rPr>
          <w:rFonts w:ascii="Arial" w:hAnsi="Arial" w:cs="Arial"/>
        </w:rPr>
        <w:t>Priklausomai</w:t>
      </w:r>
      <w:proofErr w:type="spellEnd"/>
      <w:r w:rsidRPr="008901D1">
        <w:rPr>
          <w:rFonts w:ascii="Arial" w:hAnsi="Arial" w:cs="Arial"/>
        </w:rPr>
        <w:t xml:space="preserve"> </w:t>
      </w:r>
      <w:proofErr w:type="spellStart"/>
      <w:r w:rsidRPr="008901D1">
        <w:rPr>
          <w:rFonts w:ascii="Arial" w:hAnsi="Arial" w:cs="Arial"/>
        </w:rPr>
        <w:t>nuo</w:t>
      </w:r>
      <w:proofErr w:type="spellEnd"/>
      <w:r w:rsidRPr="008901D1">
        <w:rPr>
          <w:rFonts w:ascii="Arial" w:hAnsi="Arial" w:cs="Arial"/>
        </w:rPr>
        <w:t xml:space="preserve"> </w:t>
      </w:r>
      <w:proofErr w:type="spellStart"/>
      <w:r w:rsidRPr="008901D1">
        <w:rPr>
          <w:rFonts w:ascii="Arial" w:hAnsi="Arial" w:cs="Arial"/>
        </w:rPr>
        <w:t>žygio</w:t>
      </w:r>
      <w:proofErr w:type="spellEnd"/>
      <w:r w:rsidRPr="008901D1">
        <w:rPr>
          <w:rFonts w:ascii="Arial" w:hAnsi="Arial" w:cs="Arial"/>
        </w:rPr>
        <w:t xml:space="preserve"> </w:t>
      </w:r>
      <w:proofErr w:type="spellStart"/>
      <w:r w:rsidRPr="008901D1">
        <w:rPr>
          <w:rFonts w:ascii="Arial" w:hAnsi="Arial" w:cs="Arial"/>
        </w:rPr>
        <w:t>vietos</w:t>
      </w:r>
      <w:proofErr w:type="spellEnd"/>
      <w:r w:rsidRPr="008901D1">
        <w:rPr>
          <w:rFonts w:ascii="Arial" w:hAnsi="Arial" w:cs="Arial"/>
        </w:rPr>
        <w:t xml:space="preserve"> </w:t>
      </w:r>
      <w:proofErr w:type="spellStart"/>
      <w:r w:rsidRPr="008901D1">
        <w:rPr>
          <w:rFonts w:ascii="Arial" w:hAnsi="Arial" w:cs="Arial"/>
        </w:rPr>
        <w:t>Perkantysis</w:t>
      </w:r>
      <w:proofErr w:type="spellEnd"/>
      <w:r w:rsidRPr="008901D1">
        <w:rPr>
          <w:rFonts w:ascii="Arial" w:hAnsi="Arial" w:cs="Arial"/>
        </w:rPr>
        <w:t xml:space="preserve"> </w:t>
      </w:r>
      <w:proofErr w:type="spellStart"/>
      <w:r w:rsidRPr="008901D1">
        <w:rPr>
          <w:rFonts w:ascii="Arial" w:hAnsi="Arial" w:cs="Arial"/>
        </w:rPr>
        <w:t>subjektas</w:t>
      </w:r>
      <w:proofErr w:type="spellEnd"/>
      <w:r w:rsidRPr="008901D1">
        <w:rPr>
          <w:rFonts w:ascii="Arial" w:hAnsi="Arial" w:cs="Arial"/>
        </w:rPr>
        <w:t xml:space="preserve"> </w:t>
      </w:r>
      <w:proofErr w:type="spellStart"/>
      <w:r w:rsidRPr="008901D1">
        <w:rPr>
          <w:rFonts w:ascii="Arial" w:hAnsi="Arial" w:cs="Arial"/>
        </w:rPr>
        <w:t>gali</w:t>
      </w:r>
      <w:proofErr w:type="spellEnd"/>
      <w:r w:rsidRPr="008901D1">
        <w:rPr>
          <w:rFonts w:ascii="Arial" w:hAnsi="Arial" w:cs="Arial"/>
        </w:rPr>
        <w:t xml:space="preserve"> </w:t>
      </w:r>
      <w:proofErr w:type="spellStart"/>
      <w:r w:rsidRPr="008901D1">
        <w:rPr>
          <w:rFonts w:ascii="Arial" w:hAnsi="Arial" w:cs="Arial"/>
        </w:rPr>
        <w:t>kreiptis</w:t>
      </w:r>
      <w:proofErr w:type="spellEnd"/>
      <w:r w:rsidRPr="008901D1">
        <w:rPr>
          <w:rFonts w:ascii="Arial" w:hAnsi="Arial" w:cs="Arial"/>
        </w:rPr>
        <w:t xml:space="preserve"> į </w:t>
      </w:r>
      <w:proofErr w:type="spellStart"/>
      <w:r w:rsidRPr="008901D1">
        <w:rPr>
          <w:rFonts w:ascii="Arial" w:hAnsi="Arial" w:cs="Arial"/>
        </w:rPr>
        <w:t>Tiekėją</w:t>
      </w:r>
      <w:proofErr w:type="spellEnd"/>
      <w:r w:rsidRPr="008901D1">
        <w:rPr>
          <w:rFonts w:ascii="Arial" w:hAnsi="Arial" w:cs="Arial"/>
        </w:rPr>
        <w:t xml:space="preserve">, </w:t>
      </w:r>
      <w:proofErr w:type="spellStart"/>
      <w:r w:rsidRPr="008901D1">
        <w:rPr>
          <w:rFonts w:ascii="Arial" w:hAnsi="Arial" w:cs="Arial"/>
        </w:rPr>
        <w:t>kad</w:t>
      </w:r>
      <w:proofErr w:type="spellEnd"/>
      <w:r w:rsidRPr="008901D1">
        <w:rPr>
          <w:rFonts w:ascii="Arial" w:hAnsi="Arial" w:cs="Arial"/>
        </w:rPr>
        <w:t xml:space="preserve"> </w:t>
      </w:r>
      <w:proofErr w:type="spellStart"/>
      <w:r w:rsidRPr="008901D1">
        <w:rPr>
          <w:rFonts w:ascii="Arial" w:hAnsi="Arial" w:cs="Arial"/>
        </w:rPr>
        <w:t>šis</w:t>
      </w:r>
      <w:proofErr w:type="spellEnd"/>
      <w:r w:rsidRPr="008901D1">
        <w:rPr>
          <w:rFonts w:ascii="Arial" w:hAnsi="Arial" w:cs="Arial"/>
        </w:rPr>
        <w:t xml:space="preserve"> </w:t>
      </w:r>
      <w:proofErr w:type="spellStart"/>
      <w:r w:rsidRPr="008901D1">
        <w:rPr>
          <w:rFonts w:ascii="Arial" w:hAnsi="Arial" w:cs="Arial"/>
        </w:rPr>
        <w:t>pasirūpintų</w:t>
      </w:r>
      <w:proofErr w:type="spellEnd"/>
      <w:r w:rsidRPr="008901D1">
        <w:rPr>
          <w:rFonts w:ascii="Arial" w:hAnsi="Arial" w:cs="Arial"/>
        </w:rPr>
        <w:t xml:space="preserve"> </w:t>
      </w:r>
      <w:proofErr w:type="spellStart"/>
      <w:r w:rsidRPr="008901D1">
        <w:rPr>
          <w:rFonts w:ascii="Arial" w:hAnsi="Arial" w:cs="Arial"/>
        </w:rPr>
        <w:t>Perkančiojo</w:t>
      </w:r>
      <w:proofErr w:type="spellEnd"/>
      <w:r w:rsidRPr="008901D1">
        <w:rPr>
          <w:rFonts w:ascii="Arial" w:hAnsi="Arial" w:cs="Arial"/>
        </w:rPr>
        <w:t xml:space="preserve"> </w:t>
      </w:r>
      <w:proofErr w:type="spellStart"/>
      <w:r w:rsidRPr="008901D1">
        <w:rPr>
          <w:rFonts w:ascii="Arial" w:hAnsi="Arial" w:cs="Arial"/>
        </w:rPr>
        <w:t>subjekto</w:t>
      </w:r>
      <w:proofErr w:type="spellEnd"/>
      <w:r w:rsidRPr="008901D1">
        <w:rPr>
          <w:rFonts w:ascii="Arial" w:hAnsi="Arial" w:cs="Arial"/>
        </w:rPr>
        <w:t xml:space="preserve"> </w:t>
      </w:r>
      <w:proofErr w:type="spellStart"/>
      <w:r w:rsidRPr="008901D1">
        <w:rPr>
          <w:rFonts w:ascii="Arial" w:hAnsi="Arial" w:cs="Arial"/>
        </w:rPr>
        <w:t>darbuotojų</w:t>
      </w:r>
      <w:proofErr w:type="spellEnd"/>
      <w:r w:rsidRPr="008901D1">
        <w:rPr>
          <w:rFonts w:ascii="Arial" w:hAnsi="Arial" w:cs="Arial"/>
        </w:rPr>
        <w:t xml:space="preserve"> </w:t>
      </w:r>
      <w:proofErr w:type="spellStart"/>
      <w:r w:rsidRPr="008901D1">
        <w:rPr>
          <w:rFonts w:ascii="Arial" w:hAnsi="Arial" w:cs="Arial"/>
        </w:rPr>
        <w:t>gabenimu</w:t>
      </w:r>
      <w:proofErr w:type="spellEnd"/>
      <w:r w:rsidRPr="008901D1">
        <w:rPr>
          <w:rFonts w:ascii="Arial" w:hAnsi="Arial" w:cs="Arial"/>
        </w:rPr>
        <w:t xml:space="preserve"> į </w:t>
      </w:r>
      <w:proofErr w:type="spellStart"/>
      <w:r w:rsidRPr="008901D1">
        <w:rPr>
          <w:rFonts w:ascii="Arial" w:hAnsi="Arial" w:cs="Arial"/>
        </w:rPr>
        <w:t>ir</w:t>
      </w:r>
      <w:proofErr w:type="spellEnd"/>
      <w:r w:rsidRPr="008901D1">
        <w:rPr>
          <w:rFonts w:ascii="Arial" w:hAnsi="Arial" w:cs="Arial"/>
        </w:rPr>
        <w:t xml:space="preserve"> </w:t>
      </w:r>
      <w:proofErr w:type="spellStart"/>
      <w:r w:rsidRPr="008901D1">
        <w:rPr>
          <w:rFonts w:ascii="Arial" w:hAnsi="Arial" w:cs="Arial"/>
        </w:rPr>
        <w:t>iš</w:t>
      </w:r>
      <w:proofErr w:type="spellEnd"/>
      <w:r w:rsidRPr="008901D1">
        <w:rPr>
          <w:rFonts w:ascii="Arial" w:hAnsi="Arial" w:cs="Arial"/>
        </w:rPr>
        <w:t xml:space="preserve"> </w:t>
      </w:r>
      <w:proofErr w:type="spellStart"/>
      <w:r w:rsidRPr="008901D1">
        <w:rPr>
          <w:rFonts w:ascii="Arial" w:hAnsi="Arial" w:cs="Arial"/>
        </w:rPr>
        <w:t>žygio</w:t>
      </w:r>
      <w:proofErr w:type="spellEnd"/>
      <w:r w:rsidRPr="008901D1">
        <w:rPr>
          <w:rFonts w:ascii="Arial" w:hAnsi="Arial" w:cs="Arial"/>
        </w:rPr>
        <w:t xml:space="preserve"> </w:t>
      </w:r>
      <w:proofErr w:type="spellStart"/>
      <w:r w:rsidRPr="008901D1">
        <w:rPr>
          <w:rFonts w:ascii="Arial" w:hAnsi="Arial" w:cs="Arial"/>
        </w:rPr>
        <w:t>vietos</w:t>
      </w:r>
      <w:proofErr w:type="spellEnd"/>
      <w:r w:rsidRPr="008901D1">
        <w:rPr>
          <w:rFonts w:ascii="Arial" w:hAnsi="Arial" w:cs="Arial"/>
        </w:rPr>
        <w:t xml:space="preserve"> </w:t>
      </w:r>
      <w:proofErr w:type="spellStart"/>
      <w:r w:rsidRPr="008901D1">
        <w:rPr>
          <w:rFonts w:ascii="Arial" w:hAnsi="Arial" w:cs="Arial"/>
        </w:rPr>
        <w:t>išnuomojant</w:t>
      </w:r>
      <w:proofErr w:type="spellEnd"/>
      <w:r w:rsidRPr="008901D1">
        <w:rPr>
          <w:rFonts w:ascii="Arial" w:hAnsi="Arial" w:cs="Arial"/>
        </w:rPr>
        <w:t xml:space="preserve"> </w:t>
      </w:r>
      <w:proofErr w:type="spellStart"/>
      <w:r w:rsidRPr="008901D1">
        <w:rPr>
          <w:rFonts w:ascii="Arial" w:hAnsi="Arial" w:cs="Arial"/>
        </w:rPr>
        <w:t>transportą</w:t>
      </w:r>
      <w:proofErr w:type="spellEnd"/>
      <w:r w:rsidRPr="008901D1">
        <w:rPr>
          <w:rFonts w:ascii="Arial" w:hAnsi="Arial" w:cs="Arial"/>
        </w:rPr>
        <w:t xml:space="preserve"> (</w:t>
      </w:r>
      <w:proofErr w:type="spellStart"/>
      <w:r w:rsidRPr="008901D1">
        <w:rPr>
          <w:rFonts w:ascii="Arial" w:hAnsi="Arial" w:cs="Arial"/>
        </w:rPr>
        <w:t>autobusą</w:t>
      </w:r>
      <w:proofErr w:type="spellEnd"/>
      <w:r w:rsidRPr="008901D1">
        <w:rPr>
          <w:rFonts w:ascii="Arial" w:hAnsi="Arial" w:cs="Arial"/>
        </w:rPr>
        <w:t xml:space="preserve">) </w:t>
      </w:r>
      <w:proofErr w:type="spellStart"/>
      <w:r w:rsidRPr="008901D1">
        <w:rPr>
          <w:rFonts w:ascii="Arial" w:hAnsi="Arial" w:cs="Arial"/>
        </w:rPr>
        <w:t>ar</w:t>
      </w:r>
      <w:proofErr w:type="spellEnd"/>
      <w:r w:rsidRPr="008901D1">
        <w:rPr>
          <w:rFonts w:ascii="Arial" w:hAnsi="Arial" w:cs="Arial"/>
        </w:rPr>
        <w:t xml:space="preserve"> pan. </w:t>
      </w:r>
      <w:r w:rsidRPr="00974CA4">
        <w:rPr>
          <w:rFonts w:ascii="Arial" w:hAnsi="Arial" w:cs="Arial"/>
          <w:lang w:val="pt-PT"/>
        </w:rPr>
        <w:t xml:space="preserve">Taip pat Perkantysis subjektas gali pats organizuoti transporto (autobuso) nuomą ir/ar darbuotojai gali vykti savarankiškai automobiliais ar kitu transportu. </w:t>
      </w:r>
    </w:p>
    <w:p w14:paraId="504A9B30" w14:textId="63E9D7A6" w:rsidR="008901D1" w:rsidRPr="00974CA4" w:rsidRDefault="008901D1" w:rsidP="002279E4">
      <w:pPr>
        <w:pStyle w:val="Sraopastraipa"/>
        <w:numPr>
          <w:ilvl w:val="1"/>
          <w:numId w:val="18"/>
        </w:numPr>
        <w:jc w:val="both"/>
        <w:rPr>
          <w:rFonts w:ascii="Arial" w:hAnsi="Arial" w:cs="Arial"/>
          <w:lang w:val="pt-PT"/>
        </w:rPr>
      </w:pPr>
      <w:r w:rsidRPr="00974CA4">
        <w:rPr>
          <w:rFonts w:ascii="Arial" w:hAnsi="Arial" w:cs="Arial"/>
          <w:lang w:val="pt-PT"/>
        </w:rPr>
        <w:t xml:space="preserve">Žygio metu Tiekėjas suorganizuoja komandą supažindinančių, buriančių ir/ar individualių veiklų. Tiekėjas užtikrina maitinimo paslaugas žygio dalyviams (preliminarus skaičius 50 – 150 darbuotojų). Dažniausiai tai šiltas maistas, kurį nesudėtinga valgyti gamtoje, rankose (pavyzdžiui, kibinai, kareiviška košė, troškiniai, vegetariški ir mėsos variantai), ir šilti bei gaivieji nealkoholiniai gėrimai, vanduo. Konkretus maisto (karštas patiekalas, užkandžiai, vaisiai ir pan.) ir gėrimo (vanduo, kava, arbata ir pan.) rinkinys darbuotojui turi būti iš anksto suderintas su Perkančiuoju subjektu. </w:t>
      </w:r>
    </w:p>
    <w:p w14:paraId="08198E75" w14:textId="2FAA36D8" w:rsidR="008901D1" w:rsidRPr="00974CA4" w:rsidRDefault="008901D1" w:rsidP="002279E4">
      <w:pPr>
        <w:pStyle w:val="Sraopastraipa"/>
        <w:numPr>
          <w:ilvl w:val="1"/>
          <w:numId w:val="18"/>
        </w:numPr>
        <w:jc w:val="both"/>
        <w:rPr>
          <w:rFonts w:ascii="Arial" w:hAnsi="Arial" w:cs="Arial"/>
          <w:lang w:val="pt-PT"/>
        </w:rPr>
      </w:pPr>
      <w:r w:rsidRPr="00974CA4">
        <w:rPr>
          <w:rFonts w:ascii="Arial" w:hAnsi="Arial" w:cs="Arial"/>
          <w:lang w:val="pt-PT"/>
        </w:rPr>
        <w:t>Vasarą visi darbuotojai taip pat kviečiami dalyvauti sporto iššūkiuose, kurie trunka nuo vieno iki trijų mėnesių vasaros sezono metu. Šiuos iššūkius dažniausiai sudaro skirtingos sporto veiklos: ėjimas, bėgimas, važiavimas dviračiu. Darbuotojai aktyviai leisdami laiką kaupia kilometrus, kurie stebimi naudojant pasirinktas mobilių aplikacijų programėles (mokamas ir/ar nemokamas), turinčias galimybę fiksuoti progresą naudojant mobilųjį telefoną ir/ar sąsajas su išmaniais įrenginiais laikrodžiais/spidometrais. Sporto turnyro pabaigoje skelbiami nugalėtojai ir įteikiami simboliniai prizai. Sporto iššūkių metu ruošiama statistika ir savaitinė komunikacija. Sporto iššūkiuose įprastai dalyvauja apie 100 – 150 darbuotojų</w:t>
      </w:r>
      <w:r w:rsidR="00D01F8A" w:rsidRPr="00974CA4">
        <w:rPr>
          <w:rFonts w:ascii="Arial" w:hAnsi="Arial" w:cs="Arial"/>
          <w:lang w:val="pt-PT"/>
        </w:rPr>
        <w:t xml:space="preserve">, </w:t>
      </w:r>
      <w:r w:rsidR="00D01F8A">
        <w:rPr>
          <w:rFonts w:ascii="Arial" w:hAnsi="Arial" w:cs="Arial"/>
          <w:lang w:val="lt-LT"/>
        </w:rPr>
        <w:t>skaičius gali keistis</w:t>
      </w:r>
      <w:r w:rsidRPr="00974CA4">
        <w:rPr>
          <w:rFonts w:ascii="Arial" w:hAnsi="Arial" w:cs="Arial"/>
          <w:lang w:val="pt-PT"/>
        </w:rPr>
        <w:t xml:space="preserve">. Perkantysis subjektas gali kreiptis į Tiekėją, kad šis suteiktų organizacinę pagalbą arba pasirūpintų su sporto iššūkių organizavimu susijusiais klausimais (pvz. paruoštų komunikacijos žinutes, statistiką, mokamų mobilių aplikacijų apmokėjimą ir pan.). </w:t>
      </w:r>
    </w:p>
    <w:p w14:paraId="577AC803" w14:textId="2A014F32" w:rsidR="008901D1" w:rsidRPr="00974CA4" w:rsidRDefault="008901D1" w:rsidP="002279E4">
      <w:pPr>
        <w:pStyle w:val="Sraopastraipa"/>
        <w:numPr>
          <w:ilvl w:val="1"/>
          <w:numId w:val="18"/>
        </w:numPr>
        <w:jc w:val="both"/>
        <w:rPr>
          <w:rFonts w:ascii="Arial" w:hAnsi="Arial" w:cs="Arial"/>
          <w:lang w:val="pt-PT"/>
        </w:rPr>
      </w:pPr>
      <w:r w:rsidRPr="00974CA4">
        <w:rPr>
          <w:rFonts w:ascii="Arial" w:hAnsi="Arial" w:cs="Arial"/>
          <w:lang w:val="pt-PT"/>
        </w:rPr>
        <w:t xml:space="preserve">Metų eigoje numatyti žygio ar sporto iššūkių formatai gali būti pakeisti kitais panašiais Sporto renginiais neišplečiant nurodytų preliminarių apimčių. </w:t>
      </w:r>
    </w:p>
    <w:p w14:paraId="1EDAC289" w14:textId="6C8460B8" w:rsidR="008901D1" w:rsidRPr="00A712A7" w:rsidRDefault="008901D1" w:rsidP="002279E4">
      <w:pPr>
        <w:pStyle w:val="Sraopastraipa"/>
        <w:numPr>
          <w:ilvl w:val="1"/>
          <w:numId w:val="18"/>
        </w:numPr>
        <w:jc w:val="both"/>
        <w:rPr>
          <w:rFonts w:ascii="Arial" w:hAnsi="Arial" w:cs="Arial"/>
        </w:rPr>
      </w:pPr>
      <w:r w:rsidRPr="00974CA4">
        <w:rPr>
          <w:rFonts w:ascii="Arial" w:hAnsi="Arial" w:cs="Arial"/>
          <w:lang w:val="pt-PT"/>
        </w:rPr>
        <w:t>Sporto renginiams Perkantysis subjektas gali pagal poreikį užsakyti, o Tiekėjas turės pagaminti sporto renginių dalyviams marškinėlius</w:t>
      </w:r>
      <w:r w:rsidR="00A712A7" w:rsidRPr="00974CA4">
        <w:rPr>
          <w:rFonts w:ascii="Arial" w:hAnsi="Arial" w:cs="Arial"/>
          <w:lang w:val="pt-PT"/>
        </w:rPr>
        <w:t xml:space="preserve"> ar kit</w:t>
      </w:r>
      <w:r w:rsidR="00A712A7" w:rsidRPr="00A712A7">
        <w:rPr>
          <w:rFonts w:ascii="Arial" w:hAnsi="Arial" w:cs="Arial"/>
          <w:lang w:val="lt-LT"/>
        </w:rPr>
        <w:t>ą atributiką</w:t>
      </w:r>
      <w:r w:rsidRPr="00974CA4">
        <w:rPr>
          <w:rFonts w:ascii="Arial" w:hAnsi="Arial" w:cs="Arial"/>
          <w:lang w:val="pt-PT"/>
        </w:rPr>
        <w:t xml:space="preserve"> su Perkančiojo subjekto logotipu ir užrašu. </w:t>
      </w:r>
      <w:proofErr w:type="spellStart"/>
      <w:r w:rsidR="00A712A7" w:rsidRPr="00A712A7">
        <w:rPr>
          <w:rFonts w:ascii="Arial" w:hAnsi="Arial" w:cs="Arial"/>
        </w:rPr>
        <w:t>Iš</w:t>
      </w:r>
      <w:proofErr w:type="spellEnd"/>
      <w:r w:rsidR="00A712A7" w:rsidRPr="00A712A7">
        <w:rPr>
          <w:rFonts w:ascii="Arial" w:hAnsi="Arial" w:cs="Arial"/>
        </w:rPr>
        <w:t xml:space="preserve"> </w:t>
      </w:r>
      <w:proofErr w:type="spellStart"/>
      <w:r w:rsidR="00A712A7" w:rsidRPr="00A712A7">
        <w:rPr>
          <w:rFonts w:ascii="Arial" w:hAnsi="Arial" w:cs="Arial"/>
        </w:rPr>
        <w:t>viso</w:t>
      </w:r>
      <w:proofErr w:type="spellEnd"/>
      <w:r w:rsidR="00A712A7" w:rsidRPr="00A712A7">
        <w:rPr>
          <w:rFonts w:ascii="Arial" w:hAnsi="Arial" w:cs="Arial"/>
        </w:rPr>
        <w:t xml:space="preserve"> 2025 m. </w:t>
      </w:r>
      <w:proofErr w:type="spellStart"/>
      <w:r w:rsidR="00A712A7" w:rsidRPr="00A712A7">
        <w:rPr>
          <w:rFonts w:ascii="Arial" w:hAnsi="Arial" w:cs="Arial"/>
        </w:rPr>
        <w:t>buvo</w:t>
      </w:r>
      <w:proofErr w:type="spellEnd"/>
      <w:r w:rsidR="00A712A7" w:rsidRPr="00A712A7">
        <w:rPr>
          <w:rFonts w:ascii="Arial" w:hAnsi="Arial" w:cs="Arial"/>
        </w:rPr>
        <w:t xml:space="preserve"> u</w:t>
      </w:r>
      <w:proofErr w:type="spellStart"/>
      <w:r w:rsidR="00A712A7" w:rsidRPr="00A712A7">
        <w:rPr>
          <w:rFonts w:ascii="Arial" w:hAnsi="Arial" w:cs="Arial"/>
          <w:lang w:val="lt-LT"/>
        </w:rPr>
        <w:t>žsakyta</w:t>
      </w:r>
      <w:proofErr w:type="spellEnd"/>
      <w:r w:rsidR="00A712A7" w:rsidRPr="00A712A7">
        <w:rPr>
          <w:rFonts w:ascii="Arial" w:hAnsi="Arial" w:cs="Arial"/>
          <w:lang w:val="lt-LT"/>
        </w:rPr>
        <w:t xml:space="preserve"> apie </w:t>
      </w:r>
      <w:r w:rsidR="00A712A7" w:rsidRPr="00A712A7">
        <w:rPr>
          <w:rFonts w:ascii="Arial" w:hAnsi="Arial" w:cs="Arial"/>
        </w:rPr>
        <w:t xml:space="preserve">300 </w:t>
      </w:r>
      <w:proofErr w:type="spellStart"/>
      <w:r w:rsidR="00A712A7" w:rsidRPr="00A712A7">
        <w:rPr>
          <w:rFonts w:ascii="Arial" w:hAnsi="Arial" w:cs="Arial"/>
        </w:rPr>
        <w:t>atributikos</w:t>
      </w:r>
      <w:proofErr w:type="spellEnd"/>
      <w:r w:rsidR="00A712A7" w:rsidRPr="00A712A7">
        <w:rPr>
          <w:rFonts w:ascii="Arial" w:hAnsi="Arial" w:cs="Arial"/>
        </w:rPr>
        <w:t xml:space="preserve"> </w:t>
      </w:r>
      <w:proofErr w:type="spellStart"/>
      <w:r w:rsidR="00A712A7" w:rsidRPr="00A712A7">
        <w:rPr>
          <w:rFonts w:ascii="Arial" w:hAnsi="Arial" w:cs="Arial"/>
        </w:rPr>
        <w:t>vienet</w:t>
      </w:r>
      <w:proofErr w:type="spellEnd"/>
      <w:r w:rsidR="00A712A7" w:rsidRPr="00A712A7">
        <w:rPr>
          <w:rFonts w:ascii="Arial" w:hAnsi="Arial" w:cs="Arial"/>
          <w:lang w:val="lt-LT"/>
        </w:rPr>
        <w:t>ų.</w:t>
      </w:r>
    </w:p>
    <w:p w14:paraId="05CC8186" w14:textId="77777777" w:rsidR="00D01F8A" w:rsidRDefault="00D01F8A" w:rsidP="002279E4">
      <w:pPr>
        <w:pStyle w:val="Sraopastraipa"/>
        <w:ind w:left="360"/>
        <w:jc w:val="both"/>
        <w:rPr>
          <w:rFonts w:ascii="Arial" w:hAnsi="Arial" w:cs="Arial"/>
        </w:rPr>
      </w:pPr>
    </w:p>
    <w:p w14:paraId="4957433A" w14:textId="4847CE92" w:rsidR="008901D1" w:rsidRPr="00D01F8A" w:rsidRDefault="00D01F8A" w:rsidP="002279E4">
      <w:pPr>
        <w:pStyle w:val="Sraopastraipa"/>
        <w:numPr>
          <w:ilvl w:val="0"/>
          <w:numId w:val="18"/>
        </w:numPr>
        <w:jc w:val="both"/>
        <w:rPr>
          <w:rFonts w:ascii="Arial" w:hAnsi="Arial" w:cs="Arial"/>
        </w:rPr>
      </w:pPr>
      <w:r w:rsidRPr="00D01F8A">
        <w:rPr>
          <w:rFonts w:ascii="Arial" w:hAnsi="Arial" w:cs="Arial"/>
        </w:rPr>
        <w:t xml:space="preserve">REIKALAVIMAI VASAROS SPORTO ŠVENTEI </w:t>
      </w:r>
    </w:p>
    <w:p w14:paraId="39732EE6" w14:textId="33A90F3C" w:rsidR="00D01F8A" w:rsidRDefault="008901D1" w:rsidP="002279E4">
      <w:pPr>
        <w:pStyle w:val="Sraopastraipa"/>
        <w:numPr>
          <w:ilvl w:val="1"/>
          <w:numId w:val="18"/>
        </w:numPr>
        <w:jc w:val="both"/>
        <w:rPr>
          <w:rFonts w:ascii="Arial" w:hAnsi="Arial" w:cs="Arial"/>
        </w:rPr>
      </w:pPr>
      <w:proofErr w:type="spellStart"/>
      <w:r w:rsidRPr="00D01F8A">
        <w:rPr>
          <w:rFonts w:ascii="Arial" w:hAnsi="Arial" w:cs="Arial"/>
        </w:rPr>
        <w:lastRenderedPageBreak/>
        <w:t>Vasaros</w:t>
      </w:r>
      <w:proofErr w:type="spellEnd"/>
      <w:r w:rsidRPr="00D01F8A">
        <w:rPr>
          <w:rFonts w:ascii="Arial" w:hAnsi="Arial" w:cs="Arial"/>
        </w:rPr>
        <w:t xml:space="preserve"> </w:t>
      </w:r>
      <w:proofErr w:type="spellStart"/>
      <w:r w:rsidRPr="00D01F8A">
        <w:rPr>
          <w:rFonts w:ascii="Arial" w:hAnsi="Arial" w:cs="Arial"/>
        </w:rPr>
        <w:t>sporto</w:t>
      </w:r>
      <w:proofErr w:type="spellEnd"/>
      <w:r w:rsidRPr="00D01F8A">
        <w:rPr>
          <w:rFonts w:ascii="Arial" w:hAnsi="Arial" w:cs="Arial"/>
        </w:rPr>
        <w:t xml:space="preserve"> </w:t>
      </w:r>
      <w:proofErr w:type="spellStart"/>
      <w:r w:rsidRPr="00D01F8A">
        <w:rPr>
          <w:rFonts w:ascii="Arial" w:hAnsi="Arial" w:cs="Arial"/>
        </w:rPr>
        <w:t>šventė</w:t>
      </w:r>
      <w:proofErr w:type="spellEnd"/>
      <w:r w:rsidRPr="00D01F8A">
        <w:rPr>
          <w:rFonts w:ascii="Arial" w:hAnsi="Arial" w:cs="Arial"/>
        </w:rPr>
        <w:t xml:space="preserve"> – tai </w:t>
      </w:r>
      <w:proofErr w:type="spellStart"/>
      <w:r w:rsidRPr="00D01F8A">
        <w:rPr>
          <w:rFonts w:ascii="Arial" w:hAnsi="Arial" w:cs="Arial"/>
        </w:rPr>
        <w:t>didelė</w:t>
      </w:r>
      <w:proofErr w:type="spellEnd"/>
      <w:r w:rsidRPr="00D01F8A">
        <w:rPr>
          <w:rFonts w:ascii="Arial" w:hAnsi="Arial" w:cs="Arial"/>
        </w:rPr>
        <w:t xml:space="preserve"> </w:t>
      </w:r>
      <w:proofErr w:type="spellStart"/>
      <w:r w:rsidR="00D01F8A">
        <w:rPr>
          <w:rFonts w:ascii="Arial" w:hAnsi="Arial" w:cs="Arial"/>
        </w:rPr>
        <w:t>visos</w:t>
      </w:r>
      <w:proofErr w:type="spellEnd"/>
      <w:r w:rsidR="00D01F8A">
        <w:rPr>
          <w:rFonts w:ascii="Arial" w:hAnsi="Arial" w:cs="Arial"/>
        </w:rPr>
        <w:t xml:space="preserve"> EPSO-G </w:t>
      </w:r>
      <w:proofErr w:type="spellStart"/>
      <w:r w:rsidR="00D01F8A">
        <w:rPr>
          <w:rFonts w:ascii="Arial" w:hAnsi="Arial" w:cs="Arial"/>
        </w:rPr>
        <w:t>grup</w:t>
      </w:r>
      <w:proofErr w:type="spellEnd"/>
      <w:r w:rsidR="00D01F8A">
        <w:rPr>
          <w:rFonts w:ascii="Arial" w:hAnsi="Arial" w:cs="Arial"/>
          <w:lang w:val="lt-LT"/>
        </w:rPr>
        <w:t xml:space="preserve">ės </w:t>
      </w:r>
      <w:proofErr w:type="spellStart"/>
      <w:r w:rsidRPr="00D01F8A">
        <w:rPr>
          <w:rFonts w:ascii="Arial" w:hAnsi="Arial" w:cs="Arial"/>
        </w:rPr>
        <w:t>sporto</w:t>
      </w:r>
      <w:proofErr w:type="spellEnd"/>
      <w:r w:rsidRPr="00D01F8A">
        <w:rPr>
          <w:rFonts w:ascii="Arial" w:hAnsi="Arial" w:cs="Arial"/>
        </w:rPr>
        <w:t xml:space="preserve"> </w:t>
      </w:r>
      <w:proofErr w:type="spellStart"/>
      <w:r w:rsidRPr="00D01F8A">
        <w:rPr>
          <w:rFonts w:ascii="Arial" w:hAnsi="Arial" w:cs="Arial"/>
        </w:rPr>
        <w:t>šventė</w:t>
      </w:r>
      <w:proofErr w:type="spellEnd"/>
      <w:r w:rsidRPr="00D01F8A">
        <w:rPr>
          <w:rFonts w:ascii="Arial" w:hAnsi="Arial" w:cs="Arial"/>
        </w:rPr>
        <w:t xml:space="preserve">, </w:t>
      </w:r>
      <w:proofErr w:type="spellStart"/>
      <w:r w:rsidRPr="00D01F8A">
        <w:rPr>
          <w:rFonts w:ascii="Arial" w:hAnsi="Arial" w:cs="Arial"/>
        </w:rPr>
        <w:t>kurioje</w:t>
      </w:r>
      <w:proofErr w:type="spellEnd"/>
      <w:r w:rsidRPr="00D01F8A">
        <w:rPr>
          <w:rFonts w:ascii="Arial" w:hAnsi="Arial" w:cs="Arial"/>
        </w:rPr>
        <w:t xml:space="preserve"> </w:t>
      </w:r>
      <w:proofErr w:type="spellStart"/>
      <w:r w:rsidRPr="00D01F8A">
        <w:rPr>
          <w:rFonts w:ascii="Arial" w:hAnsi="Arial" w:cs="Arial"/>
        </w:rPr>
        <w:t>dalyvauti</w:t>
      </w:r>
      <w:proofErr w:type="spellEnd"/>
      <w:r w:rsidRPr="00D01F8A">
        <w:rPr>
          <w:rFonts w:ascii="Arial" w:hAnsi="Arial" w:cs="Arial"/>
        </w:rPr>
        <w:t xml:space="preserve"> </w:t>
      </w:r>
      <w:proofErr w:type="spellStart"/>
      <w:r w:rsidRPr="00D01F8A">
        <w:rPr>
          <w:rFonts w:ascii="Arial" w:hAnsi="Arial" w:cs="Arial"/>
        </w:rPr>
        <w:t>kviečiami</w:t>
      </w:r>
      <w:proofErr w:type="spellEnd"/>
      <w:r w:rsidRPr="00D01F8A">
        <w:rPr>
          <w:rFonts w:ascii="Arial" w:hAnsi="Arial" w:cs="Arial"/>
        </w:rPr>
        <w:t xml:space="preserve"> </w:t>
      </w:r>
      <w:proofErr w:type="spellStart"/>
      <w:r w:rsidRPr="00D01F8A">
        <w:rPr>
          <w:rFonts w:ascii="Arial" w:hAnsi="Arial" w:cs="Arial"/>
        </w:rPr>
        <w:t>visi</w:t>
      </w:r>
      <w:proofErr w:type="spellEnd"/>
      <w:r w:rsidRPr="00D01F8A">
        <w:rPr>
          <w:rFonts w:ascii="Arial" w:hAnsi="Arial" w:cs="Arial"/>
        </w:rPr>
        <w:t xml:space="preserve"> </w:t>
      </w:r>
      <w:proofErr w:type="spellStart"/>
      <w:r w:rsidRPr="00D01F8A">
        <w:rPr>
          <w:rFonts w:ascii="Arial" w:hAnsi="Arial" w:cs="Arial"/>
        </w:rPr>
        <w:t>Perkančiojo</w:t>
      </w:r>
      <w:proofErr w:type="spellEnd"/>
      <w:r w:rsidRPr="00D01F8A">
        <w:rPr>
          <w:rFonts w:ascii="Arial" w:hAnsi="Arial" w:cs="Arial"/>
        </w:rPr>
        <w:t xml:space="preserve"> </w:t>
      </w:r>
      <w:proofErr w:type="spellStart"/>
      <w:r w:rsidRPr="00D01F8A">
        <w:rPr>
          <w:rFonts w:ascii="Arial" w:hAnsi="Arial" w:cs="Arial"/>
        </w:rPr>
        <w:t>subjekto</w:t>
      </w:r>
      <w:proofErr w:type="spellEnd"/>
      <w:r w:rsidRPr="00D01F8A">
        <w:rPr>
          <w:rFonts w:ascii="Arial" w:hAnsi="Arial" w:cs="Arial"/>
        </w:rPr>
        <w:t xml:space="preserve"> </w:t>
      </w:r>
      <w:proofErr w:type="spellStart"/>
      <w:r w:rsidRPr="00D01F8A">
        <w:rPr>
          <w:rFonts w:ascii="Arial" w:hAnsi="Arial" w:cs="Arial"/>
        </w:rPr>
        <w:t>darbuotojai</w:t>
      </w:r>
      <w:proofErr w:type="spellEnd"/>
      <w:r w:rsidRPr="00D01F8A">
        <w:rPr>
          <w:rFonts w:ascii="Arial" w:hAnsi="Arial" w:cs="Arial"/>
        </w:rPr>
        <w:t xml:space="preserve"> </w:t>
      </w:r>
      <w:proofErr w:type="spellStart"/>
      <w:r w:rsidRPr="00D01F8A">
        <w:rPr>
          <w:rFonts w:ascii="Arial" w:hAnsi="Arial" w:cs="Arial"/>
        </w:rPr>
        <w:t>ir</w:t>
      </w:r>
      <w:proofErr w:type="spellEnd"/>
      <w:r w:rsidRPr="00D01F8A">
        <w:rPr>
          <w:rFonts w:ascii="Arial" w:hAnsi="Arial" w:cs="Arial"/>
        </w:rPr>
        <w:t xml:space="preserve"> ji </w:t>
      </w:r>
      <w:proofErr w:type="spellStart"/>
      <w:r w:rsidRPr="00D01F8A">
        <w:rPr>
          <w:rFonts w:ascii="Arial" w:hAnsi="Arial" w:cs="Arial"/>
        </w:rPr>
        <w:t>dalyvių</w:t>
      </w:r>
      <w:proofErr w:type="spellEnd"/>
      <w:r w:rsidR="00D01F8A">
        <w:rPr>
          <w:rFonts w:ascii="Arial" w:hAnsi="Arial" w:cs="Arial"/>
        </w:rPr>
        <w:t>,</w:t>
      </w:r>
      <w:r w:rsidRPr="00D01F8A">
        <w:rPr>
          <w:rFonts w:ascii="Arial" w:hAnsi="Arial" w:cs="Arial"/>
        </w:rPr>
        <w:t xml:space="preserve"> </w:t>
      </w:r>
      <w:proofErr w:type="spellStart"/>
      <w:r w:rsidR="00D01F8A">
        <w:rPr>
          <w:rFonts w:ascii="Arial" w:hAnsi="Arial" w:cs="Arial"/>
        </w:rPr>
        <w:t>iš</w:t>
      </w:r>
      <w:proofErr w:type="spellEnd"/>
      <w:r w:rsidR="00D01F8A">
        <w:rPr>
          <w:rFonts w:ascii="Arial" w:hAnsi="Arial" w:cs="Arial"/>
        </w:rPr>
        <w:t xml:space="preserve"> </w:t>
      </w:r>
      <w:proofErr w:type="spellStart"/>
      <w:r w:rsidR="00D01F8A">
        <w:rPr>
          <w:rFonts w:ascii="Arial" w:hAnsi="Arial" w:cs="Arial"/>
        </w:rPr>
        <w:t>Perkančiojo</w:t>
      </w:r>
      <w:proofErr w:type="spellEnd"/>
      <w:r w:rsidR="00D01F8A">
        <w:rPr>
          <w:rFonts w:ascii="Arial" w:hAnsi="Arial" w:cs="Arial"/>
        </w:rPr>
        <w:t xml:space="preserve"> </w:t>
      </w:r>
      <w:proofErr w:type="spellStart"/>
      <w:r w:rsidR="00D01F8A">
        <w:rPr>
          <w:rFonts w:ascii="Arial" w:hAnsi="Arial" w:cs="Arial"/>
        </w:rPr>
        <w:t>subjekto</w:t>
      </w:r>
      <w:proofErr w:type="spellEnd"/>
      <w:r w:rsidR="00D01F8A">
        <w:rPr>
          <w:rFonts w:ascii="Arial" w:hAnsi="Arial" w:cs="Arial"/>
        </w:rPr>
        <w:t xml:space="preserve"> </w:t>
      </w:r>
      <w:proofErr w:type="spellStart"/>
      <w:r w:rsidR="00D01F8A">
        <w:rPr>
          <w:rFonts w:ascii="Arial" w:hAnsi="Arial" w:cs="Arial"/>
        </w:rPr>
        <w:t>pusės</w:t>
      </w:r>
      <w:proofErr w:type="spellEnd"/>
      <w:r w:rsidR="00D01F8A">
        <w:rPr>
          <w:rFonts w:ascii="Arial" w:hAnsi="Arial" w:cs="Arial"/>
        </w:rPr>
        <w:t xml:space="preserve">, </w:t>
      </w:r>
      <w:proofErr w:type="spellStart"/>
      <w:r w:rsidRPr="00D01F8A">
        <w:rPr>
          <w:rFonts w:ascii="Arial" w:hAnsi="Arial" w:cs="Arial"/>
        </w:rPr>
        <w:t>gausa</w:t>
      </w:r>
      <w:proofErr w:type="spellEnd"/>
      <w:r w:rsidRPr="00D01F8A">
        <w:rPr>
          <w:rFonts w:ascii="Arial" w:hAnsi="Arial" w:cs="Arial"/>
        </w:rPr>
        <w:t xml:space="preserve"> </w:t>
      </w:r>
      <w:proofErr w:type="spellStart"/>
      <w:r w:rsidRPr="00D01F8A">
        <w:rPr>
          <w:rFonts w:ascii="Arial" w:hAnsi="Arial" w:cs="Arial"/>
        </w:rPr>
        <w:t>prilygsta</w:t>
      </w:r>
      <w:proofErr w:type="spellEnd"/>
      <w:r w:rsidRPr="00D01F8A">
        <w:rPr>
          <w:rFonts w:ascii="Arial" w:hAnsi="Arial" w:cs="Arial"/>
        </w:rPr>
        <w:t xml:space="preserve"> </w:t>
      </w:r>
      <w:proofErr w:type="spellStart"/>
      <w:r w:rsidRPr="00D01F8A">
        <w:rPr>
          <w:rFonts w:ascii="Arial" w:hAnsi="Arial" w:cs="Arial"/>
        </w:rPr>
        <w:t>Žiemos</w:t>
      </w:r>
      <w:proofErr w:type="spellEnd"/>
      <w:r w:rsidRPr="00D01F8A">
        <w:rPr>
          <w:rFonts w:ascii="Arial" w:hAnsi="Arial" w:cs="Arial"/>
        </w:rPr>
        <w:t xml:space="preserve"> </w:t>
      </w:r>
      <w:proofErr w:type="spellStart"/>
      <w:r w:rsidRPr="00D01F8A">
        <w:rPr>
          <w:rFonts w:ascii="Arial" w:hAnsi="Arial" w:cs="Arial"/>
        </w:rPr>
        <w:t>renginiu</w:t>
      </w:r>
      <w:r w:rsidR="00D01F8A">
        <w:rPr>
          <w:rFonts w:ascii="Arial" w:hAnsi="Arial" w:cs="Arial"/>
        </w:rPr>
        <w:t>i</w:t>
      </w:r>
      <w:proofErr w:type="spellEnd"/>
      <w:r w:rsidR="00D01F8A">
        <w:rPr>
          <w:rFonts w:ascii="Arial" w:hAnsi="Arial" w:cs="Arial"/>
        </w:rPr>
        <w:t>.</w:t>
      </w:r>
    </w:p>
    <w:p w14:paraId="3E10C071" w14:textId="12F95A8C" w:rsidR="00D01F8A" w:rsidRPr="00956726" w:rsidRDefault="00D01F8A" w:rsidP="002279E4">
      <w:pPr>
        <w:pStyle w:val="Sraopastraipa"/>
        <w:numPr>
          <w:ilvl w:val="1"/>
          <w:numId w:val="18"/>
        </w:numPr>
        <w:jc w:val="both"/>
        <w:rPr>
          <w:rFonts w:ascii="Arial" w:hAnsi="Arial" w:cs="Arial"/>
        </w:rPr>
      </w:pPr>
      <w:proofErr w:type="spellStart"/>
      <w:r w:rsidRPr="00956726">
        <w:rPr>
          <w:rFonts w:ascii="Arial" w:hAnsi="Arial" w:cs="Arial"/>
        </w:rPr>
        <w:t>Vasaros</w:t>
      </w:r>
      <w:proofErr w:type="spellEnd"/>
      <w:r w:rsidRPr="00956726">
        <w:rPr>
          <w:rFonts w:ascii="Arial" w:hAnsi="Arial" w:cs="Arial"/>
        </w:rPr>
        <w:t xml:space="preserve"> </w:t>
      </w:r>
      <w:proofErr w:type="spellStart"/>
      <w:r w:rsidRPr="00956726">
        <w:rPr>
          <w:rFonts w:ascii="Arial" w:hAnsi="Arial" w:cs="Arial"/>
        </w:rPr>
        <w:t>sporto</w:t>
      </w:r>
      <w:proofErr w:type="spellEnd"/>
      <w:r w:rsidRPr="00956726">
        <w:rPr>
          <w:rFonts w:ascii="Arial" w:hAnsi="Arial" w:cs="Arial"/>
        </w:rPr>
        <w:t xml:space="preserve"> </w:t>
      </w:r>
      <w:proofErr w:type="spellStart"/>
      <w:r w:rsidRPr="00956726">
        <w:rPr>
          <w:rFonts w:ascii="Arial" w:hAnsi="Arial" w:cs="Arial"/>
        </w:rPr>
        <w:t>šventę</w:t>
      </w:r>
      <w:proofErr w:type="spellEnd"/>
      <w:r w:rsidRPr="00956726">
        <w:rPr>
          <w:rFonts w:ascii="Arial" w:hAnsi="Arial" w:cs="Arial"/>
        </w:rPr>
        <w:t xml:space="preserve"> </w:t>
      </w:r>
      <w:proofErr w:type="spellStart"/>
      <w:r w:rsidRPr="00956726">
        <w:rPr>
          <w:rFonts w:ascii="Arial" w:hAnsi="Arial" w:cs="Arial"/>
        </w:rPr>
        <w:t>įprastai</w:t>
      </w:r>
      <w:proofErr w:type="spellEnd"/>
      <w:r w:rsidRPr="00956726">
        <w:rPr>
          <w:rFonts w:ascii="Arial" w:hAnsi="Arial" w:cs="Arial"/>
        </w:rPr>
        <w:t xml:space="preserve"> </w:t>
      </w:r>
      <w:proofErr w:type="spellStart"/>
      <w:r w:rsidRPr="00956726">
        <w:rPr>
          <w:rFonts w:ascii="Arial" w:hAnsi="Arial" w:cs="Arial"/>
        </w:rPr>
        <w:t>organizuoja</w:t>
      </w:r>
      <w:proofErr w:type="spellEnd"/>
      <w:r w:rsidRPr="00956726">
        <w:rPr>
          <w:rFonts w:ascii="Arial" w:hAnsi="Arial" w:cs="Arial"/>
        </w:rPr>
        <w:t xml:space="preserve"> EPSO-G </w:t>
      </w:r>
      <w:proofErr w:type="spellStart"/>
      <w:r w:rsidRPr="00956726">
        <w:rPr>
          <w:rFonts w:ascii="Arial" w:hAnsi="Arial" w:cs="Arial"/>
        </w:rPr>
        <w:t>grupės</w:t>
      </w:r>
      <w:proofErr w:type="spellEnd"/>
      <w:r w:rsidRPr="00956726">
        <w:rPr>
          <w:rFonts w:ascii="Arial" w:hAnsi="Arial" w:cs="Arial"/>
        </w:rPr>
        <w:t xml:space="preserve"> </w:t>
      </w:r>
      <w:proofErr w:type="spellStart"/>
      <w:r w:rsidRPr="00956726">
        <w:rPr>
          <w:rFonts w:ascii="Arial" w:hAnsi="Arial" w:cs="Arial"/>
        </w:rPr>
        <w:t>Tiekėjas</w:t>
      </w:r>
      <w:proofErr w:type="spellEnd"/>
      <w:r w:rsidRPr="00956726">
        <w:rPr>
          <w:rFonts w:ascii="Arial" w:hAnsi="Arial" w:cs="Arial"/>
        </w:rPr>
        <w:t xml:space="preserve">, o </w:t>
      </w:r>
      <w:proofErr w:type="spellStart"/>
      <w:r w:rsidRPr="00956726">
        <w:rPr>
          <w:rFonts w:ascii="Arial" w:hAnsi="Arial" w:cs="Arial"/>
        </w:rPr>
        <w:t>Perkančiojo</w:t>
      </w:r>
      <w:proofErr w:type="spellEnd"/>
      <w:r w:rsidRPr="00956726">
        <w:rPr>
          <w:rFonts w:ascii="Arial" w:hAnsi="Arial" w:cs="Arial"/>
        </w:rPr>
        <w:t xml:space="preserve"> </w:t>
      </w:r>
      <w:proofErr w:type="spellStart"/>
      <w:r w:rsidRPr="00956726">
        <w:rPr>
          <w:rFonts w:ascii="Arial" w:hAnsi="Arial" w:cs="Arial"/>
        </w:rPr>
        <w:t>subjekto</w:t>
      </w:r>
      <w:proofErr w:type="spellEnd"/>
      <w:r w:rsidRPr="00956726">
        <w:rPr>
          <w:rFonts w:ascii="Arial" w:hAnsi="Arial" w:cs="Arial"/>
        </w:rPr>
        <w:t xml:space="preserve"> </w:t>
      </w:r>
      <w:proofErr w:type="spellStart"/>
      <w:r w:rsidRPr="00956726">
        <w:rPr>
          <w:rFonts w:ascii="Arial" w:hAnsi="Arial" w:cs="Arial"/>
        </w:rPr>
        <w:t>Tiekėjas</w:t>
      </w:r>
      <w:proofErr w:type="spellEnd"/>
      <w:r w:rsidRPr="00956726">
        <w:rPr>
          <w:rFonts w:ascii="Arial" w:hAnsi="Arial" w:cs="Arial"/>
        </w:rPr>
        <w:t xml:space="preserve"> </w:t>
      </w:r>
      <w:proofErr w:type="spellStart"/>
      <w:r w:rsidRPr="00956726">
        <w:rPr>
          <w:rFonts w:ascii="Arial" w:hAnsi="Arial" w:cs="Arial"/>
        </w:rPr>
        <w:t>bendradarbiauja</w:t>
      </w:r>
      <w:proofErr w:type="spellEnd"/>
      <w:r w:rsidRPr="00956726">
        <w:rPr>
          <w:rFonts w:ascii="Arial" w:hAnsi="Arial" w:cs="Arial"/>
        </w:rPr>
        <w:t xml:space="preserve"> </w:t>
      </w:r>
      <w:proofErr w:type="spellStart"/>
      <w:r w:rsidRPr="00956726">
        <w:rPr>
          <w:rFonts w:ascii="Arial" w:hAnsi="Arial" w:cs="Arial"/>
        </w:rPr>
        <w:t>kaip</w:t>
      </w:r>
      <w:proofErr w:type="spellEnd"/>
      <w:r w:rsidRPr="00956726">
        <w:rPr>
          <w:rFonts w:ascii="Arial" w:hAnsi="Arial" w:cs="Arial"/>
        </w:rPr>
        <w:t xml:space="preserve"> </w:t>
      </w:r>
      <w:proofErr w:type="spellStart"/>
      <w:r w:rsidRPr="00956726">
        <w:rPr>
          <w:rFonts w:ascii="Arial" w:hAnsi="Arial" w:cs="Arial"/>
        </w:rPr>
        <w:t>trečioji</w:t>
      </w:r>
      <w:proofErr w:type="spellEnd"/>
      <w:r w:rsidRPr="00956726">
        <w:rPr>
          <w:rFonts w:ascii="Arial" w:hAnsi="Arial" w:cs="Arial"/>
        </w:rPr>
        <w:t xml:space="preserve"> </w:t>
      </w:r>
      <w:proofErr w:type="spellStart"/>
      <w:r w:rsidRPr="00956726">
        <w:rPr>
          <w:rFonts w:ascii="Arial" w:hAnsi="Arial" w:cs="Arial"/>
        </w:rPr>
        <w:t>šalis</w:t>
      </w:r>
      <w:proofErr w:type="spellEnd"/>
      <w:r w:rsidRPr="00956726">
        <w:rPr>
          <w:rFonts w:ascii="Arial" w:hAnsi="Arial" w:cs="Arial"/>
        </w:rPr>
        <w:t xml:space="preserve">. </w:t>
      </w:r>
      <w:proofErr w:type="spellStart"/>
      <w:r w:rsidRPr="00956726">
        <w:rPr>
          <w:rFonts w:ascii="Arial" w:hAnsi="Arial" w:cs="Arial"/>
        </w:rPr>
        <w:t>Bendradarbiavimo</w:t>
      </w:r>
      <w:proofErr w:type="spellEnd"/>
      <w:r w:rsidRPr="00956726">
        <w:rPr>
          <w:rFonts w:ascii="Arial" w:hAnsi="Arial" w:cs="Arial"/>
        </w:rPr>
        <w:t xml:space="preserve"> </w:t>
      </w:r>
      <w:proofErr w:type="spellStart"/>
      <w:r w:rsidR="00BF2012">
        <w:rPr>
          <w:rFonts w:ascii="Arial" w:hAnsi="Arial" w:cs="Arial"/>
        </w:rPr>
        <w:t>s</w:t>
      </w:r>
      <w:r w:rsidRPr="00956726">
        <w:rPr>
          <w:rFonts w:ascii="Arial" w:hAnsi="Arial" w:cs="Arial"/>
        </w:rPr>
        <w:t>ąlygoms</w:t>
      </w:r>
      <w:proofErr w:type="spellEnd"/>
      <w:r w:rsidRPr="00956726">
        <w:rPr>
          <w:rFonts w:ascii="Arial" w:hAnsi="Arial" w:cs="Arial"/>
        </w:rPr>
        <w:t xml:space="preserve"> </w:t>
      </w:r>
      <w:proofErr w:type="spellStart"/>
      <w:r w:rsidRPr="00956726">
        <w:rPr>
          <w:rFonts w:ascii="Arial" w:hAnsi="Arial" w:cs="Arial"/>
        </w:rPr>
        <w:t>pasikeitus</w:t>
      </w:r>
      <w:proofErr w:type="spellEnd"/>
      <w:r w:rsidRPr="00956726">
        <w:rPr>
          <w:rFonts w:ascii="Arial" w:hAnsi="Arial" w:cs="Arial"/>
        </w:rPr>
        <w:t xml:space="preserve">, </w:t>
      </w:r>
      <w:proofErr w:type="spellStart"/>
      <w:r w:rsidRPr="00956726">
        <w:rPr>
          <w:rFonts w:ascii="Arial" w:hAnsi="Arial" w:cs="Arial"/>
        </w:rPr>
        <w:t>Perkantysis</w:t>
      </w:r>
      <w:proofErr w:type="spellEnd"/>
      <w:r w:rsidRPr="00956726">
        <w:rPr>
          <w:rFonts w:ascii="Arial" w:hAnsi="Arial" w:cs="Arial"/>
        </w:rPr>
        <w:t xml:space="preserve"> </w:t>
      </w:r>
      <w:proofErr w:type="spellStart"/>
      <w:r w:rsidRPr="00956726">
        <w:rPr>
          <w:rFonts w:ascii="Arial" w:hAnsi="Arial" w:cs="Arial"/>
        </w:rPr>
        <w:t>subjektas</w:t>
      </w:r>
      <w:proofErr w:type="spellEnd"/>
      <w:r w:rsidRPr="00956726">
        <w:rPr>
          <w:rFonts w:ascii="Arial" w:hAnsi="Arial" w:cs="Arial"/>
        </w:rPr>
        <w:t xml:space="preserve"> </w:t>
      </w:r>
      <w:proofErr w:type="spellStart"/>
      <w:r w:rsidRPr="00956726">
        <w:rPr>
          <w:rFonts w:ascii="Arial" w:hAnsi="Arial" w:cs="Arial"/>
        </w:rPr>
        <w:t>nedelsdamas</w:t>
      </w:r>
      <w:proofErr w:type="spellEnd"/>
      <w:r w:rsidRPr="00956726">
        <w:rPr>
          <w:rFonts w:ascii="Arial" w:hAnsi="Arial" w:cs="Arial"/>
        </w:rPr>
        <w:t xml:space="preserve"> </w:t>
      </w:r>
      <w:proofErr w:type="spellStart"/>
      <w:r w:rsidRPr="00956726">
        <w:rPr>
          <w:rFonts w:ascii="Arial" w:hAnsi="Arial" w:cs="Arial"/>
        </w:rPr>
        <w:t>informuos</w:t>
      </w:r>
      <w:proofErr w:type="spellEnd"/>
      <w:r w:rsidRPr="00956726">
        <w:rPr>
          <w:rFonts w:ascii="Arial" w:hAnsi="Arial" w:cs="Arial"/>
        </w:rPr>
        <w:t xml:space="preserve"> </w:t>
      </w:r>
      <w:proofErr w:type="spellStart"/>
      <w:r w:rsidRPr="00956726">
        <w:rPr>
          <w:rFonts w:ascii="Arial" w:hAnsi="Arial" w:cs="Arial"/>
        </w:rPr>
        <w:t>Tiekėją</w:t>
      </w:r>
      <w:proofErr w:type="spellEnd"/>
      <w:r w:rsidRPr="00956726">
        <w:rPr>
          <w:rFonts w:ascii="Arial" w:hAnsi="Arial" w:cs="Arial"/>
        </w:rPr>
        <w:t>.</w:t>
      </w:r>
    </w:p>
    <w:p w14:paraId="62C0CBB0" w14:textId="1010B198" w:rsidR="008901D1" w:rsidRPr="00D01F8A" w:rsidRDefault="008901D1" w:rsidP="002279E4">
      <w:pPr>
        <w:pStyle w:val="Sraopastraipa"/>
        <w:numPr>
          <w:ilvl w:val="1"/>
          <w:numId w:val="18"/>
        </w:numPr>
        <w:jc w:val="both"/>
        <w:rPr>
          <w:rFonts w:ascii="Arial" w:hAnsi="Arial" w:cs="Arial"/>
        </w:rPr>
      </w:pPr>
      <w:proofErr w:type="spellStart"/>
      <w:r w:rsidRPr="00D01F8A">
        <w:rPr>
          <w:rFonts w:ascii="Arial" w:hAnsi="Arial" w:cs="Arial"/>
        </w:rPr>
        <w:t>Vasaros</w:t>
      </w:r>
      <w:proofErr w:type="spellEnd"/>
      <w:r w:rsidRPr="00D01F8A">
        <w:rPr>
          <w:rFonts w:ascii="Arial" w:hAnsi="Arial" w:cs="Arial"/>
        </w:rPr>
        <w:t xml:space="preserve"> </w:t>
      </w:r>
      <w:proofErr w:type="spellStart"/>
      <w:r w:rsidRPr="00D01F8A">
        <w:rPr>
          <w:rFonts w:ascii="Arial" w:hAnsi="Arial" w:cs="Arial"/>
        </w:rPr>
        <w:t>sporto</w:t>
      </w:r>
      <w:proofErr w:type="spellEnd"/>
      <w:r w:rsidRPr="00D01F8A">
        <w:rPr>
          <w:rFonts w:ascii="Arial" w:hAnsi="Arial" w:cs="Arial"/>
        </w:rPr>
        <w:t xml:space="preserve"> </w:t>
      </w:r>
      <w:proofErr w:type="spellStart"/>
      <w:r w:rsidRPr="00D01F8A">
        <w:rPr>
          <w:rFonts w:ascii="Arial" w:hAnsi="Arial" w:cs="Arial"/>
        </w:rPr>
        <w:t>šventės</w:t>
      </w:r>
      <w:proofErr w:type="spellEnd"/>
      <w:r w:rsidRPr="00D01F8A">
        <w:rPr>
          <w:rFonts w:ascii="Arial" w:hAnsi="Arial" w:cs="Arial"/>
        </w:rPr>
        <w:t xml:space="preserve"> </w:t>
      </w:r>
      <w:proofErr w:type="spellStart"/>
      <w:r w:rsidRPr="00D01F8A">
        <w:rPr>
          <w:rFonts w:ascii="Arial" w:hAnsi="Arial" w:cs="Arial"/>
        </w:rPr>
        <w:t>tikslas</w:t>
      </w:r>
      <w:proofErr w:type="spellEnd"/>
      <w:r w:rsidRPr="00D01F8A">
        <w:rPr>
          <w:rFonts w:ascii="Arial" w:hAnsi="Arial" w:cs="Arial"/>
        </w:rPr>
        <w:t xml:space="preserve"> – </w:t>
      </w:r>
      <w:proofErr w:type="spellStart"/>
      <w:r w:rsidRPr="00D01F8A">
        <w:rPr>
          <w:rFonts w:ascii="Arial" w:hAnsi="Arial" w:cs="Arial"/>
        </w:rPr>
        <w:t>sudaryti</w:t>
      </w:r>
      <w:proofErr w:type="spellEnd"/>
      <w:r w:rsidRPr="00D01F8A">
        <w:rPr>
          <w:rFonts w:ascii="Arial" w:hAnsi="Arial" w:cs="Arial"/>
        </w:rPr>
        <w:t xml:space="preserve"> </w:t>
      </w:r>
      <w:proofErr w:type="spellStart"/>
      <w:r w:rsidRPr="00D01F8A">
        <w:rPr>
          <w:rFonts w:ascii="Arial" w:hAnsi="Arial" w:cs="Arial"/>
        </w:rPr>
        <w:t>sąlygas</w:t>
      </w:r>
      <w:proofErr w:type="spellEnd"/>
      <w:r w:rsidRPr="00D01F8A">
        <w:rPr>
          <w:rFonts w:ascii="Arial" w:hAnsi="Arial" w:cs="Arial"/>
        </w:rPr>
        <w:t xml:space="preserve"> </w:t>
      </w:r>
      <w:proofErr w:type="spellStart"/>
      <w:r w:rsidRPr="00D01F8A">
        <w:rPr>
          <w:rFonts w:ascii="Arial" w:hAnsi="Arial" w:cs="Arial"/>
        </w:rPr>
        <w:t>Perkančiojo</w:t>
      </w:r>
      <w:proofErr w:type="spellEnd"/>
      <w:r w:rsidRPr="00D01F8A">
        <w:rPr>
          <w:rFonts w:ascii="Arial" w:hAnsi="Arial" w:cs="Arial"/>
        </w:rPr>
        <w:t xml:space="preserve"> </w:t>
      </w:r>
      <w:proofErr w:type="spellStart"/>
      <w:r w:rsidRPr="00D01F8A">
        <w:rPr>
          <w:rFonts w:ascii="Arial" w:hAnsi="Arial" w:cs="Arial"/>
        </w:rPr>
        <w:t>subjekto</w:t>
      </w:r>
      <w:proofErr w:type="spellEnd"/>
      <w:r w:rsidRPr="00D01F8A">
        <w:rPr>
          <w:rFonts w:ascii="Arial" w:hAnsi="Arial" w:cs="Arial"/>
        </w:rPr>
        <w:t xml:space="preserve"> </w:t>
      </w:r>
      <w:proofErr w:type="spellStart"/>
      <w:r w:rsidRPr="00D01F8A">
        <w:rPr>
          <w:rFonts w:ascii="Arial" w:hAnsi="Arial" w:cs="Arial"/>
        </w:rPr>
        <w:t>darbuotojams</w:t>
      </w:r>
      <w:proofErr w:type="spellEnd"/>
      <w:r w:rsidRPr="00D01F8A">
        <w:rPr>
          <w:rFonts w:ascii="Arial" w:hAnsi="Arial" w:cs="Arial"/>
        </w:rPr>
        <w:t xml:space="preserve"> </w:t>
      </w:r>
      <w:proofErr w:type="spellStart"/>
      <w:r w:rsidRPr="00D01F8A">
        <w:rPr>
          <w:rFonts w:ascii="Arial" w:hAnsi="Arial" w:cs="Arial"/>
        </w:rPr>
        <w:t>susipažinti</w:t>
      </w:r>
      <w:proofErr w:type="spellEnd"/>
      <w:r w:rsidRPr="00D01F8A">
        <w:rPr>
          <w:rFonts w:ascii="Arial" w:hAnsi="Arial" w:cs="Arial"/>
        </w:rPr>
        <w:t xml:space="preserve"> </w:t>
      </w:r>
      <w:proofErr w:type="spellStart"/>
      <w:r w:rsidRPr="00D01F8A">
        <w:rPr>
          <w:rFonts w:ascii="Arial" w:hAnsi="Arial" w:cs="Arial"/>
        </w:rPr>
        <w:t>vieni</w:t>
      </w:r>
      <w:proofErr w:type="spellEnd"/>
      <w:r w:rsidRPr="00D01F8A">
        <w:rPr>
          <w:rFonts w:ascii="Arial" w:hAnsi="Arial" w:cs="Arial"/>
        </w:rPr>
        <w:t xml:space="preserve"> </w:t>
      </w:r>
      <w:proofErr w:type="spellStart"/>
      <w:r w:rsidRPr="00D01F8A">
        <w:rPr>
          <w:rFonts w:ascii="Arial" w:hAnsi="Arial" w:cs="Arial"/>
        </w:rPr>
        <w:t>su</w:t>
      </w:r>
      <w:proofErr w:type="spellEnd"/>
      <w:r w:rsidRPr="00D01F8A">
        <w:rPr>
          <w:rFonts w:ascii="Arial" w:hAnsi="Arial" w:cs="Arial"/>
        </w:rPr>
        <w:t xml:space="preserve"> </w:t>
      </w:r>
      <w:proofErr w:type="spellStart"/>
      <w:r w:rsidRPr="00D01F8A">
        <w:rPr>
          <w:rFonts w:ascii="Arial" w:hAnsi="Arial" w:cs="Arial"/>
        </w:rPr>
        <w:t>kitais</w:t>
      </w:r>
      <w:proofErr w:type="spellEnd"/>
      <w:r w:rsidR="00D01F8A">
        <w:rPr>
          <w:rFonts w:ascii="Arial" w:hAnsi="Arial" w:cs="Arial"/>
        </w:rPr>
        <w:t xml:space="preserve"> </w:t>
      </w:r>
      <w:proofErr w:type="spellStart"/>
      <w:r w:rsidR="00D01F8A">
        <w:rPr>
          <w:rFonts w:ascii="Arial" w:hAnsi="Arial" w:cs="Arial"/>
        </w:rPr>
        <w:t>ir</w:t>
      </w:r>
      <w:proofErr w:type="spellEnd"/>
      <w:r w:rsidR="00D01F8A">
        <w:rPr>
          <w:rFonts w:ascii="Arial" w:hAnsi="Arial" w:cs="Arial"/>
        </w:rPr>
        <w:t xml:space="preserve"> EPSO-G </w:t>
      </w:r>
      <w:proofErr w:type="spellStart"/>
      <w:r w:rsidR="00D01F8A">
        <w:rPr>
          <w:rFonts w:ascii="Arial" w:hAnsi="Arial" w:cs="Arial"/>
        </w:rPr>
        <w:t>grupės</w:t>
      </w:r>
      <w:proofErr w:type="spellEnd"/>
      <w:r w:rsidR="00D01F8A">
        <w:rPr>
          <w:rFonts w:ascii="Arial" w:hAnsi="Arial" w:cs="Arial"/>
        </w:rPr>
        <w:t xml:space="preserve"> </w:t>
      </w:r>
      <w:proofErr w:type="spellStart"/>
      <w:r w:rsidR="00D01F8A">
        <w:rPr>
          <w:rFonts w:ascii="Arial" w:hAnsi="Arial" w:cs="Arial"/>
        </w:rPr>
        <w:t>kolegomis</w:t>
      </w:r>
      <w:proofErr w:type="spellEnd"/>
      <w:r w:rsidRPr="00D01F8A">
        <w:rPr>
          <w:rFonts w:ascii="Arial" w:hAnsi="Arial" w:cs="Arial"/>
        </w:rPr>
        <w:t xml:space="preserve">, </w:t>
      </w:r>
      <w:proofErr w:type="spellStart"/>
      <w:r w:rsidRPr="00D01F8A">
        <w:rPr>
          <w:rFonts w:ascii="Arial" w:hAnsi="Arial" w:cs="Arial"/>
        </w:rPr>
        <w:t>praleisti</w:t>
      </w:r>
      <w:proofErr w:type="spellEnd"/>
      <w:r w:rsidRPr="00D01F8A">
        <w:rPr>
          <w:rFonts w:ascii="Arial" w:hAnsi="Arial" w:cs="Arial"/>
        </w:rPr>
        <w:t xml:space="preserve"> </w:t>
      </w:r>
      <w:proofErr w:type="spellStart"/>
      <w:r w:rsidRPr="00D01F8A">
        <w:rPr>
          <w:rFonts w:ascii="Arial" w:hAnsi="Arial" w:cs="Arial"/>
        </w:rPr>
        <w:t>laiką</w:t>
      </w:r>
      <w:proofErr w:type="spellEnd"/>
      <w:r w:rsidRPr="00D01F8A">
        <w:rPr>
          <w:rFonts w:ascii="Arial" w:hAnsi="Arial" w:cs="Arial"/>
        </w:rPr>
        <w:t xml:space="preserve"> </w:t>
      </w:r>
      <w:proofErr w:type="spellStart"/>
      <w:r w:rsidRPr="00D01F8A">
        <w:rPr>
          <w:rFonts w:ascii="Arial" w:hAnsi="Arial" w:cs="Arial"/>
        </w:rPr>
        <w:t>nedarbinėje</w:t>
      </w:r>
      <w:proofErr w:type="spellEnd"/>
      <w:r w:rsidRPr="00D01F8A">
        <w:rPr>
          <w:rFonts w:ascii="Arial" w:hAnsi="Arial" w:cs="Arial"/>
        </w:rPr>
        <w:t xml:space="preserve"> </w:t>
      </w:r>
      <w:proofErr w:type="spellStart"/>
      <w:r w:rsidRPr="00D01F8A">
        <w:rPr>
          <w:rFonts w:ascii="Arial" w:hAnsi="Arial" w:cs="Arial"/>
        </w:rPr>
        <w:t>aplinkoje</w:t>
      </w:r>
      <w:proofErr w:type="spellEnd"/>
      <w:r w:rsidRPr="00D01F8A">
        <w:rPr>
          <w:rFonts w:ascii="Arial" w:hAnsi="Arial" w:cs="Arial"/>
        </w:rPr>
        <w:t xml:space="preserve">, </w:t>
      </w:r>
      <w:proofErr w:type="spellStart"/>
      <w:r w:rsidRPr="00D01F8A">
        <w:rPr>
          <w:rFonts w:ascii="Arial" w:hAnsi="Arial" w:cs="Arial"/>
        </w:rPr>
        <w:t>gyvai</w:t>
      </w:r>
      <w:proofErr w:type="spellEnd"/>
      <w:r w:rsidRPr="00D01F8A">
        <w:rPr>
          <w:rFonts w:ascii="Arial" w:hAnsi="Arial" w:cs="Arial"/>
        </w:rPr>
        <w:t xml:space="preserve">, </w:t>
      </w:r>
      <w:proofErr w:type="spellStart"/>
      <w:r w:rsidRPr="00D01F8A">
        <w:rPr>
          <w:rFonts w:ascii="Arial" w:hAnsi="Arial" w:cs="Arial"/>
        </w:rPr>
        <w:t>neformaliai</w:t>
      </w:r>
      <w:proofErr w:type="spellEnd"/>
      <w:r w:rsidRPr="00D01F8A">
        <w:rPr>
          <w:rFonts w:ascii="Arial" w:hAnsi="Arial" w:cs="Arial"/>
        </w:rPr>
        <w:t xml:space="preserve"> </w:t>
      </w:r>
      <w:proofErr w:type="spellStart"/>
      <w:r w:rsidRPr="00D01F8A">
        <w:rPr>
          <w:rFonts w:ascii="Arial" w:hAnsi="Arial" w:cs="Arial"/>
        </w:rPr>
        <w:t>pabendrauti</w:t>
      </w:r>
      <w:proofErr w:type="spellEnd"/>
      <w:r w:rsidRPr="00D01F8A">
        <w:rPr>
          <w:rFonts w:ascii="Arial" w:hAnsi="Arial" w:cs="Arial"/>
        </w:rPr>
        <w:t xml:space="preserve">, </w:t>
      </w:r>
      <w:proofErr w:type="spellStart"/>
      <w:r w:rsidRPr="00D01F8A">
        <w:rPr>
          <w:rFonts w:ascii="Arial" w:hAnsi="Arial" w:cs="Arial"/>
        </w:rPr>
        <w:t>stiprinti</w:t>
      </w:r>
      <w:proofErr w:type="spellEnd"/>
      <w:r w:rsidRPr="00D01F8A">
        <w:rPr>
          <w:rFonts w:ascii="Arial" w:hAnsi="Arial" w:cs="Arial"/>
        </w:rPr>
        <w:t xml:space="preserve"> </w:t>
      </w:r>
      <w:proofErr w:type="spellStart"/>
      <w:r w:rsidRPr="00D01F8A">
        <w:rPr>
          <w:rFonts w:ascii="Arial" w:hAnsi="Arial" w:cs="Arial"/>
        </w:rPr>
        <w:t>komandinę</w:t>
      </w:r>
      <w:proofErr w:type="spellEnd"/>
      <w:r w:rsidR="00D01F8A">
        <w:rPr>
          <w:rFonts w:ascii="Arial" w:hAnsi="Arial" w:cs="Arial"/>
        </w:rPr>
        <w:t xml:space="preserve"> </w:t>
      </w:r>
      <w:proofErr w:type="spellStart"/>
      <w:r w:rsidR="00D01F8A">
        <w:rPr>
          <w:rFonts w:ascii="Arial" w:hAnsi="Arial" w:cs="Arial"/>
        </w:rPr>
        <w:t>ir</w:t>
      </w:r>
      <w:proofErr w:type="spellEnd"/>
      <w:r w:rsidR="00D01F8A">
        <w:rPr>
          <w:rFonts w:ascii="Arial" w:hAnsi="Arial" w:cs="Arial"/>
        </w:rPr>
        <w:t xml:space="preserve"> </w:t>
      </w:r>
      <w:proofErr w:type="spellStart"/>
      <w:r w:rsidR="00D01F8A">
        <w:rPr>
          <w:rFonts w:ascii="Arial" w:hAnsi="Arial" w:cs="Arial"/>
        </w:rPr>
        <w:t>bendradarbiavimo</w:t>
      </w:r>
      <w:proofErr w:type="spellEnd"/>
      <w:r w:rsidRPr="00D01F8A">
        <w:rPr>
          <w:rFonts w:ascii="Arial" w:hAnsi="Arial" w:cs="Arial"/>
        </w:rPr>
        <w:t xml:space="preserve"> </w:t>
      </w:r>
      <w:proofErr w:type="spellStart"/>
      <w:r w:rsidRPr="00D01F8A">
        <w:rPr>
          <w:rFonts w:ascii="Arial" w:hAnsi="Arial" w:cs="Arial"/>
        </w:rPr>
        <w:t>dvasią</w:t>
      </w:r>
      <w:proofErr w:type="spellEnd"/>
      <w:r w:rsidRPr="00D01F8A">
        <w:rPr>
          <w:rFonts w:ascii="Arial" w:hAnsi="Arial" w:cs="Arial"/>
        </w:rPr>
        <w:t xml:space="preserve">, </w:t>
      </w:r>
      <w:proofErr w:type="spellStart"/>
      <w:r w:rsidRPr="00D01F8A">
        <w:rPr>
          <w:rFonts w:ascii="Arial" w:hAnsi="Arial" w:cs="Arial"/>
        </w:rPr>
        <w:t>skatinti</w:t>
      </w:r>
      <w:proofErr w:type="spellEnd"/>
      <w:r w:rsidRPr="00D01F8A">
        <w:rPr>
          <w:rFonts w:ascii="Arial" w:hAnsi="Arial" w:cs="Arial"/>
        </w:rPr>
        <w:t xml:space="preserve"> </w:t>
      </w:r>
      <w:proofErr w:type="spellStart"/>
      <w:r w:rsidRPr="00D01F8A">
        <w:rPr>
          <w:rFonts w:ascii="Arial" w:hAnsi="Arial" w:cs="Arial"/>
        </w:rPr>
        <w:t>pasididžiavimą</w:t>
      </w:r>
      <w:proofErr w:type="spellEnd"/>
      <w:r w:rsidRPr="00D01F8A">
        <w:rPr>
          <w:rFonts w:ascii="Arial" w:hAnsi="Arial" w:cs="Arial"/>
        </w:rPr>
        <w:t xml:space="preserve"> </w:t>
      </w:r>
      <w:proofErr w:type="spellStart"/>
      <w:r w:rsidRPr="00D01F8A">
        <w:rPr>
          <w:rFonts w:ascii="Arial" w:hAnsi="Arial" w:cs="Arial"/>
        </w:rPr>
        <w:t>darbdaviu</w:t>
      </w:r>
      <w:proofErr w:type="spellEnd"/>
      <w:r w:rsidRPr="00D01F8A">
        <w:rPr>
          <w:rFonts w:ascii="Arial" w:hAnsi="Arial" w:cs="Arial"/>
        </w:rPr>
        <w:t xml:space="preserve">, </w:t>
      </w:r>
      <w:proofErr w:type="spellStart"/>
      <w:r w:rsidRPr="00D01F8A">
        <w:rPr>
          <w:rFonts w:ascii="Arial" w:hAnsi="Arial" w:cs="Arial"/>
        </w:rPr>
        <w:t>įsitraukimą</w:t>
      </w:r>
      <w:proofErr w:type="spellEnd"/>
      <w:r w:rsidRPr="00D01F8A">
        <w:rPr>
          <w:rFonts w:ascii="Arial" w:hAnsi="Arial" w:cs="Arial"/>
        </w:rPr>
        <w:t xml:space="preserve"> </w:t>
      </w:r>
      <w:proofErr w:type="spellStart"/>
      <w:r w:rsidRPr="00D01F8A">
        <w:rPr>
          <w:rFonts w:ascii="Arial" w:hAnsi="Arial" w:cs="Arial"/>
        </w:rPr>
        <w:t>ir</w:t>
      </w:r>
      <w:proofErr w:type="spellEnd"/>
      <w:r w:rsidRPr="00D01F8A">
        <w:rPr>
          <w:rFonts w:ascii="Arial" w:hAnsi="Arial" w:cs="Arial"/>
        </w:rPr>
        <w:t xml:space="preserve"> </w:t>
      </w:r>
      <w:proofErr w:type="spellStart"/>
      <w:r w:rsidRPr="00D01F8A">
        <w:rPr>
          <w:rFonts w:ascii="Arial" w:hAnsi="Arial" w:cs="Arial"/>
        </w:rPr>
        <w:t>motyvaciją</w:t>
      </w:r>
      <w:proofErr w:type="spellEnd"/>
      <w:r w:rsidRPr="00D01F8A">
        <w:rPr>
          <w:rFonts w:ascii="Arial" w:hAnsi="Arial" w:cs="Arial"/>
        </w:rPr>
        <w:t xml:space="preserve"> </w:t>
      </w:r>
      <w:proofErr w:type="spellStart"/>
      <w:r w:rsidRPr="00D01F8A">
        <w:rPr>
          <w:rFonts w:ascii="Arial" w:hAnsi="Arial" w:cs="Arial"/>
        </w:rPr>
        <w:t>dirbti</w:t>
      </w:r>
      <w:proofErr w:type="spellEnd"/>
      <w:r w:rsidRPr="00D01F8A">
        <w:rPr>
          <w:rFonts w:ascii="Arial" w:hAnsi="Arial" w:cs="Arial"/>
        </w:rPr>
        <w:t xml:space="preserve"> </w:t>
      </w:r>
      <w:proofErr w:type="spellStart"/>
      <w:r w:rsidRPr="00D01F8A">
        <w:rPr>
          <w:rFonts w:ascii="Arial" w:hAnsi="Arial" w:cs="Arial"/>
        </w:rPr>
        <w:t>kartu</w:t>
      </w:r>
      <w:proofErr w:type="spellEnd"/>
      <w:r w:rsidRPr="00D01F8A">
        <w:rPr>
          <w:rFonts w:ascii="Arial" w:hAnsi="Arial" w:cs="Arial"/>
        </w:rPr>
        <w:t xml:space="preserve">. </w:t>
      </w:r>
      <w:proofErr w:type="spellStart"/>
      <w:r w:rsidRPr="00D01F8A">
        <w:rPr>
          <w:rFonts w:ascii="Arial" w:hAnsi="Arial" w:cs="Arial"/>
        </w:rPr>
        <w:t>Preliminariai</w:t>
      </w:r>
      <w:proofErr w:type="spellEnd"/>
      <w:r w:rsidRPr="00D01F8A">
        <w:rPr>
          <w:rFonts w:ascii="Arial" w:hAnsi="Arial" w:cs="Arial"/>
        </w:rPr>
        <w:t xml:space="preserve"> </w:t>
      </w:r>
      <w:proofErr w:type="spellStart"/>
      <w:r w:rsidRPr="00D01F8A">
        <w:rPr>
          <w:rFonts w:ascii="Arial" w:hAnsi="Arial" w:cs="Arial"/>
        </w:rPr>
        <w:t>Vasaros</w:t>
      </w:r>
      <w:proofErr w:type="spellEnd"/>
      <w:r w:rsidRPr="00D01F8A">
        <w:rPr>
          <w:rFonts w:ascii="Arial" w:hAnsi="Arial" w:cs="Arial"/>
        </w:rPr>
        <w:t xml:space="preserve"> </w:t>
      </w:r>
      <w:proofErr w:type="spellStart"/>
      <w:r w:rsidRPr="00D01F8A">
        <w:rPr>
          <w:rFonts w:ascii="Arial" w:hAnsi="Arial" w:cs="Arial"/>
        </w:rPr>
        <w:t>sporto</w:t>
      </w:r>
      <w:proofErr w:type="spellEnd"/>
      <w:r w:rsidRPr="00D01F8A">
        <w:rPr>
          <w:rFonts w:ascii="Arial" w:hAnsi="Arial" w:cs="Arial"/>
        </w:rPr>
        <w:t xml:space="preserve"> </w:t>
      </w:r>
      <w:proofErr w:type="spellStart"/>
      <w:r w:rsidRPr="00D01F8A">
        <w:rPr>
          <w:rFonts w:ascii="Arial" w:hAnsi="Arial" w:cs="Arial"/>
        </w:rPr>
        <w:t>šventėje</w:t>
      </w:r>
      <w:proofErr w:type="spellEnd"/>
      <w:r w:rsidRPr="00D01F8A">
        <w:rPr>
          <w:rFonts w:ascii="Arial" w:hAnsi="Arial" w:cs="Arial"/>
        </w:rPr>
        <w:t xml:space="preserve"> </w:t>
      </w:r>
      <w:proofErr w:type="spellStart"/>
      <w:r w:rsidRPr="00D01F8A">
        <w:rPr>
          <w:rFonts w:ascii="Arial" w:hAnsi="Arial" w:cs="Arial"/>
        </w:rPr>
        <w:t>dalyvauja</w:t>
      </w:r>
      <w:proofErr w:type="spellEnd"/>
      <w:r w:rsidRPr="00D01F8A">
        <w:rPr>
          <w:rFonts w:ascii="Arial" w:hAnsi="Arial" w:cs="Arial"/>
        </w:rPr>
        <w:t xml:space="preserve"> </w:t>
      </w:r>
      <w:proofErr w:type="spellStart"/>
      <w:r w:rsidRPr="00D01F8A">
        <w:rPr>
          <w:rFonts w:ascii="Arial" w:hAnsi="Arial" w:cs="Arial"/>
        </w:rPr>
        <w:t>apie</w:t>
      </w:r>
      <w:proofErr w:type="spellEnd"/>
      <w:r w:rsidRPr="00D01F8A">
        <w:rPr>
          <w:rFonts w:ascii="Arial" w:hAnsi="Arial" w:cs="Arial"/>
        </w:rPr>
        <w:t xml:space="preserve"> 60 proc. </w:t>
      </w:r>
      <w:proofErr w:type="spellStart"/>
      <w:r w:rsidRPr="00D01F8A">
        <w:rPr>
          <w:rFonts w:ascii="Arial" w:hAnsi="Arial" w:cs="Arial"/>
        </w:rPr>
        <w:t>visų</w:t>
      </w:r>
      <w:proofErr w:type="spellEnd"/>
      <w:r w:rsidRPr="00D01F8A">
        <w:rPr>
          <w:rFonts w:ascii="Arial" w:hAnsi="Arial" w:cs="Arial"/>
        </w:rPr>
        <w:t xml:space="preserve"> </w:t>
      </w:r>
      <w:proofErr w:type="spellStart"/>
      <w:r w:rsidR="00D01F8A">
        <w:rPr>
          <w:rFonts w:ascii="Arial" w:hAnsi="Arial" w:cs="Arial"/>
        </w:rPr>
        <w:t>Perkančiojo</w:t>
      </w:r>
      <w:proofErr w:type="spellEnd"/>
      <w:r w:rsidR="00D01F8A">
        <w:rPr>
          <w:rFonts w:ascii="Arial" w:hAnsi="Arial" w:cs="Arial"/>
        </w:rPr>
        <w:t xml:space="preserve"> </w:t>
      </w:r>
      <w:proofErr w:type="spellStart"/>
      <w:r w:rsidR="00D01F8A">
        <w:rPr>
          <w:rFonts w:ascii="Arial" w:hAnsi="Arial" w:cs="Arial"/>
        </w:rPr>
        <w:t>subjekto</w:t>
      </w:r>
      <w:proofErr w:type="spellEnd"/>
      <w:r w:rsidR="00D01F8A">
        <w:rPr>
          <w:rFonts w:ascii="Arial" w:hAnsi="Arial" w:cs="Arial"/>
        </w:rPr>
        <w:t xml:space="preserve"> </w:t>
      </w:r>
      <w:proofErr w:type="spellStart"/>
      <w:r w:rsidRPr="00D01F8A">
        <w:rPr>
          <w:rFonts w:ascii="Arial" w:hAnsi="Arial" w:cs="Arial"/>
        </w:rPr>
        <w:t>darbuotojų</w:t>
      </w:r>
      <w:proofErr w:type="spellEnd"/>
      <w:r w:rsidRPr="00D01F8A">
        <w:rPr>
          <w:rFonts w:ascii="Arial" w:hAnsi="Arial" w:cs="Arial"/>
        </w:rPr>
        <w:t xml:space="preserve">. </w:t>
      </w:r>
      <w:proofErr w:type="spellStart"/>
      <w:r w:rsidRPr="00D01F8A">
        <w:rPr>
          <w:rFonts w:ascii="Arial" w:hAnsi="Arial" w:cs="Arial"/>
        </w:rPr>
        <w:t>Preliminariai</w:t>
      </w:r>
      <w:proofErr w:type="spellEnd"/>
      <w:r w:rsidRPr="00D01F8A">
        <w:rPr>
          <w:rFonts w:ascii="Arial" w:hAnsi="Arial" w:cs="Arial"/>
        </w:rPr>
        <w:t xml:space="preserve"> </w:t>
      </w:r>
      <w:proofErr w:type="spellStart"/>
      <w:r w:rsidRPr="00D01F8A">
        <w:rPr>
          <w:rFonts w:ascii="Arial" w:hAnsi="Arial" w:cs="Arial"/>
        </w:rPr>
        <w:t>Vasaros</w:t>
      </w:r>
      <w:proofErr w:type="spellEnd"/>
      <w:r w:rsidRPr="00D01F8A">
        <w:rPr>
          <w:rFonts w:ascii="Arial" w:hAnsi="Arial" w:cs="Arial"/>
        </w:rPr>
        <w:t xml:space="preserve"> </w:t>
      </w:r>
      <w:proofErr w:type="spellStart"/>
      <w:r w:rsidRPr="00D01F8A">
        <w:rPr>
          <w:rFonts w:ascii="Arial" w:hAnsi="Arial" w:cs="Arial"/>
        </w:rPr>
        <w:t>sporto</w:t>
      </w:r>
      <w:proofErr w:type="spellEnd"/>
      <w:r w:rsidRPr="00D01F8A">
        <w:rPr>
          <w:rFonts w:ascii="Arial" w:hAnsi="Arial" w:cs="Arial"/>
        </w:rPr>
        <w:t xml:space="preserve"> </w:t>
      </w:r>
      <w:proofErr w:type="spellStart"/>
      <w:r w:rsidRPr="00D01F8A">
        <w:rPr>
          <w:rFonts w:ascii="Arial" w:hAnsi="Arial" w:cs="Arial"/>
        </w:rPr>
        <w:t>šventė</w:t>
      </w:r>
      <w:proofErr w:type="spellEnd"/>
      <w:r w:rsidRPr="00D01F8A">
        <w:rPr>
          <w:rFonts w:ascii="Arial" w:hAnsi="Arial" w:cs="Arial"/>
        </w:rPr>
        <w:t xml:space="preserve"> </w:t>
      </w:r>
      <w:proofErr w:type="spellStart"/>
      <w:r w:rsidRPr="00D01F8A">
        <w:rPr>
          <w:rFonts w:ascii="Arial" w:hAnsi="Arial" w:cs="Arial"/>
        </w:rPr>
        <w:t>turi</w:t>
      </w:r>
      <w:proofErr w:type="spellEnd"/>
      <w:r w:rsidRPr="00D01F8A">
        <w:rPr>
          <w:rFonts w:ascii="Arial" w:hAnsi="Arial" w:cs="Arial"/>
        </w:rPr>
        <w:t xml:space="preserve"> </w:t>
      </w:r>
      <w:proofErr w:type="spellStart"/>
      <w:r w:rsidRPr="00D01F8A">
        <w:rPr>
          <w:rFonts w:ascii="Arial" w:hAnsi="Arial" w:cs="Arial"/>
        </w:rPr>
        <w:t>įvykti</w:t>
      </w:r>
      <w:proofErr w:type="spellEnd"/>
      <w:r w:rsidRPr="00D01F8A">
        <w:rPr>
          <w:rFonts w:ascii="Arial" w:hAnsi="Arial" w:cs="Arial"/>
        </w:rPr>
        <w:t xml:space="preserve"> </w:t>
      </w:r>
      <w:proofErr w:type="spellStart"/>
      <w:r w:rsidRPr="00D01F8A">
        <w:rPr>
          <w:rFonts w:ascii="Arial" w:hAnsi="Arial" w:cs="Arial"/>
        </w:rPr>
        <w:t>Perkančiojo</w:t>
      </w:r>
      <w:proofErr w:type="spellEnd"/>
      <w:r w:rsidRPr="00D01F8A">
        <w:rPr>
          <w:rFonts w:ascii="Arial" w:hAnsi="Arial" w:cs="Arial"/>
        </w:rPr>
        <w:t xml:space="preserve"> </w:t>
      </w:r>
      <w:proofErr w:type="spellStart"/>
      <w:r w:rsidRPr="00D01F8A">
        <w:rPr>
          <w:rFonts w:ascii="Arial" w:hAnsi="Arial" w:cs="Arial"/>
        </w:rPr>
        <w:t>subjekto</w:t>
      </w:r>
      <w:proofErr w:type="spellEnd"/>
      <w:r w:rsidRPr="00D01F8A">
        <w:rPr>
          <w:rFonts w:ascii="Arial" w:hAnsi="Arial" w:cs="Arial"/>
        </w:rPr>
        <w:t xml:space="preserve"> </w:t>
      </w:r>
      <w:proofErr w:type="spellStart"/>
      <w:r w:rsidRPr="00D01F8A">
        <w:rPr>
          <w:rFonts w:ascii="Arial" w:hAnsi="Arial" w:cs="Arial"/>
        </w:rPr>
        <w:t>kasmet</w:t>
      </w:r>
      <w:proofErr w:type="spellEnd"/>
      <w:r w:rsidRPr="00D01F8A">
        <w:rPr>
          <w:rFonts w:ascii="Arial" w:hAnsi="Arial" w:cs="Arial"/>
        </w:rPr>
        <w:t xml:space="preserve"> </w:t>
      </w:r>
      <w:proofErr w:type="spellStart"/>
      <w:r w:rsidRPr="00D01F8A">
        <w:rPr>
          <w:rFonts w:ascii="Arial" w:hAnsi="Arial" w:cs="Arial"/>
        </w:rPr>
        <w:t>iš</w:t>
      </w:r>
      <w:proofErr w:type="spellEnd"/>
      <w:r w:rsidRPr="00D01F8A">
        <w:rPr>
          <w:rFonts w:ascii="Arial" w:hAnsi="Arial" w:cs="Arial"/>
        </w:rPr>
        <w:t xml:space="preserve"> </w:t>
      </w:r>
      <w:proofErr w:type="spellStart"/>
      <w:r w:rsidRPr="00D01F8A">
        <w:rPr>
          <w:rFonts w:ascii="Arial" w:hAnsi="Arial" w:cs="Arial"/>
        </w:rPr>
        <w:t>anksto</w:t>
      </w:r>
      <w:proofErr w:type="spellEnd"/>
      <w:r w:rsidRPr="00D01F8A">
        <w:rPr>
          <w:rFonts w:ascii="Arial" w:hAnsi="Arial" w:cs="Arial"/>
        </w:rPr>
        <w:t xml:space="preserve"> </w:t>
      </w:r>
      <w:proofErr w:type="spellStart"/>
      <w:r w:rsidRPr="00D01F8A">
        <w:rPr>
          <w:rFonts w:ascii="Arial" w:hAnsi="Arial" w:cs="Arial"/>
        </w:rPr>
        <w:t>pasirinktą</w:t>
      </w:r>
      <w:proofErr w:type="spellEnd"/>
      <w:r w:rsidRPr="00D01F8A">
        <w:rPr>
          <w:rFonts w:ascii="Arial" w:hAnsi="Arial" w:cs="Arial"/>
        </w:rPr>
        <w:t xml:space="preserve"> </w:t>
      </w:r>
      <w:proofErr w:type="spellStart"/>
      <w:r w:rsidRPr="00D01F8A">
        <w:rPr>
          <w:rFonts w:ascii="Arial" w:hAnsi="Arial" w:cs="Arial"/>
        </w:rPr>
        <w:t>dieną</w:t>
      </w:r>
      <w:proofErr w:type="spellEnd"/>
      <w:r w:rsidRPr="00D01F8A">
        <w:rPr>
          <w:rFonts w:ascii="Arial" w:hAnsi="Arial" w:cs="Arial"/>
        </w:rPr>
        <w:t xml:space="preserve">. </w:t>
      </w:r>
      <w:proofErr w:type="spellStart"/>
      <w:r w:rsidRPr="00D01F8A">
        <w:rPr>
          <w:rFonts w:ascii="Arial" w:hAnsi="Arial" w:cs="Arial"/>
        </w:rPr>
        <w:t>Apie</w:t>
      </w:r>
      <w:proofErr w:type="spellEnd"/>
      <w:r w:rsidRPr="00D01F8A">
        <w:rPr>
          <w:rFonts w:ascii="Arial" w:hAnsi="Arial" w:cs="Arial"/>
        </w:rPr>
        <w:t xml:space="preserve"> </w:t>
      </w:r>
      <w:proofErr w:type="spellStart"/>
      <w:r w:rsidRPr="00D01F8A">
        <w:rPr>
          <w:rFonts w:ascii="Arial" w:hAnsi="Arial" w:cs="Arial"/>
        </w:rPr>
        <w:t>pasirinktą</w:t>
      </w:r>
      <w:proofErr w:type="spellEnd"/>
      <w:r w:rsidRPr="00D01F8A">
        <w:rPr>
          <w:rFonts w:ascii="Arial" w:hAnsi="Arial" w:cs="Arial"/>
        </w:rPr>
        <w:t xml:space="preserve"> </w:t>
      </w:r>
      <w:proofErr w:type="spellStart"/>
      <w:r w:rsidRPr="00D01F8A">
        <w:rPr>
          <w:rFonts w:ascii="Arial" w:hAnsi="Arial" w:cs="Arial"/>
        </w:rPr>
        <w:t>datą</w:t>
      </w:r>
      <w:proofErr w:type="spellEnd"/>
      <w:r w:rsidRPr="00D01F8A">
        <w:rPr>
          <w:rFonts w:ascii="Arial" w:hAnsi="Arial" w:cs="Arial"/>
        </w:rPr>
        <w:t xml:space="preserve"> </w:t>
      </w:r>
      <w:proofErr w:type="spellStart"/>
      <w:r w:rsidRPr="00D01F8A">
        <w:rPr>
          <w:rFonts w:ascii="Arial" w:hAnsi="Arial" w:cs="Arial"/>
        </w:rPr>
        <w:t>Perkantysis</w:t>
      </w:r>
      <w:proofErr w:type="spellEnd"/>
      <w:r w:rsidRPr="00D01F8A">
        <w:rPr>
          <w:rFonts w:ascii="Arial" w:hAnsi="Arial" w:cs="Arial"/>
        </w:rPr>
        <w:t xml:space="preserve"> </w:t>
      </w:r>
      <w:proofErr w:type="spellStart"/>
      <w:r w:rsidRPr="00D01F8A">
        <w:rPr>
          <w:rFonts w:ascii="Arial" w:hAnsi="Arial" w:cs="Arial"/>
        </w:rPr>
        <w:t>subjektas</w:t>
      </w:r>
      <w:proofErr w:type="spellEnd"/>
      <w:r w:rsidRPr="00D01F8A">
        <w:rPr>
          <w:rFonts w:ascii="Arial" w:hAnsi="Arial" w:cs="Arial"/>
        </w:rPr>
        <w:t xml:space="preserve"> </w:t>
      </w:r>
      <w:proofErr w:type="spellStart"/>
      <w:r w:rsidRPr="00D01F8A">
        <w:rPr>
          <w:rFonts w:ascii="Arial" w:hAnsi="Arial" w:cs="Arial"/>
        </w:rPr>
        <w:t>informuoja</w:t>
      </w:r>
      <w:proofErr w:type="spellEnd"/>
      <w:r w:rsidRPr="00D01F8A">
        <w:rPr>
          <w:rFonts w:ascii="Arial" w:hAnsi="Arial" w:cs="Arial"/>
        </w:rPr>
        <w:t xml:space="preserve"> </w:t>
      </w:r>
      <w:proofErr w:type="spellStart"/>
      <w:r w:rsidRPr="00D01F8A">
        <w:rPr>
          <w:rFonts w:ascii="Arial" w:hAnsi="Arial" w:cs="Arial"/>
        </w:rPr>
        <w:t>Tiekėją</w:t>
      </w:r>
      <w:proofErr w:type="spellEnd"/>
      <w:r w:rsidRPr="00D01F8A">
        <w:rPr>
          <w:rFonts w:ascii="Arial" w:hAnsi="Arial" w:cs="Arial"/>
        </w:rPr>
        <w:t xml:space="preserve"> </w:t>
      </w:r>
      <w:proofErr w:type="spellStart"/>
      <w:r w:rsidRPr="00D01F8A">
        <w:rPr>
          <w:rFonts w:ascii="Arial" w:hAnsi="Arial" w:cs="Arial"/>
        </w:rPr>
        <w:t>iki</w:t>
      </w:r>
      <w:proofErr w:type="spellEnd"/>
      <w:r w:rsidRPr="00D01F8A">
        <w:rPr>
          <w:rFonts w:ascii="Arial" w:hAnsi="Arial" w:cs="Arial"/>
        </w:rPr>
        <w:t xml:space="preserve"> </w:t>
      </w:r>
      <w:proofErr w:type="spellStart"/>
      <w:r w:rsidRPr="00D01F8A">
        <w:rPr>
          <w:rFonts w:ascii="Arial" w:hAnsi="Arial" w:cs="Arial"/>
        </w:rPr>
        <w:t>renginio</w:t>
      </w:r>
      <w:proofErr w:type="spellEnd"/>
      <w:r w:rsidRPr="00D01F8A">
        <w:rPr>
          <w:rFonts w:ascii="Arial" w:hAnsi="Arial" w:cs="Arial"/>
        </w:rPr>
        <w:t xml:space="preserve"> </w:t>
      </w:r>
      <w:proofErr w:type="spellStart"/>
      <w:r w:rsidRPr="00D01F8A">
        <w:rPr>
          <w:rFonts w:ascii="Arial" w:hAnsi="Arial" w:cs="Arial"/>
        </w:rPr>
        <w:t>likus</w:t>
      </w:r>
      <w:proofErr w:type="spellEnd"/>
      <w:r w:rsidRPr="00D01F8A">
        <w:rPr>
          <w:rFonts w:ascii="Arial" w:hAnsi="Arial" w:cs="Arial"/>
        </w:rPr>
        <w:t xml:space="preserve"> ne </w:t>
      </w:r>
      <w:proofErr w:type="spellStart"/>
      <w:r w:rsidRPr="00D01F8A">
        <w:rPr>
          <w:rFonts w:ascii="Arial" w:hAnsi="Arial" w:cs="Arial"/>
        </w:rPr>
        <w:t>mažiau</w:t>
      </w:r>
      <w:proofErr w:type="spellEnd"/>
      <w:r w:rsidRPr="00D01F8A">
        <w:rPr>
          <w:rFonts w:ascii="Arial" w:hAnsi="Arial" w:cs="Arial"/>
        </w:rPr>
        <w:t xml:space="preserve"> </w:t>
      </w:r>
      <w:proofErr w:type="spellStart"/>
      <w:r w:rsidRPr="00D01F8A">
        <w:rPr>
          <w:rFonts w:ascii="Arial" w:hAnsi="Arial" w:cs="Arial"/>
        </w:rPr>
        <w:t>kaip</w:t>
      </w:r>
      <w:proofErr w:type="spellEnd"/>
      <w:r w:rsidRPr="00D01F8A">
        <w:rPr>
          <w:rFonts w:ascii="Arial" w:hAnsi="Arial" w:cs="Arial"/>
        </w:rPr>
        <w:t xml:space="preserve"> </w:t>
      </w:r>
      <w:r w:rsidR="00D01F8A">
        <w:rPr>
          <w:rFonts w:ascii="Arial" w:hAnsi="Arial" w:cs="Arial"/>
        </w:rPr>
        <w:t xml:space="preserve">5 </w:t>
      </w:r>
      <w:proofErr w:type="spellStart"/>
      <w:r w:rsidRPr="00D01F8A">
        <w:rPr>
          <w:rFonts w:ascii="Arial" w:hAnsi="Arial" w:cs="Arial"/>
        </w:rPr>
        <w:t>mėn</w:t>
      </w:r>
      <w:proofErr w:type="spellEnd"/>
      <w:r w:rsidRPr="00D01F8A">
        <w:rPr>
          <w:rFonts w:ascii="Arial" w:hAnsi="Arial" w:cs="Arial"/>
        </w:rPr>
        <w:t xml:space="preserve">. </w:t>
      </w:r>
    </w:p>
    <w:p w14:paraId="2277556E" w14:textId="57745F1A" w:rsidR="008901D1" w:rsidRPr="008901D1" w:rsidRDefault="008901D1" w:rsidP="002279E4">
      <w:pPr>
        <w:pStyle w:val="Sraopastraipa"/>
        <w:numPr>
          <w:ilvl w:val="1"/>
          <w:numId w:val="18"/>
        </w:numPr>
        <w:jc w:val="both"/>
        <w:rPr>
          <w:rFonts w:ascii="Arial" w:hAnsi="Arial" w:cs="Arial"/>
        </w:rPr>
      </w:pPr>
      <w:proofErr w:type="spellStart"/>
      <w:r w:rsidRPr="008901D1">
        <w:rPr>
          <w:rFonts w:ascii="Arial" w:hAnsi="Arial" w:cs="Arial"/>
        </w:rPr>
        <w:t>Tiekėjas</w:t>
      </w:r>
      <w:proofErr w:type="spellEnd"/>
      <w:r w:rsidRPr="008901D1">
        <w:rPr>
          <w:rFonts w:ascii="Arial" w:hAnsi="Arial" w:cs="Arial"/>
        </w:rPr>
        <w:t xml:space="preserve"> </w:t>
      </w:r>
      <w:proofErr w:type="spellStart"/>
      <w:r w:rsidRPr="008901D1">
        <w:rPr>
          <w:rFonts w:ascii="Arial" w:hAnsi="Arial" w:cs="Arial"/>
        </w:rPr>
        <w:t>suorganizuoja</w:t>
      </w:r>
      <w:proofErr w:type="spellEnd"/>
      <w:r w:rsidRPr="008901D1">
        <w:rPr>
          <w:rFonts w:ascii="Arial" w:hAnsi="Arial" w:cs="Arial"/>
        </w:rPr>
        <w:t xml:space="preserve"> </w:t>
      </w:r>
      <w:proofErr w:type="spellStart"/>
      <w:r w:rsidRPr="008901D1">
        <w:rPr>
          <w:rFonts w:ascii="Arial" w:hAnsi="Arial" w:cs="Arial"/>
        </w:rPr>
        <w:t>Perkančiojo</w:t>
      </w:r>
      <w:proofErr w:type="spellEnd"/>
      <w:r w:rsidRPr="008901D1">
        <w:rPr>
          <w:rFonts w:ascii="Arial" w:hAnsi="Arial" w:cs="Arial"/>
        </w:rPr>
        <w:t xml:space="preserve"> </w:t>
      </w:r>
      <w:proofErr w:type="spellStart"/>
      <w:r w:rsidRPr="008901D1">
        <w:rPr>
          <w:rFonts w:ascii="Arial" w:hAnsi="Arial" w:cs="Arial"/>
        </w:rPr>
        <w:t>subjekto</w:t>
      </w:r>
      <w:proofErr w:type="spellEnd"/>
      <w:r w:rsidRPr="008901D1">
        <w:rPr>
          <w:rFonts w:ascii="Arial" w:hAnsi="Arial" w:cs="Arial"/>
        </w:rPr>
        <w:t xml:space="preserve"> </w:t>
      </w:r>
      <w:proofErr w:type="spellStart"/>
      <w:r w:rsidRPr="008901D1">
        <w:rPr>
          <w:rFonts w:ascii="Arial" w:hAnsi="Arial" w:cs="Arial"/>
        </w:rPr>
        <w:t>darbuotojų</w:t>
      </w:r>
      <w:proofErr w:type="spellEnd"/>
      <w:r w:rsidRPr="008901D1">
        <w:rPr>
          <w:rFonts w:ascii="Arial" w:hAnsi="Arial" w:cs="Arial"/>
        </w:rPr>
        <w:t xml:space="preserve"> </w:t>
      </w:r>
      <w:proofErr w:type="spellStart"/>
      <w:r w:rsidRPr="008901D1">
        <w:rPr>
          <w:rFonts w:ascii="Arial" w:hAnsi="Arial" w:cs="Arial"/>
        </w:rPr>
        <w:t>gabenimą</w:t>
      </w:r>
      <w:proofErr w:type="spellEnd"/>
      <w:r w:rsidR="005B3EB9">
        <w:rPr>
          <w:rFonts w:ascii="Arial" w:hAnsi="Arial" w:cs="Arial"/>
        </w:rPr>
        <w:t xml:space="preserve"> </w:t>
      </w:r>
      <w:proofErr w:type="spellStart"/>
      <w:r w:rsidR="005B3EB9">
        <w:rPr>
          <w:rFonts w:ascii="Arial" w:hAnsi="Arial" w:cs="Arial"/>
        </w:rPr>
        <w:t>iš</w:t>
      </w:r>
      <w:proofErr w:type="spellEnd"/>
      <w:r w:rsidR="005B3EB9">
        <w:rPr>
          <w:rFonts w:ascii="Arial" w:hAnsi="Arial" w:cs="Arial"/>
        </w:rPr>
        <w:t xml:space="preserve"> </w:t>
      </w:r>
      <w:proofErr w:type="spellStart"/>
      <w:r w:rsidR="005B3EB9">
        <w:rPr>
          <w:rFonts w:ascii="Arial" w:hAnsi="Arial" w:cs="Arial"/>
        </w:rPr>
        <w:t>skirting</w:t>
      </w:r>
      <w:r w:rsidR="00BF2012">
        <w:rPr>
          <w:rFonts w:ascii="Arial" w:hAnsi="Arial" w:cs="Arial"/>
        </w:rPr>
        <w:t>ų</w:t>
      </w:r>
      <w:proofErr w:type="spellEnd"/>
      <w:r w:rsidR="005B3EB9">
        <w:rPr>
          <w:rFonts w:ascii="Arial" w:hAnsi="Arial" w:cs="Arial"/>
        </w:rPr>
        <w:t xml:space="preserve"> </w:t>
      </w:r>
      <w:proofErr w:type="spellStart"/>
      <w:r w:rsidR="005B3EB9">
        <w:rPr>
          <w:rFonts w:ascii="Arial" w:hAnsi="Arial" w:cs="Arial"/>
        </w:rPr>
        <w:t>miestų</w:t>
      </w:r>
      <w:proofErr w:type="spellEnd"/>
      <w:r w:rsidRPr="008901D1">
        <w:rPr>
          <w:rFonts w:ascii="Arial" w:hAnsi="Arial" w:cs="Arial"/>
        </w:rPr>
        <w:t xml:space="preserve"> </w:t>
      </w:r>
      <w:proofErr w:type="spellStart"/>
      <w:r w:rsidRPr="008901D1">
        <w:rPr>
          <w:rFonts w:ascii="Arial" w:hAnsi="Arial" w:cs="Arial"/>
        </w:rPr>
        <w:t>autobusu</w:t>
      </w:r>
      <w:proofErr w:type="spellEnd"/>
      <w:r w:rsidRPr="008901D1">
        <w:rPr>
          <w:rFonts w:ascii="Arial" w:hAnsi="Arial" w:cs="Arial"/>
        </w:rPr>
        <w:t xml:space="preserve"> </w:t>
      </w:r>
      <w:proofErr w:type="spellStart"/>
      <w:r w:rsidRPr="008901D1">
        <w:rPr>
          <w:rFonts w:ascii="Arial" w:hAnsi="Arial" w:cs="Arial"/>
        </w:rPr>
        <w:t>renginio</w:t>
      </w:r>
      <w:proofErr w:type="spellEnd"/>
      <w:r w:rsidRPr="008901D1">
        <w:rPr>
          <w:rFonts w:ascii="Arial" w:hAnsi="Arial" w:cs="Arial"/>
        </w:rPr>
        <w:t xml:space="preserve"> </w:t>
      </w:r>
      <w:proofErr w:type="spellStart"/>
      <w:r w:rsidRPr="008901D1">
        <w:rPr>
          <w:rFonts w:ascii="Arial" w:hAnsi="Arial" w:cs="Arial"/>
        </w:rPr>
        <w:t>dieną</w:t>
      </w:r>
      <w:proofErr w:type="spellEnd"/>
      <w:r w:rsidRPr="008901D1">
        <w:rPr>
          <w:rFonts w:ascii="Arial" w:hAnsi="Arial" w:cs="Arial"/>
        </w:rPr>
        <w:t xml:space="preserve"> į </w:t>
      </w:r>
      <w:proofErr w:type="spellStart"/>
      <w:r w:rsidRPr="008901D1">
        <w:rPr>
          <w:rFonts w:ascii="Arial" w:hAnsi="Arial" w:cs="Arial"/>
        </w:rPr>
        <w:t>ir</w:t>
      </w:r>
      <w:proofErr w:type="spellEnd"/>
      <w:r w:rsidRPr="008901D1">
        <w:rPr>
          <w:rFonts w:ascii="Arial" w:hAnsi="Arial" w:cs="Arial"/>
        </w:rPr>
        <w:t xml:space="preserve"> </w:t>
      </w:r>
      <w:proofErr w:type="spellStart"/>
      <w:r w:rsidRPr="008901D1">
        <w:rPr>
          <w:rFonts w:ascii="Arial" w:hAnsi="Arial" w:cs="Arial"/>
        </w:rPr>
        <w:t>iš</w:t>
      </w:r>
      <w:proofErr w:type="spellEnd"/>
      <w:r w:rsidRPr="008901D1">
        <w:rPr>
          <w:rFonts w:ascii="Arial" w:hAnsi="Arial" w:cs="Arial"/>
        </w:rPr>
        <w:t xml:space="preserve"> </w:t>
      </w:r>
      <w:proofErr w:type="spellStart"/>
      <w:r w:rsidRPr="008901D1">
        <w:rPr>
          <w:rFonts w:ascii="Arial" w:hAnsi="Arial" w:cs="Arial"/>
        </w:rPr>
        <w:t>renginio</w:t>
      </w:r>
      <w:proofErr w:type="spellEnd"/>
      <w:r w:rsidRPr="008901D1">
        <w:rPr>
          <w:rFonts w:ascii="Arial" w:hAnsi="Arial" w:cs="Arial"/>
        </w:rPr>
        <w:t xml:space="preserve">. </w:t>
      </w:r>
      <w:proofErr w:type="spellStart"/>
      <w:r w:rsidRPr="008901D1">
        <w:rPr>
          <w:rFonts w:ascii="Arial" w:hAnsi="Arial" w:cs="Arial"/>
        </w:rPr>
        <w:t>Darbuotojai</w:t>
      </w:r>
      <w:proofErr w:type="spellEnd"/>
      <w:r w:rsidRPr="008901D1">
        <w:rPr>
          <w:rFonts w:ascii="Arial" w:hAnsi="Arial" w:cs="Arial"/>
        </w:rPr>
        <w:t xml:space="preserve"> </w:t>
      </w:r>
      <w:proofErr w:type="spellStart"/>
      <w:r w:rsidRPr="008901D1">
        <w:rPr>
          <w:rFonts w:ascii="Arial" w:hAnsi="Arial" w:cs="Arial"/>
        </w:rPr>
        <w:t>turi</w:t>
      </w:r>
      <w:proofErr w:type="spellEnd"/>
      <w:r w:rsidRPr="008901D1">
        <w:rPr>
          <w:rFonts w:ascii="Arial" w:hAnsi="Arial" w:cs="Arial"/>
        </w:rPr>
        <w:t xml:space="preserve"> </w:t>
      </w:r>
      <w:proofErr w:type="spellStart"/>
      <w:r w:rsidRPr="008901D1">
        <w:rPr>
          <w:rFonts w:ascii="Arial" w:hAnsi="Arial" w:cs="Arial"/>
        </w:rPr>
        <w:t>teisę</w:t>
      </w:r>
      <w:proofErr w:type="spellEnd"/>
      <w:r w:rsidRPr="008901D1">
        <w:rPr>
          <w:rFonts w:ascii="Arial" w:hAnsi="Arial" w:cs="Arial"/>
        </w:rPr>
        <w:t xml:space="preserve"> </w:t>
      </w:r>
      <w:proofErr w:type="spellStart"/>
      <w:r w:rsidRPr="008901D1">
        <w:rPr>
          <w:rFonts w:ascii="Arial" w:hAnsi="Arial" w:cs="Arial"/>
        </w:rPr>
        <w:t>rinktis</w:t>
      </w:r>
      <w:proofErr w:type="spellEnd"/>
      <w:r w:rsidRPr="008901D1">
        <w:rPr>
          <w:rFonts w:ascii="Arial" w:hAnsi="Arial" w:cs="Arial"/>
        </w:rPr>
        <w:t xml:space="preserve"> </w:t>
      </w:r>
      <w:proofErr w:type="spellStart"/>
      <w:r w:rsidRPr="008901D1">
        <w:rPr>
          <w:rFonts w:ascii="Arial" w:hAnsi="Arial" w:cs="Arial"/>
        </w:rPr>
        <w:t>ar</w:t>
      </w:r>
      <w:proofErr w:type="spellEnd"/>
      <w:r w:rsidRPr="008901D1">
        <w:rPr>
          <w:rFonts w:ascii="Arial" w:hAnsi="Arial" w:cs="Arial"/>
        </w:rPr>
        <w:t xml:space="preserve"> į </w:t>
      </w:r>
      <w:proofErr w:type="spellStart"/>
      <w:r w:rsidRPr="008901D1">
        <w:rPr>
          <w:rFonts w:ascii="Arial" w:hAnsi="Arial" w:cs="Arial"/>
        </w:rPr>
        <w:t>renginį</w:t>
      </w:r>
      <w:proofErr w:type="spellEnd"/>
      <w:r w:rsidRPr="008901D1">
        <w:rPr>
          <w:rFonts w:ascii="Arial" w:hAnsi="Arial" w:cs="Arial"/>
        </w:rPr>
        <w:t xml:space="preserve"> </w:t>
      </w:r>
      <w:proofErr w:type="spellStart"/>
      <w:r w:rsidRPr="008901D1">
        <w:rPr>
          <w:rFonts w:ascii="Arial" w:hAnsi="Arial" w:cs="Arial"/>
        </w:rPr>
        <w:t>vyks</w:t>
      </w:r>
      <w:proofErr w:type="spellEnd"/>
      <w:r w:rsidRPr="008901D1">
        <w:rPr>
          <w:rFonts w:ascii="Arial" w:hAnsi="Arial" w:cs="Arial"/>
        </w:rPr>
        <w:t xml:space="preserve"> </w:t>
      </w:r>
      <w:proofErr w:type="spellStart"/>
      <w:r w:rsidRPr="008901D1">
        <w:rPr>
          <w:rFonts w:ascii="Arial" w:hAnsi="Arial" w:cs="Arial"/>
        </w:rPr>
        <w:t>Tiekėjo</w:t>
      </w:r>
      <w:proofErr w:type="spellEnd"/>
      <w:r w:rsidRPr="008901D1">
        <w:rPr>
          <w:rFonts w:ascii="Arial" w:hAnsi="Arial" w:cs="Arial"/>
        </w:rPr>
        <w:t xml:space="preserve"> </w:t>
      </w:r>
      <w:proofErr w:type="spellStart"/>
      <w:r w:rsidRPr="008901D1">
        <w:rPr>
          <w:rFonts w:ascii="Arial" w:hAnsi="Arial" w:cs="Arial"/>
        </w:rPr>
        <w:t>išnuomotu</w:t>
      </w:r>
      <w:proofErr w:type="spellEnd"/>
      <w:r w:rsidRPr="008901D1">
        <w:rPr>
          <w:rFonts w:ascii="Arial" w:hAnsi="Arial" w:cs="Arial"/>
        </w:rPr>
        <w:t xml:space="preserve"> </w:t>
      </w:r>
      <w:proofErr w:type="spellStart"/>
      <w:r w:rsidRPr="008901D1">
        <w:rPr>
          <w:rFonts w:ascii="Arial" w:hAnsi="Arial" w:cs="Arial"/>
        </w:rPr>
        <w:t>transportu</w:t>
      </w:r>
      <w:proofErr w:type="spellEnd"/>
      <w:r w:rsidRPr="008901D1">
        <w:rPr>
          <w:rFonts w:ascii="Arial" w:hAnsi="Arial" w:cs="Arial"/>
        </w:rPr>
        <w:t xml:space="preserve"> (</w:t>
      </w:r>
      <w:proofErr w:type="spellStart"/>
      <w:r w:rsidRPr="008901D1">
        <w:rPr>
          <w:rFonts w:ascii="Arial" w:hAnsi="Arial" w:cs="Arial"/>
        </w:rPr>
        <w:t>autobusu</w:t>
      </w:r>
      <w:proofErr w:type="spellEnd"/>
      <w:r w:rsidRPr="008901D1">
        <w:rPr>
          <w:rFonts w:ascii="Arial" w:hAnsi="Arial" w:cs="Arial"/>
        </w:rPr>
        <w:t xml:space="preserve">), </w:t>
      </w:r>
      <w:proofErr w:type="spellStart"/>
      <w:r w:rsidRPr="008901D1">
        <w:rPr>
          <w:rFonts w:ascii="Arial" w:hAnsi="Arial" w:cs="Arial"/>
        </w:rPr>
        <w:t>ar</w:t>
      </w:r>
      <w:proofErr w:type="spellEnd"/>
      <w:r w:rsidRPr="008901D1">
        <w:rPr>
          <w:rFonts w:ascii="Arial" w:hAnsi="Arial" w:cs="Arial"/>
        </w:rPr>
        <w:t xml:space="preserve"> </w:t>
      </w:r>
      <w:proofErr w:type="spellStart"/>
      <w:r w:rsidRPr="008901D1">
        <w:rPr>
          <w:rFonts w:ascii="Arial" w:hAnsi="Arial" w:cs="Arial"/>
        </w:rPr>
        <w:t>savarankiškai</w:t>
      </w:r>
      <w:proofErr w:type="spellEnd"/>
      <w:r w:rsidRPr="008901D1">
        <w:rPr>
          <w:rFonts w:ascii="Arial" w:hAnsi="Arial" w:cs="Arial"/>
        </w:rPr>
        <w:t xml:space="preserve"> </w:t>
      </w:r>
      <w:proofErr w:type="spellStart"/>
      <w:r w:rsidRPr="008901D1">
        <w:rPr>
          <w:rFonts w:ascii="Arial" w:hAnsi="Arial" w:cs="Arial"/>
        </w:rPr>
        <w:t>automobiliu</w:t>
      </w:r>
      <w:proofErr w:type="spellEnd"/>
      <w:r w:rsidRPr="008901D1">
        <w:rPr>
          <w:rFonts w:ascii="Arial" w:hAnsi="Arial" w:cs="Arial"/>
        </w:rPr>
        <w:t xml:space="preserve">. </w:t>
      </w:r>
    </w:p>
    <w:p w14:paraId="7FAC45A8" w14:textId="77777777" w:rsidR="008901D1" w:rsidRPr="008901D1" w:rsidRDefault="008901D1" w:rsidP="002279E4">
      <w:pPr>
        <w:pStyle w:val="Sraopastraipa"/>
        <w:jc w:val="both"/>
        <w:rPr>
          <w:rFonts w:ascii="Arial" w:hAnsi="Arial" w:cs="Arial"/>
        </w:rPr>
      </w:pPr>
    </w:p>
    <w:p w14:paraId="58870DF9" w14:textId="3AB863A4" w:rsidR="005B3EB9" w:rsidRPr="005B3EB9" w:rsidRDefault="005B3EB9" w:rsidP="002279E4">
      <w:pPr>
        <w:pStyle w:val="Sraopastraipa"/>
        <w:numPr>
          <w:ilvl w:val="0"/>
          <w:numId w:val="18"/>
        </w:numPr>
        <w:jc w:val="both"/>
        <w:rPr>
          <w:rFonts w:ascii="Arial" w:hAnsi="Arial" w:cs="Arial"/>
        </w:rPr>
      </w:pPr>
      <w:r w:rsidRPr="005B3EB9">
        <w:rPr>
          <w:rFonts w:ascii="Arial" w:hAnsi="Arial" w:cs="Arial"/>
        </w:rPr>
        <w:t xml:space="preserve">REIKALAVIMAI TVARUMO INICIATYVAI (MIŠKASODŽIUI) </w:t>
      </w:r>
      <w:r>
        <w:rPr>
          <w:rFonts w:ascii="Arial" w:hAnsi="Arial" w:cs="Arial"/>
        </w:rPr>
        <w:br/>
      </w:r>
    </w:p>
    <w:p w14:paraId="0EF92CB4" w14:textId="05F03EF9" w:rsidR="008901D1" w:rsidRPr="005B3EB9" w:rsidRDefault="008901D1" w:rsidP="002279E4">
      <w:pPr>
        <w:pStyle w:val="Sraopastraipa"/>
        <w:numPr>
          <w:ilvl w:val="1"/>
          <w:numId w:val="18"/>
        </w:numPr>
        <w:jc w:val="both"/>
        <w:rPr>
          <w:rFonts w:ascii="Arial" w:hAnsi="Arial" w:cs="Arial"/>
        </w:rPr>
      </w:pPr>
      <w:proofErr w:type="spellStart"/>
      <w:r w:rsidRPr="005B3EB9">
        <w:rPr>
          <w:rFonts w:ascii="Arial" w:hAnsi="Arial" w:cs="Arial"/>
        </w:rPr>
        <w:t>Tvarumas</w:t>
      </w:r>
      <w:proofErr w:type="spellEnd"/>
      <w:r w:rsidRPr="005B3EB9">
        <w:rPr>
          <w:rFonts w:ascii="Arial" w:hAnsi="Arial" w:cs="Arial"/>
        </w:rPr>
        <w:t xml:space="preserve"> </w:t>
      </w:r>
      <w:proofErr w:type="spellStart"/>
      <w:r w:rsidRPr="005B3EB9">
        <w:rPr>
          <w:rFonts w:ascii="Arial" w:hAnsi="Arial" w:cs="Arial"/>
        </w:rPr>
        <w:t>yra</w:t>
      </w:r>
      <w:proofErr w:type="spellEnd"/>
      <w:r w:rsidRPr="005B3EB9">
        <w:rPr>
          <w:rFonts w:ascii="Arial" w:hAnsi="Arial" w:cs="Arial"/>
        </w:rPr>
        <w:t xml:space="preserve"> </w:t>
      </w:r>
      <w:proofErr w:type="spellStart"/>
      <w:r w:rsidRPr="005B3EB9">
        <w:rPr>
          <w:rFonts w:ascii="Arial" w:hAnsi="Arial" w:cs="Arial"/>
        </w:rPr>
        <w:t>vienas</w:t>
      </w:r>
      <w:proofErr w:type="spellEnd"/>
      <w:r w:rsidRPr="005B3EB9">
        <w:rPr>
          <w:rFonts w:ascii="Arial" w:hAnsi="Arial" w:cs="Arial"/>
        </w:rPr>
        <w:t xml:space="preserve"> </w:t>
      </w:r>
      <w:proofErr w:type="spellStart"/>
      <w:r w:rsidRPr="005B3EB9">
        <w:rPr>
          <w:rFonts w:ascii="Arial" w:hAnsi="Arial" w:cs="Arial"/>
        </w:rPr>
        <w:t>iš</w:t>
      </w:r>
      <w:proofErr w:type="spellEnd"/>
      <w:r w:rsidRPr="005B3EB9">
        <w:rPr>
          <w:rFonts w:ascii="Arial" w:hAnsi="Arial" w:cs="Arial"/>
        </w:rPr>
        <w:t xml:space="preserve"> </w:t>
      </w:r>
      <w:proofErr w:type="spellStart"/>
      <w:r w:rsidRPr="005B3EB9">
        <w:rPr>
          <w:rFonts w:ascii="Arial" w:hAnsi="Arial" w:cs="Arial"/>
        </w:rPr>
        <w:t>Perkančiojo</w:t>
      </w:r>
      <w:proofErr w:type="spellEnd"/>
      <w:r w:rsidRPr="005B3EB9">
        <w:rPr>
          <w:rFonts w:ascii="Arial" w:hAnsi="Arial" w:cs="Arial"/>
        </w:rPr>
        <w:t xml:space="preserve"> </w:t>
      </w:r>
      <w:proofErr w:type="spellStart"/>
      <w:r w:rsidRPr="005B3EB9">
        <w:rPr>
          <w:rFonts w:ascii="Arial" w:hAnsi="Arial" w:cs="Arial"/>
        </w:rPr>
        <w:t>subjekto</w:t>
      </w:r>
      <w:proofErr w:type="spellEnd"/>
      <w:r w:rsidRPr="005B3EB9">
        <w:rPr>
          <w:rFonts w:ascii="Arial" w:hAnsi="Arial" w:cs="Arial"/>
        </w:rPr>
        <w:t xml:space="preserve"> </w:t>
      </w:r>
      <w:proofErr w:type="spellStart"/>
      <w:r w:rsidRPr="005B3EB9">
        <w:rPr>
          <w:rFonts w:ascii="Arial" w:hAnsi="Arial" w:cs="Arial"/>
        </w:rPr>
        <w:t>prioritetų</w:t>
      </w:r>
      <w:proofErr w:type="spellEnd"/>
      <w:r w:rsidRPr="005B3EB9">
        <w:rPr>
          <w:rFonts w:ascii="Arial" w:hAnsi="Arial" w:cs="Arial"/>
        </w:rPr>
        <w:t xml:space="preserve">, </w:t>
      </w:r>
      <w:proofErr w:type="spellStart"/>
      <w:r w:rsidRPr="005B3EB9">
        <w:rPr>
          <w:rFonts w:ascii="Arial" w:hAnsi="Arial" w:cs="Arial"/>
        </w:rPr>
        <w:t>todėl</w:t>
      </w:r>
      <w:proofErr w:type="spellEnd"/>
      <w:r w:rsidRPr="005B3EB9">
        <w:rPr>
          <w:rFonts w:ascii="Arial" w:hAnsi="Arial" w:cs="Arial"/>
        </w:rPr>
        <w:t xml:space="preserve"> </w:t>
      </w:r>
      <w:proofErr w:type="spellStart"/>
      <w:r w:rsidRPr="005B3EB9">
        <w:rPr>
          <w:rFonts w:ascii="Arial" w:hAnsi="Arial" w:cs="Arial"/>
        </w:rPr>
        <w:t>svarbu</w:t>
      </w:r>
      <w:proofErr w:type="spellEnd"/>
      <w:r w:rsidRPr="005B3EB9">
        <w:rPr>
          <w:rFonts w:ascii="Arial" w:hAnsi="Arial" w:cs="Arial"/>
        </w:rPr>
        <w:t xml:space="preserve">, </w:t>
      </w:r>
      <w:proofErr w:type="spellStart"/>
      <w:r w:rsidRPr="005B3EB9">
        <w:rPr>
          <w:rFonts w:ascii="Arial" w:hAnsi="Arial" w:cs="Arial"/>
        </w:rPr>
        <w:t>kad</w:t>
      </w:r>
      <w:proofErr w:type="spellEnd"/>
      <w:r w:rsidRPr="005B3EB9">
        <w:rPr>
          <w:rFonts w:ascii="Arial" w:hAnsi="Arial" w:cs="Arial"/>
        </w:rPr>
        <w:t xml:space="preserve"> </w:t>
      </w:r>
      <w:proofErr w:type="spellStart"/>
      <w:r w:rsidRPr="005B3EB9">
        <w:rPr>
          <w:rFonts w:ascii="Arial" w:hAnsi="Arial" w:cs="Arial"/>
        </w:rPr>
        <w:t>vykdoma</w:t>
      </w:r>
      <w:proofErr w:type="spellEnd"/>
      <w:r w:rsidRPr="005B3EB9">
        <w:rPr>
          <w:rFonts w:ascii="Arial" w:hAnsi="Arial" w:cs="Arial"/>
        </w:rPr>
        <w:t xml:space="preserve"> </w:t>
      </w:r>
      <w:proofErr w:type="spellStart"/>
      <w:r w:rsidRPr="005B3EB9">
        <w:rPr>
          <w:rFonts w:ascii="Arial" w:hAnsi="Arial" w:cs="Arial"/>
        </w:rPr>
        <w:t>veikla</w:t>
      </w:r>
      <w:proofErr w:type="spellEnd"/>
      <w:r w:rsidRPr="005B3EB9">
        <w:rPr>
          <w:rFonts w:ascii="Arial" w:hAnsi="Arial" w:cs="Arial"/>
        </w:rPr>
        <w:t xml:space="preserve"> </w:t>
      </w:r>
      <w:proofErr w:type="spellStart"/>
      <w:r w:rsidRPr="005B3EB9">
        <w:rPr>
          <w:rFonts w:ascii="Arial" w:hAnsi="Arial" w:cs="Arial"/>
        </w:rPr>
        <w:t>turėtų</w:t>
      </w:r>
      <w:proofErr w:type="spellEnd"/>
      <w:r w:rsidRPr="005B3EB9">
        <w:rPr>
          <w:rFonts w:ascii="Arial" w:hAnsi="Arial" w:cs="Arial"/>
        </w:rPr>
        <w:t xml:space="preserve"> </w:t>
      </w:r>
      <w:proofErr w:type="spellStart"/>
      <w:r w:rsidRPr="005B3EB9">
        <w:rPr>
          <w:rFonts w:ascii="Arial" w:hAnsi="Arial" w:cs="Arial"/>
        </w:rPr>
        <w:t>kuo</w:t>
      </w:r>
      <w:proofErr w:type="spellEnd"/>
      <w:r w:rsidRPr="005B3EB9">
        <w:rPr>
          <w:rFonts w:ascii="Arial" w:hAnsi="Arial" w:cs="Arial"/>
        </w:rPr>
        <w:t xml:space="preserve"> </w:t>
      </w:r>
      <w:proofErr w:type="spellStart"/>
      <w:r w:rsidRPr="005B3EB9">
        <w:rPr>
          <w:rFonts w:ascii="Arial" w:hAnsi="Arial" w:cs="Arial"/>
        </w:rPr>
        <w:t>mažiau</w:t>
      </w:r>
      <w:proofErr w:type="spellEnd"/>
      <w:r w:rsidRPr="005B3EB9">
        <w:rPr>
          <w:rFonts w:ascii="Arial" w:hAnsi="Arial" w:cs="Arial"/>
        </w:rPr>
        <w:t xml:space="preserve"> </w:t>
      </w:r>
      <w:proofErr w:type="spellStart"/>
      <w:r w:rsidRPr="005B3EB9">
        <w:rPr>
          <w:rFonts w:ascii="Arial" w:hAnsi="Arial" w:cs="Arial"/>
        </w:rPr>
        <w:t>neigiamos</w:t>
      </w:r>
      <w:proofErr w:type="spellEnd"/>
      <w:r w:rsidRPr="005B3EB9">
        <w:rPr>
          <w:rFonts w:ascii="Arial" w:hAnsi="Arial" w:cs="Arial"/>
        </w:rPr>
        <w:t xml:space="preserve"> </w:t>
      </w:r>
      <w:proofErr w:type="spellStart"/>
      <w:r w:rsidRPr="005B3EB9">
        <w:rPr>
          <w:rFonts w:ascii="Arial" w:hAnsi="Arial" w:cs="Arial"/>
        </w:rPr>
        <w:t>įtakos</w:t>
      </w:r>
      <w:proofErr w:type="spellEnd"/>
      <w:r w:rsidRPr="005B3EB9">
        <w:rPr>
          <w:rFonts w:ascii="Arial" w:hAnsi="Arial" w:cs="Arial"/>
        </w:rPr>
        <w:t xml:space="preserve"> </w:t>
      </w:r>
      <w:proofErr w:type="spellStart"/>
      <w:r w:rsidRPr="005B3EB9">
        <w:rPr>
          <w:rFonts w:ascii="Arial" w:hAnsi="Arial" w:cs="Arial"/>
        </w:rPr>
        <w:t>gamtai</w:t>
      </w:r>
      <w:proofErr w:type="spellEnd"/>
      <w:r w:rsidRPr="005B3EB9">
        <w:rPr>
          <w:rFonts w:ascii="Arial" w:hAnsi="Arial" w:cs="Arial"/>
        </w:rPr>
        <w:t xml:space="preserve"> </w:t>
      </w:r>
      <w:proofErr w:type="spellStart"/>
      <w:r w:rsidRPr="005B3EB9">
        <w:rPr>
          <w:rFonts w:ascii="Arial" w:hAnsi="Arial" w:cs="Arial"/>
        </w:rPr>
        <w:t>ir</w:t>
      </w:r>
      <w:proofErr w:type="spellEnd"/>
      <w:r w:rsidRPr="005B3EB9">
        <w:rPr>
          <w:rFonts w:ascii="Arial" w:hAnsi="Arial" w:cs="Arial"/>
        </w:rPr>
        <w:t xml:space="preserve"> </w:t>
      </w:r>
      <w:proofErr w:type="spellStart"/>
      <w:r w:rsidRPr="005B3EB9">
        <w:rPr>
          <w:rFonts w:ascii="Arial" w:hAnsi="Arial" w:cs="Arial"/>
        </w:rPr>
        <w:t>aplinkai</w:t>
      </w:r>
      <w:proofErr w:type="spellEnd"/>
      <w:r w:rsidRPr="005B3EB9">
        <w:rPr>
          <w:rFonts w:ascii="Arial" w:hAnsi="Arial" w:cs="Arial"/>
        </w:rPr>
        <w:t xml:space="preserve">. </w:t>
      </w:r>
      <w:proofErr w:type="spellStart"/>
      <w:r w:rsidRPr="005B3EB9">
        <w:rPr>
          <w:rFonts w:ascii="Arial" w:hAnsi="Arial" w:cs="Arial"/>
        </w:rPr>
        <w:t>Vykdant</w:t>
      </w:r>
      <w:proofErr w:type="spellEnd"/>
      <w:r w:rsidRPr="005B3EB9">
        <w:rPr>
          <w:rFonts w:ascii="Arial" w:hAnsi="Arial" w:cs="Arial"/>
        </w:rPr>
        <w:t xml:space="preserve"> </w:t>
      </w:r>
      <w:proofErr w:type="spellStart"/>
      <w:r w:rsidRPr="005B3EB9">
        <w:rPr>
          <w:rFonts w:ascii="Arial" w:hAnsi="Arial" w:cs="Arial"/>
        </w:rPr>
        <w:t>strateginius</w:t>
      </w:r>
      <w:proofErr w:type="spellEnd"/>
      <w:r w:rsidRPr="005B3EB9">
        <w:rPr>
          <w:rFonts w:ascii="Arial" w:hAnsi="Arial" w:cs="Arial"/>
        </w:rPr>
        <w:t xml:space="preserve"> </w:t>
      </w:r>
      <w:proofErr w:type="spellStart"/>
      <w:r w:rsidRPr="005B3EB9">
        <w:rPr>
          <w:rFonts w:ascii="Arial" w:hAnsi="Arial" w:cs="Arial"/>
        </w:rPr>
        <w:t>projektus</w:t>
      </w:r>
      <w:proofErr w:type="spellEnd"/>
      <w:r w:rsidRPr="005B3EB9">
        <w:rPr>
          <w:rFonts w:ascii="Arial" w:hAnsi="Arial" w:cs="Arial"/>
        </w:rPr>
        <w:t xml:space="preserve">, </w:t>
      </w:r>
      <w:proofErr w:type="spellStart"/>
      <w:r w:rsidRPr="005B3EB9">
        <w:rPr>
          <w:rFonts w:ascii="Arial" w:hAnsi="Arial" w:cs="Arial"/>
        </w:rPr>
        <w:t>pavyzdžiui</w:t>
      </w:r>
      <w:proofErr w:type="spellEnd"/>
      <w:r w:rsidRPr="005B3EB9">
        <w:rPr>
          <w:rFonts w:ascii="Arial" w:hAnsi="Arial" w:cs="Arial"/>
        </w:rPr>
        <w:t xml:space="preserve">, </w:t>
      </w:r>
      <w:proofErr w:type="spellStart"/>
      <w:r w:rsidRPr="005B3EB9">
        <w:rPr>
          <w:rFonts w:ascii="Arial" w:hAnsi="Arial" w:cs="Arial"/>
        </w:rPr>
        <w:t>tiesiant</w:t>
      </w:r>
      <w:proofErr w:type="spellEnd"/>
      <w:r w:rsidRPr="005B3EB9">
        <w:rPr>
          <w:rFonts w:ascii="Arial" w:hAnsi="Arial" w:cs="Arial"/>
        </w:rPr>
        <w:t xml:space="preserve"> </w:t>
      </w:r>
      <w:proofErr w:type="spellStart"/>
      <w:r w:rsidRPr="005B3EB9">
        <w:rPr>
          <w:rFonts w:ascii="Arial" w:hAnsi="Arial" w:cs="Arial"/>
        </w:rPr>
        <w:t>linijas</w:t>
      </w:r>
      <w:proofErr w:type="spellEnd"/>
      <w:r w:rsidRPr="005B3EB9">
        <w:rPr>
          <w:rFonts w:ascii="Arial" w:hAnsi="Arial" w:cs="Arial"/>
        </w:rPr>
        <w:t xml:space="preserve"> per </w:t>
      </w:r>
      <w:proofErr w:type="spellStart"/>
      <w:r w:rsidRPr="005B3EB9">
        <w:rPr>
          <w:rFonts w:ascii="Arial" w:hAnsi="Arial" w:cs="Arial"/>
        </w:rPr>
        <w:t>mišką</w:t>
      </w:r>
      <w:proofErr w:type="spellEnd"/>
      <w:r w:rsidRPr="005B3EB9">
        <w:rPr>
          <w:rFonts w:ascii="Arial" w:hAnsi="Arial" w:cs="Arial"/>
        </w:rPr>
        <w:t xml:space="preserve">, </w:t>
      </w:r>
      <w:proofErr w:type="spellStart"/>
      <w:r w:rsidRPr="005B3EB9">
        <w:rPr>
          <w:rFonts w:ascii="Arial" w:hAnsi="Arial" w:cs="Arial"/>
        </w:rPr>
        <w:t>įtaka</w:t>
      </w:r>
      <w:proofErr w:type="spellEnd"/>
      <w:r w:rsidRPr="005B3EB9">
        <w:rPr>
          <w:rFonts w:ascii="Arial" w:hAnsi="Arial" w:cs="Arial"/>
        </w:rPr>
        <w:t xml:space="preserve"> </w:t>
      </w:r>
      <w:proofErr w:type="spellStart"/>
      <w:r w:rsidRPr="005B3EB9">
        <w:rPr>
          <w:rFonts w:ascii="Arial" w:hAnsi="Arial" w:cs="Arial"/>
        </w:rPr>
        <w:t>aplinkai</w:t>
      </w:r>
      <w:proofErr w:type="spellEnd"/>
      <w:r w:rsidRPr="005B3EB9">
        <w:rPr>
          <w:rFonts w:ascii="Arial" w:hAnsi="Arial" w:cs="Arial"/>
        </w:rPr>
        <w:t xml:space="preserve"> </w:t>
      </w:r>
      <w:proofErr w:type="spellStart"/>
      <w:r w:rsidRPr="005B3EB9">
        <w:rPr>
          <w:rFonts w:ascii="Arial" w:hAnsi="Arial" w:cs="Arial"/>
        </w:rPr>
        <w:t>neišvengiama</w:t>
      </w:r>
      <w:proofErr w:type="spellEnd"/>
      <w:r w:rsidRPr="005B3EB9">
        <w:rPr>
          <w:rFonts w:ascii="Arial" w:hAnsi="Arial" w:cs="Arial"/>
        </w:rPr>
        <w:t xml:space="preserve">, </w:t>
      </w:r>
      <w:proofErr w:type="spellStart"/>
      <w:r w:rsidRPr="005B3EB9">
        <w:rPr>
          <w:rFonts w:ascii="Arial" w:hAnsi="Arial" w:cs="Arial"/>
        </w:rPr>
        <w:t>todėl</w:t>
      </w:r>
      <w:proofErr w:type="spellEnd"/>
      <w:r w:rsidRPr="005B3EB9">
        <w:rPr>
          <w:rFonts w:ascii="Arial" w:hAnsi="Arial" w:cs="Arial"/>
        </w:rPr>
        <w:t xml:space="preserve"> </w:t>
      </w:r>
      <w:proofErr w:type="spellStart"/>
      <w:r w:rsidRPr="005B3EB9">
        <w:rPr>
          <w:rFonts w:ascii="Arial" w:hAnsi="Arial" w:cs="Arial"/>
        </w:rPr>
        <w:t>Perkančiojo</w:t>
      </w:r>
      <w:proofErr w:type="spellEnd"/>
      <w:r w:rsidRPr="005B3EB9">
        <w:rPr>
          <w:rFonts w:ascii="Arial" w:hAnsi="Arial" w:cs="Arial"/>
        </w:rPr>
        <w:t xml:space="preserve"> </w:t>
      </w:r>
      <w:proofErr w:type="spellStart"/>
      <w:r w:rsidRPr="005B3EB9">
        <w:rPr>
          <w:rFonts w:ascii="Arial" w:hAnsi="Arial" w:cs="Arial"/>
        </w:rPr>
        <w:t>subjekto</w:t>
      </w:r>
      <w:proofErr w:type="spellEnd"/>
      <w:r w:rsidRPr="005B3EB9">
        <w:rPr>
          <w:rFonts w:ascii="Arial" w:hAnsi="Arial" w:cs="Arial"/>
        </w:rPr>
        <w:t xml:space="preserve"> </w:t>
      </w:r>
      <w:proofErr w:type="spellStart"/>
      <w:r w:rsidRPr="005B3EB9">
        <w:rPr>
          <w:rFonts w:ascii="Arial" w:hAnsi="Arial" w:cs="Arial"/>
        </w:rPr>
        <w:t>komanda</w:t>
      </w:r>
      <w:proofErr w:type="spellEnd"/>
      <w:r w:rsidRPr="005B3EB9">
        <w:rPr>
          <w:rFonts w:ascii="Arial" w:hAnsi="Arial" w:cs="Arial"/>
        </w:rPr>
        <w:t xml:space="preserve"> </w:t>
      </w:r>
      <w:proofErr w:type="spellStart"/>
      <w:r w:rsidRPr="005B3EB9">
        <w:rPr>
          <w:rFonts w:ascii="Arial" w:hAnsi="Arial" w:cs="Arial"/>
        </w:rPr>
        <w:t>siekia</w:t>
      </w:r>
      <w:proofErr w:type="spellEnd"/>
      <w:r w:rsidRPr="005B3EB9">
        <w:rPr>
          <w:rFonts w:ascii="Arial" w:hAnsi="Arial" w:cs="Arial"/>
        </w:rPr>
        <w:t xml:space="preserve"> </w:t>
      </w:r>
      <w:proofErr w:type="spellStart"/>
      <w:r w:rsidRPr="005B3EB9">
        <w:rPr>
          <w:rFonts w:ascii="Arial" w:hAnsi="Arial" w:cs="Arial"/>
        </w:rPr>
        <w:t>prisidėti</w:t>
      </w:r>
      <w:proofErr w:type="spellEnd"/>
      <w:r w:rsidRPr="005B3EB9">
        <w:rPr>
          <w:rFonts w:ascii="Arial" w:hAnsi="Arial" w:cs="Arial"/>
        </w:rPr>
        <w:t xml:space="preserve"> </w:t>
      </w:r>
      <w:proofErr w:type="spellStart"/>
      <w:r w:rsidRPr="005B3EB9">
        <w:rPr>
          <w:rFonts w:ascii="Arial" w:hAnsi="Arial" w:cs="Arial"/>
        </w:rPr>
        <w:t>atkuriant</w:t>
      </w:r>
      <w:proofErr w:type="spellEnd"/>
      <w:r w:rsidRPr="005B3EB9">
        <w:rPr>
          <w:rFonts w:ascii="Arial" w:hAnsi="Arial" w:cs="Arial"/>
        </w:rPr>
        <w:t xml:space="preserve"> </w:t>
      </w:r>
      <w:proofErr w:type="spellStart"/>
      <w:r w:rsidRPr="005B3EB9">
        <w:rPr>
          <w:rFonts w:ascii="Arial" w:hAnsi="Arial" w:cs="Arial"/>
        </w:rPr>
        <w:t>mišką</w:t>
      </w:r>
      <w:proofErr w:type="spellEnd"/>
      <w:r w:rsidRPr="005B3EB9">
        <w:rPr>
          <w:rFonts w:ascii="Arial" w:hAnsi="Arial" w:cs="Arial"/>
        </w:rPr>
        <w:t xml:space="preserve"> – </w:t>
      </w:r>
      <w:proofErr w:type="spellStart"/>
      <w:r w:rsidRPr="005B3EB9">
        <w:rPr>
          <w:rFonts w:ascii="Arial" w:hAnsi="Arial" w:cs="Arial"/>
        </w:rPr>
        <w:t>jį</w:t>
      </w:r>
      <w:proofErr w:type="spellEnd"/>
      <w:r w:rsidRPr="005B3EB9">
        <w:rPr>
          <w:rFonts w:ascii="Arial" w:hAnsi="Arial" w:cs="Arial"/>
        </w:rPr>
        <w:t xml:space="preserve"> </w:t>
      </w:r>
      <w:proofErr w:type="spellStart"/>
      <w:r w:rsidRPr="005B3EB9">
        <w:rPr>
          <w:rFonts w:ascii="Arial" w:hAnsi="Arial" w:cs="Arial"/>
        </w:rPr>
        <w:t>sodinant</w:t>
      </w:r>
      <w:proofErr w:type="spellEnd"/>
      <w:r w:rsidRPr="005B3EB9">
        <w:rPr>
          <w:rFonts w:ascii="Arial" w:hAnsi="Arial" w:cs="Arial"/>
        </w:rPr>
        <w:t xml:space="preserve">. </w:t>
      </w:r>
      <w:proofErr w:type="spellStart"/>
      <w:r w:rsidRPr="005B3EB9">
        <w:rPr>
          <w:rFonts w:ascii="Arial" w:hAnsi="Arial" w:cs="Arial"/>
        </w:rPr>
        <w:t>Miškasodžio</w:t>
      </w:r>
      <w:proofErr w:type="spellEnd"/>
      <w:r w:rsidRPr="005B3EB9">
        <w:rPr>
          <w:rFonts w:ascii="Arial" w:hAnsi="Arial" w:cs="Arial"/>
        </w:rPr>
        <w:t xml:space="preserve"> </w:t>
      </w:r>
      <w:proofErr w:type="spellStart"/>
      <w:r w:rsidRPr="005B3EB9">
        <w:rPr>
          <w:rFonts w:ascii="Arial" w:hAnsi="Arial" w:cs="Arial"/>
        </w:rPr>
        <w:t>iniciatyvą</w:t>
      </w:r>
      <w:proofErr w:type="spellEnd"/>
      <w:r w:rsidRPr="005B3EB9">
        <w:rPr>
          <w:rFonts w:ascii="Arial" w:hAnsi="Arial" w:cs="Arial"/>
        </w:rPr>
        <w:t xml:space="preserve"> </w:t>
      </w:r>
      <w:proofErr w:type="spellStart"/>
      <w:r w:rsidRPr="005B3EB9">
        <w:rPr>
          <w:rFonts w:ascii="Arial" w:hAnsi="Arial" w:cs="Arial"/>
        </w:rPr>
        <w:t>kartu</w:t>
      </w:r>
      <w:proofErr w:type="spellEnd"/>
      <w:r w:rsidRPr="005B3EB9">
        <w:rPr>
          <w:rFonts w:ascii="Arial" w:hAnsi="Arial" w:cs="Arial"/>
        </w:rPr>
        <w:t xml:space="preserve"> </w:t>
      </w:r>
      <w:proofErr w:type="spellStart"/>
      <w:r w:rsidRPr="005B3EB9">
        <w:rPr>
          <w:rFonts w:ascii="Arial" w:hAnsi="Arial" w:cs="Arial"/>
        </w:rPr>
        <w:t>su</w:t>
      </w:r>
      <w:proofErr w:type="spellEnd"/>
      <w:r w:rsidRPr="005B3EB9">
        <w:rPr>
          <w:rFonts w:ascii="Arial" w:hAnsi="Arial" w:cs="Arial"/>
        </w:rPr>
        <w:t xml:space="preserve"> </w:t>
      </w:r>
      <w:proofErr w:type="spellStart"/>
      <w:r w:rsidRPr="005B3EB9">
        <w:rPr>
          <w:rFonts w:ascii="Arial" w:hAnsi="Arial" w:cs="Arial"/>
        </w:rPr>
        <w:t>Perkančiojo</w:t>
      </w:r>
      <w:proofErr w:type="spellEnd"/>
      <w:r w:rsidRPr="005B3EB9">
        <w:rPr>
          <w:rFonts w:ascii="Arial" w:hAnsi="Arial" w:cs="Arial"/>
        </w:rPr>
        <w:t xml:space="preserve"> </w:t>
      </w:r>
      <w:proofErr w:type="spellStart"/>
      <w:r w:rsidRPr="005B3EB9">
        <w:rPr>
          <w:rFonts w:ascii="Arial" w:hAnsi="Arial" w:cs="Arial"/>
        </w:rPr>
        <w:t>subjekto</w:t>
      </w:r>
      <w:proofErr w:type="spellEnd"/>
      <w:r w:rsidRPr="005B3EB9">
        <w:rPr>
          <w:rFonts w:ascii="Arial" w:hAnsi="Arial" w:cs="Arial"/>
        </w:rPr>
        <w:t xml:space="preserve"> </w:t>
      </w:r>
      <w:proofErr w:type="spellStart"/>
      <w:r w:rsidRPr="005B3EB9">
        <w:rPr>
          <w:rFonts w:ascii="Arial" w:hAnsi="Arial" w:cs="Arial"/>
        </w:rPr>
        <w:t>darbuotojais</w:t>
      </w:r>
      <w:proofErr w:type="spellEnd"/>
      <w:r w:rsidRPr="005B3EB9">
        <w:rPr>
          <w:rFonts w:ascii="Arial" w:hAnsi="Arial" w:cs="Arial"/>
        </w:rPr>
        <w:t xml:space="preserve"> </w:t>
      </w:r>
      <w:proofErr w:type="spellStart"/>
      <w:r w:rsidRPr="005B3EB9">
        <w:rPr>
          <w:rFonts w:ascii="Arial" w:hAnsi="Arial" w:cs="Arial"/>
        </w:rPr>
        <w:t>plėtojama</w:t>
      </w:r>
      <w:proofErr w:type="spellEnd"/>
      <w:r w:rsidRPr="005B3EB9">
        <w:rPr>
          <w:rFonts w:ascii="Arial" w:hAnsi="Arial" w:cs="Arial"/>
        </w:rPr>
        <w:t xml:space="preserve"> </w:t>
      </w:r>
      <w:proofErr w:type="spellStart"/>
      <w:r w:rsidRPr="005B3EB9">
        <w:rPr>
          <w:rFonts w:ascii="Arial" w:hAnsi="Arial" w:cs="Arial"/>
        </w:rPr>
        <w:t>jau</w:t>
      </w:r>
      <w:proofErr w:type="spellEnd"/>
      <w:r w:rsidRPr="005B3EB9">
        <w:rPr>
          <w:rFonts w:ascii="Arial" w:hAnsi="Arial" w:cs="Arial"/>
        </w:rPr>
        <w:t xml:space="preserve"> </w:t>
      </w:r>
      <w:proofErr w:type="spellStart"/>
      <w:r w:rsidR="005B3EB9">
        <w:rPr>
          <w:rFonts w:ascii="Arial" w:hAnsi="Arial" w:cs="Arial"/>
        </w:rPr>
        <w:t>daugiau</w:t>
      </w:r>
      <w:proofErr w:type="spellEnd"/>
      <w:r w:rsidR="005B3EB9">
        <w:rPr>
          <w:rFonts w:ascii="Arial" w:hAnsi="Arial" w:cs="Arial"/>
        </w:rPr>
        <w:t xml:space="preserve"> </w:t>
      </w:r>
      <w:proofErr w:type="spellStart"/>
      <w:r w:rsidR="005B3EB9">
        <w:rPr>
          <w:rFonts w:ascii="Arial" w:hAnsi="Arial" w:cs="Arial"/>
        </w:rPr>
        <w:t>kaip</w:t>
      </w:r>
      <w:proofErr w:type="spellEnd"/>
      <w:r w:rsidR="005B3EB9">
        <w:rPr>
          <w:rFonts w:ascii="Arial" w:hAnsi="Arial" w:cs="Arial"/>
        </w:rPr>
        <w:t xml:space="preserve"> 10 met</w:t>
      </w:r>
      <w:r w:rsidR="005B3EB9">
        <w:rPr>
          <w:rFonts w:ascii="Arial" w:hAnsi="Arial" w:cs="Arial"/>
          <w:lang w:val="lt-LT"/>
        </w:rPr>
        <w:t>ų</w:t>
      </w:r>
      <w:r w:rsidRPr="005B3EB9">
        <w:rPr>
          <w:rFonts w:ascii="Arial" w:hAnsi="Arial" w:cs="Arial"/>
        </w:rPr>
        <w:t xml:space="preserve">. </w:t>
      </w:r>
    </w:p>
    <w:p w14:paraId="0834B3CF" w14:textId="2D0703D8" w:rsidR="008901D1" w:rsidRPr="008901D1" w:rsidRDefault="008901D1" w:rsidP="002279E4">
      <w:pPr>
        <w:pStyle w:val="Sraopastraipa"/>
        <w:numPr>
          <w:ilvl w:val="1"/>
          <w:numId w:val="18"/>
        </w:numPr>
        <w:jc w:val="both"/>
        <w:rPr>
          <w:rFonts w:ascii="Arial" w:hAnsi="Arial" w:cs="Arial"/>
        </w:rPr>
      </w:pPr>
      <w:proofErr w:type="spellStart"/>
      <w:r w:rsidRPr="008901D1">
        <w:rPr>
          <w:rFonts w:ascii="Arial" w:hAnsi="Arial" w:cs="Arial"/>
        </w:rPr>
        <w:t>Miškasodis</w:t>
      </w:r>
      <w:proofErr w:type="spellEnd"/>
      <w:r w:rsidRPr="008901D1">
        <w:rPr>
          <w:rFonts w:ascii="Arial" w:hAnsi="Arial" w:cs="Arial"/>
        </w:rPr>
        <w:t xml:space="preserve"> </w:t>
      </w:r>
      <w:proofErr w:type="spellStart"/>
      <w:r w:rsidRPr="008901D1">
        <w:rPr>
          <w:rFonts w:ascii="Arial" w:hAnsi="Arial" w:cs="Arial"/>
        </w:rPr>
        <w:t>taip</w:t>
      </w:r>
      <w:proofErr w:type="spellEnd"/>
      <w:r w:rsidRPr="008901D1">
        <w:rPr>
          <w:rFonts w:ascii="Arial" w:hAnsi="Arial" w:cs="Arial"/>
        </w:rPr>
        <w:t xml:space="preserve"> pat </w:t>
      </w:r>
      <w:proofErr w:type="spellStart"/>
      <w:r w:rsidRPr="008901D1">
        <w:rPr>
          <w:rFonts w:ascii="Arial" w:hAnsi="Arial" w:cs="Arial"/>
        </w:rPr>
        <w:t>svarbus</w:t>
      </w:r>
      <w:proofErr w:type="spellEnd"/>
      <w:r w:rsidRPr="008901D1">
        <w:rPr>
          <w:rFonts w:ascii="Arial" w:hAnsi="Arial" w:cs="Arial"/>
        </w:rPr>
        <w:t xml:space="preserve"> </w:t>
      </w:r>
      <w:proofErr w:type="spellStart"/>
      <w:r w:rsidRPr="008901D1">
        <w:rPr>
          <w:rFonts w:ascii="Arial" w:hAnsi="Arial" w:cs="Arial"/>
        </w:rPr>
        <w:t>Perkančiajam</w:t>
      </w:r>
      <w:proofErr w:type="spellEnd"/>
      <w:r w:rsidRPr="008901D1">
        <w:rPr>
          <w:rFonts w:ascii="Arial" w:hAnsi="Arial" w:cs="Arial"/>
        </w:rPr>
        <w:t xml:space="preserve"> </w:t>
      </w:r>
      <w:proofErr w:type="spellStart"/>
      <w:r w:rsidRPr="008901D1">
        <w:rPr>
          <w:rFonts w:ascii="Arial" w:hAnsi="Arial" w:cs="Arial"/>
        </w:rPr>
        <w:t>subjektui</w:t>
      </w:r>
      <w:proofErr w:type="spellEnd"/>
      <w:r w:rsidRPr="008901D1">
        <w:rPr>
          <w:rFonts w:ascii="Arial" w:hAnsi="Arial" w:cs="Arial"/>
        </w:rPr>
        <w:t xml:space="preserve"> </w:t>
      </w:r>
      <w:proofErr w:type="spellStart"/>
      <w:r w:rsidRPr="008901D1">
        <w:rPr>
          <w:rFonts w:ascii="Arial" w:hAnsi="Arial" w:cs="Arial"/>
        </w:rPr>
        <w:t>kaip</w:t>
      </w:r>
      <w:proofErr w:type="spellEnd"/>
      <w:r w:rsidRPr="008901D1">
        <w:rPr>
          <w:rFonts w:ascii="Arial" w:hAnsi="Arial" w:cs="Arial"/>
        </w:rPr>
        <w:t xml:space="preserve"> </w:t>
      </w:r>
      <w:proofErr w:type="spellStart"/>
      <w:r w:rsidRPr="008901D1">
        <w:rPr>
          <w:rFonts w:ascii="Arial" w:hAnsi="Arial" w:cs="Arial"/>
        </w:rPr>
        <w:t>komandos</w:t>
      </w:r>
      <w:proofErr w:type="spellEnd"/>
      <w:r w:rsidRPr="008901D1">
        <w:rPr>
          <w:rFonts w:ascii="Arial" w:hAnsi="Arial" w:cs="Arial"/>
        </w:rPr>
        <w:t xml:space="preserve"> </w:t>
      </w:r>
      <w:proofErr w:type="spellStart"/>
      <w:r w:rsidRPr="008901D1">
        <w:rPr>
          <w:rFonts w:ascii="Arial" w:hAnsi="Arial" w:cs="Arial"/>
        </w:rPr>
        <w:t>stiprinimo</w:t>
      </w:r>
      <w:proofErr w:type="spellEnd"/>
      <w:r w:rsidRPr="008901D1">
        <w:rPr>
          <w:rFonts w:ascii="Arial" w:hAnsi="Arial" w:cs="Arial"/>
        </w:rPr>
        <w:t xml:space="preserve"> </w:t>
      </w:r>
      <w:proofErr w:type="spellStart"/>
      <w:r w:rsidRPr="008901D1">
        <w:rPr>
          <w:rFonts w:ascii="Arial" w:hAnsi="Arial" w:cs="Arial"/>
        </w:rPr>
        <w:t>renginys</w:t>
      </w:r>
      <w:proofErr w:type="spellEnd"/>
      <w:r w:rsidRPr="008901D1">
        <w:rPr>
          <w:rFonts w:ascii="Arial" w:hAnsi="Arial" w:cs="Arial"/>
        </w:rPr>
        <w:t xml:space="preserve">. </w:t>
      </w:r>
    </w:p>
    <w:p w14:paraId="5FA36D37" w14:textId="012B4B31" w:rsidR="008901D1" w:rsidRPr="008901D1" w:rsidRDefault="008901D1" w:rsidP="002279E4">
      <w:pPr>
        <w:pStyle w:val="Sraopastraipa"/>
        <w:numPr>
          <w:ilvl w:val="1"/>
          <w:numId w:val="18"/>
        </w:numPr>
        <w:jc w:val="both"/>
        <w:rPr>
          <w:rFonts w:ascii="Arial" w:hAnsi="Arial" w:cs="Arial"/>
        </w:rPr>
      </w:pPr>
      <w:proofErr w:type="spellStart"/>
      <w:r w:rsidRPr="008901D1">
        <w:rPr>
          <w:rFonts w:ascii="Arial" w:hAnsi="Arial" w:cs="Arial"/>
        </w:rPr>
        <w:t>Tiekėjas</w:t>
      </w:r>
      <w:proofErr w:type="spellEnd"/>
      <w:r w:rsidRPr="008901D1">
        <w:rPr>
          <w:rFonts w:ascii="Arial" w:hAnsi="Arial" w:cs="Arial"/>
        </w:rPr>
        <w:t xml:space="preserve"> </w:t>
      </w:r>
      <w:proofErr w:type="spellStart"/>
      <w:r w:rsidRPr="008901D1">
        <w:rPr>
          <w:rFonts w:ascii="Arial" w:hAnsi="Arial" w:cs="Arial"/>
        </w:rPr>
        <w:t>turi</w:t>
      </w:r>
      <w:proofErr w:type="spellEnd"/>
      <w:r w:rsidRPr="008901D1">
        <w:rPr>
          <w:rFonts w:ascii="Arial" w:hAnsi="Arial" w:cs="Arial"/>
        </w:rPr>
        <w:t xml:space="preserve"> </w:t>
      </w:r>
      <w:proofErr w:type="spellStart"/>
      <w:r w:rsidRPr="008901D1">
        <w:rPr>
          <w:rFonts w:ascii="Arial" w:hAnsi="Arial" w:cs="Arial"/>
        </w:rPr>
        <w:t>suorganizuoti</w:t>
      </w:r>
      <w:proofErr w:type="spellEnd"/>
      <w:r w:rsidRPr="008901D1">
        <w:rPr>
          <w:rFonts w:ascii="Arial" w:hAnsi="Arial" w:cs="Arial"/>
        </w:rPr>
        <w:t xml:space="preserve"> </w:t>
      </w:r>
      <w:proofErr w:type="spellStart"/>
      <w:r w:rsidRPr="008901D1">
        <w:rPr>
          <w:rFonts w:ascii="Arial" w:hAnsi="Arial" w:cs="Arial"/>
        </w:rPr>
        <w:t>Miškasodį</w:t>
      </w:r>
      <w:proofErr w:type="spellEnd"/>
      <w:r w:rsidRPr="008901D1">
        <w:rPr>
          <w:rFonts w:ascii="Arial" w:hAnsi="Arial" w:cs="Arial"/>
        </w:rPr>
        <w:t xml:space="preserve"> </w:t>
      </w:r>
      <w:proofErr w:type="spellStart"/>
      <w:r w:rsidRPr="008901D1">
        <w:rPr>
          <w:rFonts w:ascii="Arial" w:hAnsi="Arial" w:cs="Arial"/>
        </w:rPr>
        <w:t>Perkančiojo</w:t>
      </w:r>
      <w:proofErr w:type="spellEnd"/>
      <w:r w:rsidRPr="008901D1">
        <w:rPr>
          <w:rFonts w:ascii="Arial" w:hAnsi="Arial" w:cs="Arial"/>
        </w:rPr>
        <w:t xml:space="preserve"> </w:t>
      </w:r>
      <w:proofErr w:type="spellStart"/>
      <w:r w:rsidRPr="008901D1">
        <w:rPr>
          <w:rFonts w:ascii="Arial" w:hAnsi="Arial" w:cs="Arial"/>
        </w:rPr>
        <w:t>subjekto</w:t>
      </w:r>
      <w:proofErr w:type="spellEnd"/>
      <w:r w:rsidRPr="008901D1">
        <w:rPr>
          <w:rFonts w:ascii="Arial" w:hAnsi="Arial" w:cs="Arial"/>
        </w:rPr>
        <w:t xml:space="preserve"> </w:t>
      </w:r>
      <w:proofErr w:type="spellStart"/>
      <w:r w:rsidRPr="008901D1">
        <w:rPr>
          <w:rFonts w:ascii="Arial" w:hAnsi="Arial" w:cs="Arial"/>
        </w:rPr>
        <w:t>darbuotojams</w:t>
      </w:r>
      <w:proofErr w:type="spellEnd"/>
      <w:r w:rsidRPr="008901D1">
        <w:rPr>
          <w:rFonts w:ascii="Arial" w:hAnsi="Arial" w:cs="Arial"/>
        </w:rPr>
        <w:t xml:space="preserve"> </w:t>
      </w:r>
      <w:proofErr w:type="spellStart"/>
      <w:r w:rsidRPr="008901D1">
        <w:rPr>
          <w:rFonts w:ascii="Arial" w:hAnsi="Arial" w:cs="Arial"/>
        </w:rPr>
        <w:t>ir</w:t>
      </w:r>
      <w:proofErr w:type="spellEnd"/>
      <w:r w:rsidRPr="008901D1">
        <w:rPr>
          <w:rFonts w:ascii="Arial" w:hAnsi="Arial" w:cs="Arial"/>
        </w:rPr>
        <w:t xml:space="preserve"> </w:t>
      </w:r>
      <w:proofErr w:type="spellStart"/>
      <w:r w:rsidRPr="008901D1">
        <w:rPr>
          <w:rFonts w:ascii="Arial" w:hAnsi="Arial" w:cs="Arial"/>
        </w:rPr>
        <w:t>jų</w:t>
      </w:r>
      <w:proofErr w:type="spellEnd"/>
      <w:r w:rsidRPr="008901D1">
        <w:rPr>
          <w:rFonts w:ascii="Arial" w:hAnsi="Arial" w:cs="Arial"/>
        </w:rPr>
        <w:t xml:space="preserve"> </w:t>
      </w:r>
      <w:proofErr w:type="spellStart"/>
      <w:r w:rsidRPr="008901D1">
        <w:rPr>
          <w:rFonts w:ascii="Arial" w:hAnsi="Arial" w:cs="Arial"/>
        </w:rPr>
        <w:t>vaikams</w:t>
      </w:r>
      <w:proofErr w:type="spellEnd"/>
      <w:r w:rsidRPr="008901D1">
        <w:rPr>
          <w:rFonts w:ascii="Arial" w:hAnsi="Arial" w:cs="Arial"/>
        </w:rPr>
        <w:t xml:space="preserve">. </w:t>
      </w:r>
      <w:proofErr w:type="spellStart"/>
      <w:r w:rsidRPr="008901D1">
        <w:rPr>
          <w:rFonts w:ascii="Arial" w:hAnsi="Arial" w:cs="Arial"/>
        </w:rPr>
        <w:t>Dalyvaujančių</w:t>
      </w:r>
      <w:proofErr w:type="spellEnd"/>
      <w:r w:rsidRPr="008901D1">
        <w:rPr>
          <w:rFonts w:ascii="Arial" w:hAnsi="Arial" w:cs="Arial"/>
        </w:rPr>
        <w:t xml:space="preserve"> </w:t>
      </w:r>
      <w:proofErr w:type="spellStart"/>
      <w:r w:rsidRPr="008901D1">
        <w:rPr>
          <w:rFonts w:ascii="Arial" w:hAnsi="Arial" w:cs="Arial"/>
        </w:rPr>
        <w:t>vaikų</w:t>
      </w:r>
      <w:proofErr w:type="spellEnd"/>
      <w:r w:rsidRPr="008901D1">
        <w:rPr>
          <w:rFonts w:ascii="Arial" w:hAnsi="Arial" w:cs="Arial"/>
        </w:rPr>
        <w:t xml:space="preserve"> </w:t>
      </w:r>
      <w:proofErr w:type="spellStart"/>
      <w:r w:rsidRPr="008901D1">
        <w:rPr>
          <w:rFonts w:ascii="Arial" w:hAnsi="Arial" w:cs="Arial"/>
        </w:rPr>
        <w:t>amžius</w:t>
      </w:r>
      <w:proofErr w:type="spellEnd"/>
      <w:r w:rsidRPr="008901D1">
        <w:rPr>
          <w:rFonts w:ascii="Arial" w:hAnsi="Arial" w:cs="Arial"/>
        </w:rPr>
        <w:t xml:space="preserve"> </w:t>
      </w:r>
      <w:proofErr w:type="spellStart"/>
      <w:r w:rsidRPr="008901D1">
        <w:rPr>
          <w:rFonts w:ascii="Arial" w:hAnsi="Arial" w:cs="Arial"/>
        </w:rPr>
        <w:t>neribojamas</w:t>
      </w:r>
      <w:proofErr w:type="spellEnd"/>
      <w:r w:rsidRPr="008901D1">
        <w:rPr>
          <w:rFonts w:ascii="Arial" w:hAnsi="Arial" w:cs="Arial"/>
        </w:rPr>
        <w:t xml:space="preserve">. </w:t>
      </w:r>
    </w:p>
    <w:p w14:paraId="1BA1B58B" w14:textId="51545976" w:rsidR="008901D1" w:rsidRPr="008901D1" w:rsidRDefault="008901D1" w:rsidP="002279E4">
      <w:pPr>
        <w:pStyle w:val="Sraopastraipa"/>
        <w:numPr>
          <w:ilvl w:val="1"/>
          <w:numId w:val="18"/>
        </w:numPr>
        <w:jc w:val="both"/>
        <w:rPr>
          <w:rFonts w:ascii="Arial" w:hAnsi="Arial" w:cs="Arial"/>
        </w:rPr>
      </w:pPr>
      <w:proofErr w:type="spellStart"/>
      <w:r w:rsidRPr="008901D1">
        <w:rPr>
          <w:rFonts w:ascii="Arial" w:hAnsi="Arial" w:cs="Arial"/>
        </w:rPr>
        <w:t>Perkantysis</w:t>
      </w:r>
      <w:proofErr w:type="spellEnd"/>
      <w:r w:rsidRPr="008901D1">
        <w:rPr>
          <w:rFonts w:ascii="Arial" w:hAnsi="Arial" w:cs="Arial"/>
        </w:rPr>
        <w:t xml:space="preserve"> </w:t>
      </w:r>
      <w:proofErr w:type="spellStart"/>
      <w:r w:rsidRPr="008901D1">
        <w:rPr>
          <w:rFonts w:ascii="Arial" w:hAnsi="Arial" w:cs="Arial"/>
        </w:rPr>
        <w:t>subjektas</w:t>
      </w:r>
      <w:proofErr w:type="spellEnd"/>
      <w:r w:rsidRPr="008901D1">
        <w:rPr>
          <w:rFonts w:ascii="Arial" w:hAnsi="Arial" w:cs="Arial"/>
        </w:rPr>
        <w:t xml:space="preserve"> </w:t>
      </w:r>
      <w:proofErr w:type="spellStart"/>
      <w:r w:rsidRPr="008901D1">
        <w:rPr>
          <w:rFonts w:ascii="Arial" w:hAnsi="Arial" w:cs="Arial"/>
        </w:rPr>
        <w:t>turi</w:t>
      </w:r>
      <w:proofErr w:type="spellEnd"/>
      <w:r w:rsidRPr="008901D1">
        <w:rPr>
          <w:rFonts w:ascii="Arial" w:hAnsi="Arial" w:cs="Arial"/>
        </w:rPr>
        <w:t xml:space="preserve"> </w:t>
      </w:r>
      <w:proofErr w:type="spellStart"/>
      <w:r w:rsidRPr="008901D1">
        <w:rPr>
          <w:rFonts w:ascii="Arial" w:hAnsi="Arial" w:cs="Arial"/>
        </w:rPr>
        <w:t>lūkestį</w:t>
      </w:r>
      <w:proofErr w:type="spellEnd"/>
      <w:r w:rsidRPr="008901D1">
        <w:rPr>
          <w:rFonts w:ascii="Arial" w:hAnsi="Arial" w:cs="Arial"/>
        </w:rPr>
        <w:t xml:space="preserve"> </w:t>
      </w:r>
      <w:proofErr w:type="spellStart"/>
      <w:r w:rsidRPr="008901D1">
        <w:rPr>
          <w:rFonts w:ascii="Arial" w:hAnsi="Arial" w:cs="Arial"/>
        </w:rPr>
        <w:t>pritraukti</w:t>
      </w:r>
      <w:proofErr w:type="spellEnd"/>
      <w:r w:rsidRPr="008901D1">
        <w:rPr>
          <w:rFonts w:ascii="Arial" w:hAnsi="Arial" w:cs="Arial"/>
        </w:rPr>
        <w:t xml:space="preserve"> į </w:t>
      </w:r>
      <w:proofErr w:type="spellStart"/>
      <w:r w:rsidRPr="008901D1">
        <w:rPr>
          <w:rFonts w:ascii="Arial" w:hAnsi="Arial" w:cs="Arial"/>
        </w:rPr>
        <w:t>Miškasodį</w:t>
      </w:r>
      <w:proofErr w:type="spellEnd"/>
      <w:r w:rsidRPr="008901D1">
        <w:rPr>
          <w:rFonts w:ascii="Arial" w:hAnsi="Arial" w:cs="Arial"/>
        </w:rPr>
        <w:t xml:space="preserve"> bent </w:t>
      </w:r>
      <w:proofErr w:type="spellStart"/>
      <w:r w:rsidRPr="008901D1">
        <w:rPr>
          <w:rFonts w:ascii="Arial" w:hAnsi="Arial" w:cs="Arial"/>
        </w:rPr>
        <w:t>trečdalį</w:t>
      </w:r>
      <w:proofErr w:type="spellEnd"/>
      <w:r w:rsidRPr="008901D1">
        <w:rPr>
          <w:rFonts w:ascii="Arial" w:hAnsi="Arial" w:cs="Arial"/>
        </w:rPr>
        <w:t xml:space="preserve"> </w:t>
      </w:r>
      <w:proofErr w:type="spellStart"/>
      <w:r w:rsidRPr="008901D1">
        <w:rPr>
          <w:rFonts w:ascii="Arial" w:hAnsi="Arial" w:cs="Arial"/>
        </w:rPr>
        <w:t>savo</w:t>
      </w:r>
      <w:proofErr w:type="spellEnd"/>
      <w:r w:rsidRPr="008901D1">
        <w:rPr>
          <w:rFonts w:ascii="Arial" w:hAnsi="Arial" w:cs="Arial"/>
        </w:rPr>
        <w:t xml:space="preserve"> </w:t>
      </w:r>
      <w:proofErr w:type="spellStart"/>
      <w:r w:rsidRPr="008901D1">
        <w:rPr>
          <w:rFonts w:ascii="Arial" w:hAnsi="Arial" w:cs="Arial"/>
        </w:rPr>
        <w:t>darbuotojų</w:t>
      </w:r>
      <w:proofErr w:type="spellEnd"/>
      <w:r w:rsidRPr="008901D1">
        <w:rPr>
          <w:rFonts w:ascii="Arial" w:hAnsi="Arial" w:cs="Arial"/>
        </w:rPr>
        <w:t xml:space="preserve">. </w:t>
      </w:r>
    </w:p>
    <w:p w14:paraId="25BE51D1" w14:textId="22A1230B" w:rsidR="008901D1" w:rsidRPr="008901D1" w:rsidRDefault="008901D1" w:rsidP="002279E4">
      <w:pPr>
        <w:pStyle w:val="Sraopastraipa"/>
        <w:numPr>
          <w:ilvl w:val="1"/>
          <w:numId w:val="18"/>
        </w:numPr>
        <w:jc w:val="both"/>
        <w:rPr>
          <w:rFonts w:ascii="Arial" w:hAnsi="Arial" w:cs="Arial"/>
        </w:rPr>
      </w:pPr>
      <w:r w:rsidRPr="008901D1">
        <w:rPr>
          <w:rFonts w:ascii="Arial" w:hAnsi="Arial" w:cs="Arial"/>
        </w:rPr>
        <w:t xml:space="preserve"> </w:t>
      </w:r>
      <w:proofErr w:type="spellStart"/>
      <w:r w:rsidRPr="008901D1">
        <w:rPr>
          <w:rFonts w:ascii="Arial" w:hAnsi="Arial" w:cs="Arial"/>
        </w:rPr>
        <w:t>Perkantysis</w:t>
      </w:r>
      <w:proofErr w:type="spellEnd"/>
      <w:r w:rsidRPr="008901D1">
        <w:rPr>
          <w:rFonts w:ascii="Arial" w:hAnsi="Arial" w:cs="Arial"/>
        </w:rPr>
        <w:t xml:space="preserve"> </w:t>
      </w:r>
      <w:proofErr w:type="spellStart"/>
      <w:r w:rsidRPr="008901D1">
        <w:rPr>
          <w:rFonts w:ascii="Arial" w:hAnsi="Arial" w:cs="Arial"/>
        </w:rPr>
        <w:t>subjektas</w:t>
      </w:r>
      <w:proofErr w:type="spellEnd"/>
      <w:r w:rsidRPr="008901D1">
        <w:rPr>
          <w:rFonts w:ascii="Arial" w:hAnsi="Arial" w:cs="Arial"/>
        </w:rPr>
        <w:t xml:space="preserve"> </w:t>
      </w:r>
      <w:proofErr w:type="spellStart"/>
      <w:r w:rsidRPr="008901D1">
        <w:rPr>
          <w:rFonts w:ascii="Arial" w:hAnsi="Arial" w:cs="Arial"/>
        </w:rPr>
        <w:t>paskelbia</w:t>
      </w:r>
      <w:proofErr w:type="spellEnd"/>
      <w:r w:rsidRPr="008901D1">
        <w:rPr>
          <w:rFonts w:ascii="Arial" w:hAnsi="Arial" w:cs="Arial"/>
        </w:rPr>
        <w:t xml:space="preserve"> </w:t>
      </w:r>
      <w:proofErr w:type="spellStart"/>
      <w:r w:rsidRPr="008901D1">
        <w:rPr>
          <w:rFonts w:ascii="Arial" w:hAnsi="Arial" w:cs="Arial"/>
        </w:rPr>
        <w:t>darbuotojų</w:t>
      </w:r>
      <w:proofErr w:type="spellEnd"/>
      <w:r w:rsidRPr="008901D1">
        <w:rPr>
          <w:rFonts w:ascii="Arial" w:hAnsi="Arial" w:cs="Arial"/>
        </w:rPr>
        <w:t xml:space="preserve"> </w:t>
      </w:r>
      <w:proofErr w:type="spellStart"/>
      <w:r w:rsidRPr="008901D1">
        <w:rPr>
          <w:rFonts w:ascii="Arial" w:hAnsi="Arial" w:cs="Arial"/>
        </w:rPr>
        <w:t>registraciją</w:t>
      </w:r>
      <w:proofErr w:type="spellEnd"/>
      <w:r w:rsidRPr="008901D1">
        <w:rPr>
          <w:rFonts w:ascii="Arial" w:hAnsi="Arial" w:cs="Arial"/>
        </w:rPr>
        <w:t xml:space="preserve"> į </w:t>
      </w:r>
      <w:proofErr w:type="spellStart"/>
      <w:r w:rsidRPr="008901D1">
        <w:rPr>
          <w:rFonts w:ascii="Arial" w:hAnsi="Arial" w:cs="Arial"/>
        </w:rPr>
        <w:t>Miškasodį</w:t>
      </w:r>
      <w:proofErr w:type="spellEnd"/>
      <w:r w:rsidRPr="008901D1">
        <w:rPr>
          <w:rFonts w:ascii="Arial" w:hAnsi="Arial" w:cs="Arial"/>
        </w:rPr>
        <w:t xml:space="preserve"> </w:t>
      </w:r>
      <w:proofErr w:type="spellStart"/>
      <w:r w:rsidRPr="008901D1">
        <w:rPr>
          <w:rFonts w:ascii="Arial" w:hAnsi="Arial" w:cs="Arial"/>
        </w:rPr>
        <w:t>likus</w:t>
      </w:r>
      <w:proofErr w:type="spellEnd"/>
      <w:r w:rsidRPr="008901D1">
        <w:rPr>
          <w:rFonts w:ascii="Arial" w:hAnsi="Arial" w:cs="Arial"/>
        </w:rPr>
        <w:t xml:space="preserve"> ne </w:t>
      </w:r>
      <w:proofErr w:type="spellStart"/>
      <w:r w:rsidRPr="008901D1">
        <w:rPr>
          <w:rFonts w:ascii="Arial" w:hAnsi="Arial" w:cs="Arial"/>
        </w:rPr>
        <w:t>mažiau</w:t>
      </w:r>
      <w:proofErr w:type="spellEnd"/>
      <w:r w:rsidRPr="008901D1">
        <w:rPr>
          <w:rFonts w:ascii="Arial" w:hAnsi="Arial" w:cs="Arial"/>
        </w:rPr>
        <w:t xml:space="preserve"> </w:t>
      </w:r>
      <w:proofErr w:type="spellStart"/>
      <w:r w:rsidRPr="008901D1">
        <w:rPr>
          <w:rFonts w:ascii="Arial" w:hAnsi="Arial" w:cs="Arial"/>
        </w:rPr>
        <w:t>kaip</w:t>
      </w:r>
      <w:proofErr w:type="spellEnd"/>
      <w:r w:rsidRPr="008901D1">
        <w:rPr>
          <w:rFonts w:ascii="Arial" w:hAnsi="Arial" w:cs="Arial"/>
        </w:rPr>
        <w:t xml:space="preserve"> 6 sav. </w:t>
      </w:r>
      <w:proofErr w:type="spellStart"/>
      <w:r w:rsidRPr="008901D1">
        <w:rPr>
          <w:rFonts w:ascii="Arial" w:hAnsi="Arial" w:cs="Arial"/>
        </w:rPr>
        <w:t>iki</w:t>
      </w:r>
      <w:proofErr w:type="spellEnd"/>
      <w:r w:rsidRPr="008901D1">
        <w:rPr>
          <w:rFonts w:ascii="Arial" w:hAnsi="Arial" w:cs="Arial"/>
        </w:rPr>
        <w:t xml:space="preserve"> </w:t>
      </w:r>
      <w:proofErr w:type="spellStart"/>
      <w:r w:rsidRPr="008901D1">
        <w:rPr>
          <w:rFonts w:ascii="Arial" w:hAnsi="Arial" w:cs="Arial"/>
        </w:rPr>
        <w:t>renginio</w:t>
      </w:r>
      <w:proofErr w:type="spellEnd"/>
      <w:r w:rsidRPr="008901D1">
        <w:rPr>
          <w:rFonts w:ascii="Arial" w:hAnsi="Arial" w:cs="Arial"/>
        </w:rPr>
        <w:t xml:space="preserve">. </w:t>
      </w:r>
    </w:p>
    <w:p w14:paraId="11557ADF" w14:textId="60AB06C5" w:rsidR="008901D1" w:rsidRPr="008901D1" w:rsidRDefault="008901D1" w:rsidP="002279E4">
      <w:pPr>
        <w:pStyle w:val="Sraopastraipa"/>
        <w:numPr>
          <w:ilvl w:val="1"/>
          <w:numId w:val="18"/>
        </w:numPr>
        <w:jc w:val="both"/>
        <w:rPr>
          <w:rFonts w:ascii="Arial" w:hAnsi="Arial" w:cs="Arial"/>
        </w:rPr>
      </w:pPr>
      <w:proofErr w:type="spellStart"/>
      <w:r w:rsidRPr="008901D1">
        <w:rPr>
          <w:rFonts w:ascii="Arial" w:hAnsi="Arial" w:cs="Arial"/>
        </w:rPr>
        <w:t>Tiekėjas</w:t>
      </w:r>
      <w:proofErr w:type="spellEnd"/>
      <w:r w:rsidRPr="008901D1">
        <w:rPr>
          <w:rFonts w:ascii="Arial" w:hAnsi="Arial" w:cs="Arial"/>
        </w:rPr>
        <w:t xml:space="preserve"> </w:t>
      </w:r>
      <w:proofErr w:type="spellStart"/>
      <w:r w:rsidRPr="008901D1">
        <w:rPr>
          <w:rFonts w:ascii="Arial" w:hAnsi="Arial" w:cs="Arial"/>
        </w:rPr>
        <w:t>suorganizuoja</w:t>
      </w:r>
      <w:proofErr w:type="spellEnd"/>
      <w:r w:rsidRPr="008901D1">
        <w:rPr>
          <w:rFonts w:ascii="Arial" w:hAnsi="Arial" w:cs="Arial"/>
        </w:rPr>
        <w:t xml:space="preserve"> </w:t>
      </w:r>
      <w:proofErr w:type="spellStart"/>
      <w:r w:rsidRPr="008901D1">
        <w:rPr>
          <w:rFonts w:ascii="Arial" w:hAnsi="Arial" w:cs="Arial"/>
        </w:rPr>
        <w:t>Perkančiojo</w:t>
      </w:r>
      <w:proofErr w:type="spellEnd"/>
      <w:r w:rsidRPr="008901D1">
        <w:rPr>
          <w:rFonts w:ascii="Arial" w:hAnsi="Arial" w:cs="Arial"/>
        </w:rPr>
        <w:t xml:space="preserve"> </w:t>
      </w:r>
      <w:proofErr w:type="spellStart"/>
      <w:r w:rsidRPr="008901D1">
        <w:rPr>
          <w:rFonts w:ascii="Arial" w:hAnsi="Arial" w:cs="Arial"/>
        </w:rPr>
        <w:t>subjekto</w:t>
      </w:r>
      <w:proofErr w:type="spellEnd"/>
      <w:r w:rsidRPr="008901D1">
        <w:rPr>
          <w:rFonts w:ascii="Arial" w:hAnsi="Arial" w:cs="Arial"/>
        </w:rPr>
        <w:t xml:space="preserve"> </w:t>
      </w:r>
      <w:proofErr w:type="spellStart"/>
      <w:r w:rsidRPr="008901D1">
        <w:rPr>
          <w:rFonts w:ascii="Arial" w:hAnsi="Arial" w:cs="Arial"/>
        </w:rPr>
        <w:t>darbuotojų</w:t>
      </w:r>
      <w:proofErr w:type="spellEnd"/>
      <w:r w:rsidRPr="008901D1">
        <w:rPr>
          <w:rFonts w:ascii="Arial" w:hAnsi="Arial" w:cs="Arial"/>
        </w:rPr>
        <w:t xml:space="preserve"> </w:t>
      </w:r>
      <w:proofErr w:type="spellStart"/>
      <w:r w:rsidRPr="008901D1">
        <w:rPr>
          <w:rFonts w:ascii="Arial" w:hAnsi="Arial" w:cs="Arial"/>
        </w:rPr>
        <w:t>gabenimą</w:t>
      </w:r>
      <w:proofErr w:type="spellEnd"/>
      <w:r w:rsidRPr="008901D1">
        <w:rPr>
          <w:rFonts w:ascii="Arial" w:hAnsi="Arial" w:cs="Arial"/>
        </w:rPr>
        <w:t xml:space="preserve"> į </w:t>
      </w:r>
      <w:proofErr w:type="spellStart"/>
      <w:r w:rsidRPr="008901D1">
        <w:rPr>
          <w:rFonts w:ascii="Arial" w:hAnsi="Arial" w:cs="Arial"/>
        </w:rPr>
        <w:t>ir</w:t>
      </w:r>
      <w:proofErr w:type="spellEnd"/>
      <w:r w:rsidRPr="008901D1">
        <w:rPr>
          <w:rFonts w:ascii="Arial" w:hAnsi="Arial" w:cs="Arial"/>
        </w:rPr>
        <w:t xml:space="preserve"> </w:t>
      </w:r>
      <w:proofErr w:type="spellStart"/>
      <w:r w:rsidRPr="008901D1">
        <w:rPr>
          <w:rFonts w:ascii="Arial" w:hAnsi="Arial" w:cs="Arial"/>
        </w:rPr>
        <w:t>iš</w:t>
      </w:r>
      <w:proofErr w:type="spellEnd"/>
      <w:r w:rsidRPr="008901D1">
        <w:rPr>
          <w:rFonts w:ascii="Arial" w:hAnsi="Arial" w:cs="Arial"/>
        </w:rPr>
        <w:t xml:space="preserve"> </w:t>
      </w:r>
      <w:proofErr w:type="spellStart"/>
      <w:r w:rsidRPr="008901D1">
        <w:rPr>
          <w:rFonts w:ascii="Arial" w:hAnsi="Arial" w:cs="Arial"/>
        </w:rPr>
        <w:t>Miškasodžio</w:t>
      </w:r>
      <w:proofErr w:type="spellEnd"/>
      <w:r w:rsidRPr="008901D1">
        <w:rPr>
          <w:rFonts w:ascii="Arial" w:hAnsi="Arial" w:cs="Arial"/>
        </w:rPr>
        <w:t xml:space="preserve">. </w:t>
      </w:r>
      <w:proofErr w:type="spellStart"/>
      <w:r w:rsidRPr="008901D1">
        <w:rPr>
          <w:rFonts w:ascii="Arial" w:hAnsi="Arial" w:cs="Arial"/>
        </w:rPr>
        <w:t>Darbuotojai</w:t>
      </w:r>
      <w:proofErr w:type="spellEnd"/>
      <w:r w:rsidRPr="008901D1">
        <w:rPr>
          <w:rFonts w:ascii="Arial" w:hAnsi="Arial" w:cs="Arial"/>
        </w:rPr>
        <w:t xml:space="preserve"> </w:t>
      </w:r>
      <w:proofErr w:type="spellStart"/>
      <w:r w:rsidRPr="008901D1">
        <w:rPr>
          <w:rFonts w:ascii="Arial" w:hAnsi="Arial" w:cs="Arial"/>
        </w:rPr>
        <w:t>turi</w:t>
      </w:r>
      <w:proofErr w:type="spellEnd"/>
      <w:r w:rsidRPr="008901D1">
        <w:rPr>
          <w:rFonts w:ascii="Arial" w:hAnsi="Arial" w:cs="Arial"/>
        </w:rPr>
        <w:t xml:space="preserve"> </w:t>
      </w:r>
      <w:proofErr w:type="spellStart"/>
      <w:r w:rsidRPr="008901D1">
        <w:rPr>
          <w:rFonts w:ascii="Arial" w:hAnsi="Arial" w:cs="Arial"/>
        </w:rPr>
        <w:t>teisę</w:t>
      </w:r>
      <w:proofErr w:type="spellEnd"/>
      <w:r w:rsidRPr="008901D1">
        <w:rPr>
          <w:rFonts w:ascii="Arial" w:hAnsi="Arial" w:cs="Arial"/>
        </w:rPr>
        <w:t xml:space="preserve"> </w:t>
      </w:r>
      <w:proofErr w:type="spellStart"/>
      <w:r w:rsidRPr="008901D1">
        <w:rPr>
          <w:rFonts w:ascii="Arial" w:hAnsi="Arial" w:cs="Arial"/>
        </w:rPr>
        <w:t>rinktis</w:t>
      </w:r>
      <w:proofErr w:type="spellEnd"/>
      <w:r w:rsidRPr="008901D1">
        <w:rPr>
          <w:rFonts w:ascii="Arial" w:hAnsi="Arial" w:cs="Arial"/>
        </w:rPr>
        <w:t xml:space="preserve"> </w:t>
      </w:r>
      <w:proofErr w:type="spellStart"/>
      <w:r w:rsidRPr="008901D1">
        <w:rPr>
          <w:rFonts w:ascii="Arial" w:hAnsi="Arial" w:cs="Arial"/>
        </w:rPr>
        <w:t>ar</w:t>
      </w:r>
      <w:proofErr w:type="spellEnd"/>
      <w:r w:rsidRPr="008901D1">
        <w:rPr>
          <w:rFonts w:ascii="Arial" w:hAnsi="Arial" w:cs="Arial"/>
        </w:rPr>
        <w:t xml:space="preserve"> į </w:t>
      </w:r>
      <w:proofErr w:type="spellStart"/>
      <w:r w:rsidRPr="008901D1">
        <w:rPr>
          <w:rFonts w:ascii="Arial" w:hAnsi="Arial" w:cs="Arial"/>
        </w:rPr>
        <w:t>Miškasodį</w:t>
      </w:r>
      <w:proofErr w:type="spellEnd"/>
      <w:r w:rsidRPr="008901D1">
        <w:rPr>
          <w:rFonts w:ascii="Arial" w:hAnsi="Arial" w:cs="Arial"/>
        </w:rPr>
        <w:t xml:space="preserve"> </w:t>
      </w:r>
      <w:proofErr w:type="spellStart"/>
      <w:r w:rsidRPr="008901D1">
        <w:rPr>
          <w:rFonts w:ascii="Arial" w:hAnsi="Arial" w:cs="Arial"/>
        </w:rPr>
        <w:t>vyks</w:t>
      </w:r>
      <w:proofErr w:type="spellEnd"/>
      <w:r w:rsidRPr="008901D1">
        <w:rPr>
          <w:rFonts w:ascii="Arial" w:hAnsi="Arial" w:cs="Arial"/>
        </w:rPr>
        <w:t xml:space="preserve"> </w:t>
      </w:r>
      <w:proofErr w:type="spellStart"/>
      <w:r w:rsidRPr="008901D1">
        <w:rPr>
          <w:rFonts w:ascii="Arial" w:hAnsi="Arial" w:cs="Arial"/>
        </w:rPr>
        <w:t>Tiekėjo</w:t>
      </w:r>
      <w:proofErr w:type="spellEnd"/>
      <w:r w:rsidRPr="008901D1">
        <w:rPr>
          <w:rFonts w:ascii="Arial" w:hAnsi="Arial" w:cs="Arial"/>
        </w:rPr>
        <w:t xml:space="preserve"> </w:t>
      </w:r>
      <w:proofErr w:type="spellStart"/>
      <w:r w:rsidRPr="008901D1">
        <w:rPr>
          <w:rFonts w:ascii="Arial" w:hAnsi="Arial" w:cs="Arial"/>
        </w:rPr>
        <w:t>suorganizuotu</w:t>
      </w:r>
      <w:proofErr w:type="spellEnd"/>
      <w:r w:rsidRPr="008901D1">
        <w:rPr>
          <w:rFonts w:ascii="Arial" w:hAnsi="Arial" w:cs="Arial"/>
        </w:rPr>
        <w:t xml:space="preserve"> </w:t>
      </w:r>
      <w:proofErr w:type="spellStart"/>
      <w:r w:rsidRPr="008901D1">
        <w:rPr>
          <w:rFonts w:ascii="Arial" w:hAnsi="Arial" w:cs="Arial"/>
        </w:rPr>
        <w:t>transportu</w:t>
      </w:r>
      <w:proofErr w:type="spellEnd"/>
      <w:r w:rsidRPr="008901D1">
        <w:rPr>
          <w:rFonts w:ascii="Arial" w:hAnsi="Arial" w:cs="Arial"/>
        </w:rPr>
        <w:t xml:space="preserve"> (</w:t>
      </w:r>
      <w:proofErr w:type="spellStart"/>
      <w:r w:rsidRPr="008901D1">
        <w:rPr>
          <w:rFonts w:ascii="Arial" w:hAnsi="Arial" w:cs="Arial"/>
        </w:rPr>
        <w:t>autobusu</w:t>
      </w:r>
      <w:proofErr w:type="spellEnd"/>
      <w:r w:rsidRPr="008901D1">
        <w:rPr>
          <w:rFonts w:ascii="Arial" w:hAnsi="Arial" w:cs="Arial"/>
        </w:rPr>
        <w:t xml:space="preserve">), </w:t>
      </w:r>
      <w:proofErr w:type="spellStart"/>
      <w:r w:rsidRPr="008901D1">
        <w:rPr>
          <w:rFonts w:ascii="Arial" w:hAnsi="Arial" w:cs="Arial"/>
        </w:rPr>
        <w:t>ar</w:t>
      </w:r>
      <w:proofErr w:type="spellEnd"/>
      <w:r w:rsidRPr="008901D1">
        <w:rPr>
          <w:rFonts w:ascii="Arial" w:hAnsi="Arial" w:cs="Arial"/>
        </w:rPr>
        <w:t xml:space="preserve"> </w:t>
      </w:r>
      <w:proofErr w:type="spellStart"/>
      <w:r w:rsidRPr="008901D1">
        <w:rPr>
          <w:rFonts w:ascii="Arial" w:hAnsi="Arial" w:cs="Arial"/>
        </w:rPr>
        <w:t>savarankiškai</w:t>
      </w:r>
      <w:proofErr w:type="spellEnd"/>
      <w:r w:rsidRPr="008901D1">
        <w:rPr>
          <w:rFonts w:ascii="Arial" w:hAnsi="Arial" w:cs="Arial"/>
        </w:rPr>
        <w:t xml:space="preserve"> </w:t>
      </w:r>
      <w:proofErr w:type="spellStart"/>
      <w:r w:rsidRPr="008901D1">
        <w:rPr>
          <w:rFonts w:ascii="Arial" w:hAnsi="Arial" w:cs="Arial"/>
        </w:rPr>
        <w:t>automobiliu</w:t>
      </w:r>
      <w:proofErr w:type="spellEnd"/>
      <w:r w:rsidRPr="008901D1">
        <w:rPr>
          <w:rFonts w:ascii="Arial" w:hAnsi="Arial" w:cs="Arial"/>
        </w:rPr>
        <w:t xml:space="preserve">. </w:t>
      </w:r>
    </w:p>
    <w:p w14:paraId="17577C7B" w14:textId="7FB8656F" w:rsidR="008901D1" w:rsidRPr="008901D1" w:rsidRDefault="008901D1" w:rsidP="002279E4">
      <w:pPr>
        <w:pStyle w:val="Sraopastraipa"/>
        <w:numPr>
          <w:ilvl w:val="1"/>
          <w:numId w:val="18"/>
        </w:numPr>
        <w:jc w:val="both"/>
        <w:rPr>
          <w:rFonts w:ascii="Arial" w:hAnsi="Arial" w:cs="Arial"/>
        </w:rPr>
      </w:pPr>
      <w:proofErr w:type="spellStart"/>
      <w:r w:rsidRPr="008901D1">
        <w:rPr>
          <w:rFonts w:ascii="Arial" w:hAnsi="Arial" w:cs="Arial"/>
        </w:rPr>
        <w:t>Tiekėjas</w:t>
      </w:r>
      <w:proofErr w:type="spellEnd"/>
      <w:r w:rsidRPr="008901D1">
        <w:rPr>
          <w:rFonts w:ascii="Arial" w:hAnsi="Arial" w:cs="Arial"/>
        </w:rPr>
        <w:t xml:space="preserve"> </w:t>
      </w:r>
      <w:proofErr w:type="spellStart"/>
      <w:r w:rsidRPr="008901D1">
        <w:rPr>
          <w:rFonts w:ascii="Arial" w:hAnsi="Arial" w:cs="Arial"/>
        </w:rPr>
        <w:t>įsipareigoja</w:t>
      </w:r>
      <w:proofErr w:type="spellEnd"/>
      <w:r w:rsidRPr="008901D1">
        <w:rPr>
          <w:rFonts w:ascii="Arial" w:hAnsi="Arial" w:cs="Arial"/>
        </w:rPr>
        <w:t xml:space="preserve"> </w:t>
      </w:r>
      <w:proofErr w:type="spellStart"/>
      <w:r w:rsidRPr="008901D1">
        <w:rPr>
          <w:rFonts w:ascii="Arial" w:hAnsi="Arial" w:cs="Arial"/>
        </w:rPr>
        <w:t>suorganizuoti</w:t>
      </w:r>
      <w:proofErr w:type="spellEnd"/>
      <w:r w:rsidRPr="008901D1">
        <w:rPr>
          <w:rFonts w:ascii="Arial" w:hAnsi="Arial" w:cs="Arial"/>
        </w:rPr>
        <w:t xml:space="preserve"> </w:t>
      </w:r>
      <w:proofErr w:type="spellStart"/>
      <w:r w:rsidRPr="008901D1">
        <w:rPr>
          <w:rFonts w:ascii="Arial" w:hAnsi="Arial" w:cs="Arial"/>
        </w:rPr>
        <w:t>Perkančiojo</w:t>
      </w:r>
      <w:proofErr w:type="spellEnd"/>
      <w:r w:rsidRPr="008901D1">
        <w:rPr>
          <w:rFonts w:ascii="Arial" w:hAnsi="Arial" w:cs="Arial"/>
        </w:rPr>
        <w:t xml:space="preserve"> </w:t>
      </w:r>
      <w:proofErr w:type="spellStart"/>
      <w:r w:rsidRPr="008901D1">
        <w:rPr>
          <w:rFonts w:ascii="Arial" w:hAnsi="Arial" w:cs="Arial"/>
        </w:rPr>
        <w:t>subjekto</w:t>
      </w:r>
      <w:proofErr w:type="spellEnd"/>
      <w:r w:rsidRPr="008901D1">
        <w:rPr>
          <w:rFonts w:ascii="Arial" w:hAnsi="Arial" w:cs="Arial"/>
        </w:rPr>
        <w:t xml:space="preserve"> </w:t>
      </w:r>
      <w:proofErr w:type="spellStart"/>
      <w:r w:rsidRPr="008901D1">
        <w:rPr>
          <w:rFonts w:ascii="Arial" w:hAnsi="Arial" w:cs="Arial"/>
        </w:rPr>
        <w:t>darbuotojų</w:t>
      </w:r>
      <w:proofErr w:type="spellEnd"/>
      <w:r w:rsidRPr="008901D1">
        <w:rPr>
          <w:rFonts w:ascii="Arial" w:hAnsi="Arial" w:cs="Arial"/>
        </w:rPr>
        <w:t xml:space="preserve"> </w:t>
      </w:r>
      <w:proofErr w:type="spellStart"/>
      <w:r w:rsidRPr="008901D1">
        <w:rPr>
          <w:rFonts w:ascii="Arial" w:hAnsi="Arial" w:cs="Arial"/>
        </w:rPr>
        <w:t>maitinimą</w:t>
      </w:r>
      <w:proofErr w:type="spellEnd"/>
      <w:r w:rsidRPr="008901D1">
        <w:rPr>
          <w:rFonts w:ascii="Arial" w:hAnsi="Arial" w:cs="Arial"/>
        </w:rPr>
        <w:t xml:space="preserve">. </w:t>
      </w:r>
      <w:proofErr w:type="spellStart"/>
      <w:r w:rsidRPr="008901D1">
        <w:rPr>
          <w:rFonts w:ascii="Arial" w:hAnsi="Arial" w:cs="Arial"/>
        </w:rPr>
        <w:t>Dažniausiai</w:t>
      </w:r>
      <w:proofErr w:type="spellEnd"/>
      <w:r w:rsidRPr="008901D1">
        <w:rPr>
          <w:rFonts w:ascii="Arial" w:hAnsi="Arial" w:cs="Arial"/>
        </w:rPr>
        <w:t xml:space="preserve"> tai </w:t>
      </w:r>
      <w:proofErr w:type="spellStart"/>
      <w:r w:rsidRPr="008901D1">
        <w:rPr>
          <w:rFonts w:ascii="Arial" w:hAnsi="Arial" w:cs="Arial"/>
        </w:rPr>
        <w:t>šiltas</w:t>
      </w:r>
      <w:proofErr w:type="spellEnd"/>
      <w:r w:rsidRPr="008901D1">
        <w:rPr>
          <w:rFonts w:ascii="Arial" w:hAnsi="Arial" w:cs="Arial"/>
        </w:rPr>
        <w:t xml:space="preserve"> </w:t>
      </w:r>
      <w:proofErr w:type="spellStart"/>
      <w:r w:rsidRPr="008901D1">
        <w:rPr>
          <w:rFonts w:ascii="Arial" w:hAnsi="Arial" w:cs="Arial"/>
        </w:rPr>
        <w:t>maistas</w:t>
      </w:r>
      <w:proofErr w:type="spellEnd"/>
      <w:r w:rsidRPr="008901D1">
        <w:rPr>
          <w:rFonts w:ascii="Arial" w:hAnsi="Arial" w:cs="Arial"/>
        </w:rPr>
        <w:t xml:space="preserve">, </w:t>
      </w:r>
      <w:proofErr w:type="spellStart"/>
      <w:r w:rsidRPr="008901D1">
        <w:rPr>
          <w:rFonts w:ascii="Arial" w:hAnsi="Arial" w:cs="Arial"/>
        </w:rPr>
        <w:t>kurį</w:t>
      </w:r>
      <w:proofErr w:type="spellEnd"/>
      <w:r w:rsidRPr="008901D1">
        <w:rPr>
          <w:rFonts w:ascii="Arial" w:hAnsi="Arial" w:cs="Arial"/>
        </w:rPr>
        <w:t xml:space="preserve"> </w:t>
      </w:r>
      <w:proofErr w:type="spellStart"/>
      <w:r w:rsidRPr="008901D1">
        <w:rPr>
          <w:rFonts w:ascii="Arial" w:hAnsi="Arial" w:cs="Arial"/>
        </w:rPr>
        <w:t>nesudėtinga</w:t>
      </w:r>
      <w:proofErr w:type="spellEnd"/>
      <w:r w:rsidRPr="008901D1">
        <w:rPr>
          <w:rFonts w:ascii="Arial" w:hAnsi="Arial" w:cs="Arial"/>
        </w:rPr>
        <w:t xml:space="preserve"> </w:t>
      </w:r>
      <w:proofErr w:type="spellStart"/>
      <w:r w:rsidRPr="008901D1">
        <w:rPr>
          <w:rFonts w:ascii="Arial" w:hAnsi="Arial" w:cs="Arial"/>
        </w:rPr>
        <w:t>valgyti</w:t>
      </w:r>
      <w:proofErr w:type="spellEnd"/>
      <w:r w:rsidRPr="008901D1">
        <w:rPr>
          <w:rFonts w:ascii="Arial" w:hAnsi="Arial" w:cs="Arial"/>
        </w:rPr>
        <w:t xml:space="preserve"> </w:t>
      </w:r>
      <w:proofErr w:type="spellStart"/>
      <w:r w:rsidRPr="008901D1">
        <w:rPr>
          <w:rFonts w:ascii="Arial" w:hAnsi="Arial" w:cs="Arial"/>
        </w:rPr>
        <w:t>gamtoje</w:t>
      </w:r>
      <w:proofErr w:type="spellEnd"/>
      <w:r w:rsidRPr="008901D1">
        <w:rPr>
          <w:rFonts w:ascii="Arial" w:hAnsi="Arial" w:cs="Arial"/>
        </w:rPr>
        <w:t xml:space="preserve">, </w:t>
      </w:r>
      <w:proofErr w:type="spellStart"/>
      <w:r w:rsidRPr="008901D1">
        <w:rPr>
          <w:rFonts w:ascii="Arial" w:hAnsi="Arial" w:cs="Arial"/>
        </w:rPr>
        <w:t>rankose</w:t>
      </w:r>
      <w:proofErr w:type="spellEnd"/>
      <w:r w:rsidRPr="008901D1">
        <w:rPr>
          <w:rFonts w:ascii="Arial" w:hAnsi="Arial" w:cs="Arial"/>
        </w:rPr>
        <w:t xml:space="preserve"> (</w:t>
      </w:r>
      <w:proofErr w:type="spellStart"/>
      <w:r w:rsidRPr="008901D1">
        <w:rPr>
          <w:rFonts w:ascii="Arial" w:hAnsi="Arial" w:cs="Arial"/>
        </w:rPr>
        <w:t>pavyzdžiui</w:t>
      </w:r>
      <w:proofErr w:type="spellEnd"/>
      <w:r w:rsidRPr="008901D1">
        <w:rPr>
          <w:rFonts w:ascii="Arial" w:hAnsi="Arial" w:cs="Arial"/>
        </w:rPr>
        <w:t xml:space="preserve">, </w:t>
      </w:r>
      <w:proofErr w:type="spellStart"/>
      <w:r w:rsidRPr="008901D1">
        <w:rPr>
          <w:rFonts w:ascii="Arial" w:hAnsi="Arial" w:cs="Arial"/>
        </w:rPr>
        <w:t>kibinai</w:t>
      </w:r>
      <w:proofErr w:type="spellEnd"/>
      <w:r w:rsidRPr="008901D1">
        <w:rPr>
          <w:rFonts w:ascii="Arial" w:hAnsi="Arial" w:cs="Arial"/>
        </w:rPr>
        <w:t xml:space="preserve">, </w:t>
      </w:r>
      <w:proofErr w:type="spellStart"/>
      <w:r w:rsidRPr="008901D1">
        <w:rPr>
          <w:rFonts w:ascii="Arial" w:hAnsi="Arial" w:cs="Arial"/>
        </w:rPr>
        <w:t>kareiviška</w:t>
      </w:r>
      <w:proofErr w:type="spellEnd"/>
      <w:r w:rsidRPr="008901D1">
        <w:rPr>
          <w:rFonts w:ascii="Arial" w:hAnsi="Arial" w:cs="Arial"/>
        </w:rPr>
        <w:t xml:space="preserve"> </w:t>
      </w:r>
      <w:proofErr w:type="spellStart"/>
      <w:r w:rsidRPr="008901D1">
        <w:rPr>
          <w:rFonts w:ascii="Arial" w:hAnsi="Arial" w:cs="Arial"/>
        </w:rPr>
        <w:t>košė</w:t>
      </w:r>
      <w:proofErr w:type="spellEnd"/>
      <w:r w:rsidRPr="008901D1">
        <w:rPr>
          <w:rFonts w:ascii="Arial" w:hAnsi="Arial" w:cs="Arial"/>
        </w:rPr>
        <w:t xml:space="preserve">, </w:t>
      </w:r>
      <w:proofErr w:type="spellStart"/>
      <w:r w:rsidRPr="008901D1">
        <w:rPr>
          <w:rFonts w:ascii="Arial" w:hAnsi="Arial" w:cs="Arial"/>
        </w:rPr>
        <w:t>troškiniai</w:t>
      </w:r>
      <w:proofErr w:type="spellEnd"/>
      <w:r w:rsidRPr="008901D1">
        <w:rPr>
          <w:rFonts w:ascii="Arial" w:hAnsi="Arial" w:cs="Arial"/>
        </w:rPr>
        <w:t xml:space="preserve">, </w:t>
      </w:r>
      <w:proofErr w:type="spellStart"/>
      <w:r w:rsidRPr="008901D1">
        <w:rPr>
          <w:rFonts w:ascii="Arial" w:hAnsi="Arial" w:cs="Arial"/>
        </w:rPr>
        <w:t>vegetariški</w:t>
      </w:r>
      <w:proofErr w:type="spellEnd"/>
      <w:r w:rsidRPr="008901D1">
        <w:rPr>
          <w:rFonts w:ascii="Arial" w:hAnsi="Arial" w:cs="Arial"/>
        </w:rPr>
        <w:t xml:space="preserve"> </w:t>
      </w:r>
      <w:proofErr w:type="spellStart"/>
      <w:r w:rsidRPr="008901D1">
        <w:rPr>
          <w:rFonts w:ascii="Arial" w:hAnsi="Arial" w:cs="Arial"/>
        </w:rPr>
        <w:t>ir</w:t>
      </w:r>
      <w:proofErr w:type="spellEnd"/>
      <w:r w:rsidRPr="008901D1">
        <w:rPr>
          <w:rFonts w:ascii="Arial" w:hAnsi="Arial" w:cs="Arial"/>
        </w:rPr>
        <w:t xml:space="preserve"> </w:t>
      </w:r>
      <w:proofErr w:type="spellStart"/>
      <w:r w:rsidRPr="008901D1">
        <w:rPr>
          <w:rFonts w:ascii="Arial" w:hAnsi="Arial" w:cs="Arial"/>
        </w:rPr>
        <w:t>mėsos</w:t>
      </w:r>
      <w:proofErr w:type="spellEnd"/>
      <w:r w:rsidRPr="008901D1">
        <w:rPr>
          <w:rFonts w:ascii="Arial" w:hAnsi="Arial" w:cs="Arial"/>
        </w:rPr>
        <w:t xml:space="preserve"> </w:t>
      </w:r>
      <w:proofErr w:type="spellStart"/>
      <w:r w:rsidRPr="008901D1">
        <w:rPr>
          <w:rFonts w:ascii="Arial" w:hAnsi="Arial" w:cs="Arial"/>
        </w:rPr>
        <w:t>pasirinkimai</w:t>
      </w:r>
      <w:proofErr w:type="spellEnd"/>
      <w:r w:rsidRPr="008901D1">
        <w:rPr>
          <w:rFonts w:ascii="Arial" w:hAnsi="Arial" w:cs="Arial"/>
        </w:rPr>
        <w:t xml:space="preserve">), </w:t>
      </w:r>
      <w:proofErr w:type="spellStart"/>
      <w:r w:rsidRPr="008901D1">
        <w:rPr>
          <w:rFonts w:ascii="Arial" w:hAnsi="Arial" w:cs="Arial"/>
        </w:rPr>
        <w:t>ir</w:t>
      </w:r>
      <w:proofErr w:type="spellEnd"/>
      <w:r w:rsidRPr="008901D1">
        <w:rPr>
          <w:rFonts w:ascii="Arial" w:hAnsi="Arial" w:cs="Arial"/>
        </w:rPr>
        <w:t xml:space="preserve"> </w:t>
      </w:r>
      <w:proofErr w:type="spellStart"/>
      <w:r w:rsidRPr="008901D1">
        <w:rPr>
          <w:rFonts w:ascii="Arial" w:hAnsi="Arial" w:cs="Arial"/>
        </w:rPr>
        <w:t>šilti</w:t>
      </w:r>
      <w:proofErr w:type="spellEnd"/>
      <w:r w:rsidRPr="008901D1">
        <w:rPr>
          <w:rFonts w:ascii="Arial" w:hAnsi="Arial" w:cs="Arial"/>
        </w:rPr>
        <w:t xml:space="preserve"> </w:t>
      </w:r>
      <w:proofErr w:type="spellStart"/>
      <w:r w:rsidRPr="008901D1">
        <w:rPr>
          <w:rFonts w:ascii="Arial" w:hAnsi="Arial" w:cs="Arial"/>
        </w:rPr>
        <w:t>bei</w:t>
      </w:r>
      <w:proofErr w:type="spellEnd"/>
      <w:r w:rsidRPr="008901D1">
        <w:rPr>
          <w:rFonts w:ascii="Arial" w:hAnsi="Arial" w:cs="Arial"/>
        </w:rPr>
        <w:t xml:space="preserve"> </w:t>
      </w:r>
      <w:proofErr w:type="spellStart"/>
      <w:r w:rsidRPr="008901D1">
        <w:rPr>
          <w:rFonts w:ascii="Arial" w:hAnsi="Arial" w:cs="Arial"/>
        </w:rPr>
        <w:t>gaivieji</w:t>
      </w:r>
      <w:proofErr w:type="spellEnd"/>
      <w:r w:rsidRPr="008901D1">
        <w:rPr>
          <w:rFonts w:ascii="Arial" w:hAnsi="Arial" w:cs="Arial"/>
        </w:rPr>
        <w:t xml:space="preserve"> </w:t>
      </w:r>
      <w:proofErr w:type="spellStart"/>
      <w:r w:rsidRPr="008901D1">
        <w:rPr>
          <w:rFonts w:ascii="Arial" w:hAnsi="Arial" w:cs="Arial"/>
        </w:rPr>
        <w:t>nealkoholiniai</w:t>
      </w:r>
      <w:proofErr w:type="spellEnd"/>
      <w:r w:rsidRPr="008901D1">
        <w:rPr>
          <w:rFonts w:ascii="Arial" w:hAnsi="Arial" w:cs="Arial"/>
        </w:rPr>
        <w:t xml:space="preserve"> </w:t>
      </w:r>
      <w:proofErr w:type="spellStart"/>
      <w:r w:rsidRPr="008901D1">
        <w:rPr>
          <w:rFonts w:ascii="Arial" w:hAnsi="Arial" w:cs="Arial"/>
        </w:rPr>
        <w:t>gėrimai</w:t>
      </w:r>
      <w:proofErr w:type="spellEnd"/>
      <w:r w:rsidRPr="008901D1">
        <w:rPr>
          <w:rFonts w:ascii="Arial" w:hAnsi="Arial" w:cs="Arial"/>
        </w:rPr>
        <w:t xml:space="preserve">, </w:t>
      </w:r>
      <w:proofErr w:type="spellStart"/>
      <w:r w:rsidRPr="008901D1">
        <w:rPr>
          <w:rFonts w:ascii="Arial" w:hAnsi="Arial" w:cs="Arial"/>
        </w:rPr>
        <w:t>vanduo</w:t>
      </w:r>
      <w:proofErr w:type="spellEnd"/>
      <w:r w:rsidRPr="008901D1">
        <w:rPr>
          <w:rFonts w:ascii="Arial" w:hAnsi="Arial" w:cs="Arial"/>
        </w:rPr>
        <w:t xml:space="preserve">. </w:t>
      </w:r>
    </w:p>
    <w:p w14:paraId="124F2865" w14:textId="7ACD8734" w:rsidR="008901D1" w:rsidRPr="008901D1" w:rsidRDefault="008901D1" w:rsidP="002279E4">
      <w:pPr>
        <w:pStyle w:val="Sraopastraipa"/>
        <w:numPr>
          <w:ilvl w:val="1"/>
          <w:numId w:val="18"/>
        </w:numPr>
        <w:jc w:val="both"/>
        <w:rPr>
          <w:rFonts w:ascii="Arial" w:hAnsi="Arial" w:cs="Arial"/>
        </w:rPr>
      </w:pPr>
      <w:proofErr w:type="spellStart"/>
      <w:r w:rsidRPr="008901D1">
        <w:rPr>
          <w:rFonts w:ascii="Arial" w:hAnsi="Arial" w:cs="Arial"/>
        </w:rPr>
        <w:lastRenderedPageBreak/>
        <w:t>Tiekėjas</w:t>
      </w:r>
      <w:proofErr w:type="spellEnd"/>
      <w:r w:rsidRPr="008901D1">
        <w:rPr>
          <w:rFonts w:ascii="Arial" w:hAnsi="Arial" w:cs="Arial"/>
        </w:rPr>
        <w:t xml:space="preserve"> </w:t>
      </w:r>
      <w:proofErr w:type="spellStart"/>
      <w:r w:rsidRPr="008901D1">
        <w:rPr>
          <w:rFonts w:ascii="Arial" w:hAnsi="Arial" w:cs="Arial"/>
        </w:rPr>
        <w:t>suorganizuoja</w:t>
      </w:r>
      <w:proofErr w:type="spellEnd"/>
      <w:r w:rsidRPr="008901D1">
        <w:rPr>
          <w:rFonts w:ascii="Arial" w:hAnsi="Arial" w:cs="Arial"/>
        </w:rPr>
        <w:t xml:space="preserve"> </w:t>
      </w:r>
      <w:proofErr w:type="spellStart"/>
      <w:r w:rsidRPr="008901D1">
        <w:rPr>
          <w:rFonts w:ascii="Arial" w:hAnsi="Arial" w:cs="Arial"/>
        </w:rPr>
        <w:t>netaršaus</w:t>
      </w:r>
      <w:proofErr w:type="spellEnd"/>
      <w:r w:rsidRPr="008901D1">
        <w:rPr>
          <w:rFonts w:ascii="Arial" w:hAnsi="Arial" w:cs="Arial"/>
        </w:rPr>
        <w:t xml:space="preserve"> </w:t>
      </w:r>
      <w:proofErr w:type="spellStart"/>
      <w:r w:rsidRPr="008901D1">
        <w:rPr>
          <w:rFonts w:ascii="Arial" w:hAnsi="Arial" w:cs="Arial"/>
        </w:rPr>
        <w:t>artefakto</w:t>
      </w:r>
      <w:proofErr w:type="spellEnd"/>
      <w:r w:rsidRPr="008901D1">
        <w:rPr>
          <w:rFonts w:ascii="Arial" w:hAnsi="Arial" w:cs="Arial"/>
        </w:rPr>
        <w:t xml:space="preserve">, </w:t>
      </w:r>
      <w:proofErr w:type="spellStart"/>
      <w:r w:rsidRPr="008901D1">
        <w:rPr>
          <w:rFonts w:ascii="Arial" w:hAnsi="Arial" w:cs="Arial"/>
        </w:rPr>
        <w:t>simbolizuojančio</w:t>
      </w:r>
      <w:proofErr w:type="spellEnd"/>
      <w:r w:rsidRPr="008901D1">
        <w:rPr>
          <w:rFonts w:ascii="Arial" w:hAnsi="Arial" w:cs="Arial"/>
        </w:rPr>
        <w:t xml:space="preserve"> </w:t>
      </w:r>
      <w:proofErr w:type="spellStart"/>
      <w:r w:rsidRPr="008901D1">
        <w:rPr>
          <w:rFonts w:ascii="Arial" w:hAnsi="Arial" w:cs="Arial"/>
        </w:rPr>
        <w:t>Perkančiojo</w:t>
      </w:r>
      <w:proofErr w:type="spellEnd"/>
      <w:r w:rsidRPr="008901D1">
        <w:rPr>
          <w:rFonts w:ascii="Arial" w:hAnsi="Arial" w:cs="Arial"/>
        </w:rPr>
        <w:t xml:space="preserve"> </w:t>
      </w:r>
      <w:proofErr w:type="spellStart"/>
      <w:r w:rsidRPr="008901D1">
        <w:rPr>
          <w:rFonts w:ascii="Arial" w:hAnsi="Arial" w:cs="Arial"/>
        </w:rPr>
        <w:t>subjekto</w:t>
      </w:r>
      <w:proofErr w:type="spellEnd"/>
      <w:r w:rsidRPr="008901D1">
        <w:rPr>
          <w:rFonts w:ascii="Arial" w:hAnsi="Arial" w:cs="Arial"/>
        </w:rPr>
        <w:t xml:space="preserve"> </w:t>
      </w:r>
      <w:proofErr w:type="spellStart"/>
      <w:r w:rsidRPr="008901D1">
        <w:rPr>
          <w:rFonts w:ascii="Arial" w:hAnsi="Arial" w:cs="Arial"/>
        </w:rPr>
        <w:t>bendro</w:t>
      </w:r>
      <w:proofErr w:type="spellEnd"/>
      <w:r w:rsidRPr="008901D1">
        <w:rPr>
          <w:rFonts w:ascii="Arial" w:hAnsi="Arial" w:cs="Arial"/>
        </w:rPr>
        <w:t xml:space="preserve"> </w:t>
      </w:r>
      <w:proofErr w:type="spellStart"/>
      <w:r w:rsidRPr="008901D1">
        <w:rPr>
          <w:rFonts w:ascii="Arial" w:hAnsi="Arial" w:cs="Arial"/>
        </w:rPr>
        <w:t>darbo</w:t>
      </w:r>
      <w:proofErr w:type="spellEnd"/>
      <w:r w:rsidRPr="008901D1">
        <w:rPr>
          <w:rFonts w:ascii="Arial" w:hAnsi="Arial" w:cs="Arial"/>
        </w:rPr>
        <w:t xml:space="preserve"> </w:t>
      </w:r>
      <w:proofErr w:type="spellStart"/>
      <w:r w:rsidRPr="008901D1">
        <w:rPr>
          <w:rFonts w:ascii="Arial" w:hAnsi="Arial" w:cs="Arial"/>
        </w:rPr>
        <w:t>rezultato</w:t>
      </w:r>
      <w:proofErr w:type="spellEnd"/>
      <w:r w:rsidRPr="008901D1">
        <w:rPr>
          <w:rFonts w:ascii="Arial" w:hAnsi="Arial" w:cs="Arial"/>
        </w:rPr>
        <w:t xml:space="preserve"> </w:t>
      </w:r>
      <w:proofErr w:type="spellStart"/>
      <w:r w:rsidRPr="008901D1">
        <w:rPr>
          <w:rFonts w:ascii="Arial" w:hAnsi="Arial" w:cs="Arial"/>
        </w:rPr>
        <w:t>miške</w:t>
      </w:r>
      <w:proofErr w:type="spellEnd"/>
      <w:r w:rsidRPr="008901D1">
        <w:rPr>
          <w:rFonts w:ascii="Arial" w:hAnsi="Arial" w:cs="Arial"/>
        </w:rPr>
        <w:t xml:space="preserve"> </w:t>
      </w:r>
      <w:proofErr w:type="spellStart"/>
      <w:r w:rsidRPr="008901D1">
        <w:rPr>
          <w:rFonts w:ascii="Arial" w:hAnsi="Arial" w:cs="Arial"/>
        </w:rPr>
        <w:t>tvarų</w:t>
      </w:r>
      <w:proofErr w:type="spellEnd"/>
      <w:r w:rsidRPr="008901D1">
        <w:rPr>
          <w:rFonts w:ascii="Arial" w:hAnsi="Arial" w:cs="Arial"/>
        </w:rPr>
        <w:t xml:space="preserve"> </w:t>
      </w:r>
      <w:proofErr w:type="spellStart"/>
      <w:r w:rsidRPr="008901D1">
        <w:rPr>
          <w:rFonts w:ascii="Arial" w:hAnsi="Arial" w:cs="Arial"/>
        </w:rPr>
        <w:t>įamžinimą</w:t>
      </w:r>
      <w:proofErr w:type="spellEnd"/>
      <w:r w:rsidRPr="008901D1">
        <w:rPr>
          <w:rFonts w:ascii="Arial" w:hAnsi="Arial" w:cs="Arial"/>
        </w:rPr>
        <w:t xml:space="preserve"> (</w:t>
      </w:r>
      <w:proofErr w:type="spellStart"/>
      <w:r w:rsidRPr="008901D1">
        <w:rPr>
          <w:rFonts w:ascii="Arial" w:hAnsi="Arial" w:cs="Arial"/>
        </w:rPr>
        <w:t>pavyzdžiui</w:t>
      </w:r>
      <w:proofErr w:type="spellEnd"/>
      <w:r w:rsidRPr="008901D1">
        <w:rPr>
          <w:rFonts w:ascii="Arial" w:hAnsi="Arial" w:cs="Arial"/>
        </w:rPr>
        <w:t xml:space="preserve">, </w:t>
      </w:r>
      <w:proofErr w:type="spellStart"/>
      <w:r w:rsidRPr="008901D1">
        <w:rPr>
          <w:rFonts w:ascii="Arial" w:hAnsi="Arial" w:cs="Arial"/>
        </w:rPr>
        <w:t>medinę</w:t>
      </w:r>
      <w:proofErr w:type="spellEnd"/>
      <w:r w:rsidRPr="008901D1">
        <w:rPr>
          <w:rFonts w:ascii="Arial" w:hAnsi="Arial" w:cs="Arial"/>
        </w:rPr>
        <w:t xml:space="preserve"> </w:t>
      </w:r>
      <w:proofErr w:type="spellStart"/>
      <w:r w:rsidRPr="008901D1">
        <w:rPr>
          <w:rFonts w:ascii="Arial" w:hAnsi="Arial" w:cs="Arial"/>
        </w:rPr>
        <w:t>lentelę</w:t>
      </w:r>
      <w:proofErr w:type="spellEnd"/>
      <w:r w:rsidRPr="008901D1">
        <w:rPr>
          <w:rFonts w:ascii="Arial" w:hAnsi="Arial" w:cs="Arial"/>
        </w:rPr>
        <w:t xml:space="preserve"> </w:t>
      </w:r>
      <w:proofErr w:type="spellStart"/>
      <w:r w:rsidRPr="008901D1">
        <w:rPr>
          <w:rFonts w:ascii="Arial" w:hAnsi="Arial" w:cs="Arial"/>
        </w:rPr>
        <w:t>su</w:t>
      </w:r>
      <w:proofErr w:type="spellEnd"/>
      <w:r w:rsidRPr="008901D1">
        <w:rPr>
          <w:rFonts w:ascii="Arial" w:hAnsi="Arial" w:cs="Arial"/>
        </w:rPr>
        <w:t xml:space="preserve"> </w:t>
      </w:r>
      <w:proofErr w:type="spellStart"/>
      <w:r w:rsidRPr="008901D1">
        <w:rPr>
          <w:rFonts w:ascii="Arial" w:hAnsi="Arial" w:cs="Arial"/>
        </w:rPr>
        <w:t>simboliniu</w:t>
      </w:r>
      <w:proofErr w:type="spellEnd"/>
      <w:r w:rsidRPr="008901D1">
        <w:rPr>
          <w:rFonts w:ascii="Arial" w:hAnsi="Arial" w:cs="Arial"/>
        </w:rPr>
        <w:t xml:space="preserve"> </w:t>
      </w:r>
      <w:proofErr w:type="spellStart"/>
      <w:r w:rsidRPr="008901D1">
        <w:rPr>
          <w:rFonts w:ascii="Arial" w:hAnsi="Arial" w:cs="Arial"/>
        </w:rPr>
        <w:t>užrašu</w:t>
      </w:r>
      <w:proofErr w:type="spellEnd"/>
      <w:r w:rsidRPr="008901D1">
        <w:rPr>
          <w:rFonts w:ascii="Arial" w:hAnsi="Arial" w:cs="Arial"/>
        </w:rPr>
        <w:t xml:space="preserve">, </w:t>
      </w:r>
      <w:proofErr w:type="spellStart"/>
      <w:r w:rsidRPr="008901D1">
        <w:rPr>
          <w:rFonts w:ascii="Arial" w:hAnsi="Arial" w:cs="Arial"/>
        </w:rPr>
        <w:t>kad</w:t>
      </w:r>
      <w:proofErr w:type="spellEnd"/>
      <w:r w:rsidRPr="008901D1">
        <w:rPr>
          <w:rFonts w:ascii="Arial" w:hAnsi="Arial" w:cs="Arial"/>
        </w:rPr>
        <w:t xml:space="preserve"> </w:t>
      </w:r>
      <w:proofErr w:type="spellStart"/>
      <w:r w:rsidRPr="008901D1">
        <w:rPr>
          <w:rFonts w:ascii="Arial" w:hAnsi="Arial" w:cs="Arial"/>
        </w:rPr>
        <w:t>čia</w:t>
      </w:r>
      <w:proofErr w:type="spellEnd"/>
      <w:r w:rsidRPr="008901D1">
        <w:rPr>
          <w:rFonts w:ascii="Arial" w:hAnsi="Arial" w:cs="Arial"/>
        </w:rPr>
        <w:t xml:space="preserve"> </w:t>
      </w:r>
      <w:proofErr w:type="spellStart"/>
      <w:r w:rsidRPr="008901D1">
        <w:rPr>
          <w:rFonts w:ascii="Arial" w:hAnsi="Arial" w:cs="Arial"/>
        </w:rPr>
        <w:t>mišką</w:t>
      </w:r>
      <w:proofErr w:type="spellEnd"/>
      <w:r w:rsidRPr="008901D1">
        <w:rPr>
          <w:rFonts w:ascii="Arial" w:hAnsi="Arial" w:cs="Arial"/>
        </w:rPr>
        <w:t xml:space="preserve"> </w:t>
      </w:r>
      <w:proofErr w:type="spellStart"/>
      <w:r w:rsidRPr="008901D1">
        <w:rPr>
          <w:rFonts w:ascii="Arial" w:hAnsi="Arial" w:cs="Arial"/>
        </w:rPr>
        <w:t>sodino</w:t>
      </w:r>
      <w:proofErr w:type="spellEnd"/>
      <w:r w:rsidRPr="008901D1">
        <w:rPr>
          <w:rFonts w:ascii="Arial" w:hAnsi="Arial" w:cs="Arial"/>
        </w:rPr>
        <w:t xml:space="preserve"> </w:t>
      </w:r>
      <w:proofErr w:type="spellStart"/>
      <w:r w:rsidRPr="008901D1">
        <w:rPr>
          <w:rFonts w:ascii="Arial" w:hAnsi="Arial" w:cs="Arial"/>
        </w:rPr>
        <w:t>Perkančiojo</w:t>
      </w:r>
      <w:proofErr w:type="spellEnd"/>
      <w:r w:rsidRPr="008901D1">
        <w:rPr>
          <w:rFonts w:ascii="Arial" w:hAnsi="Arial" w:cs="Arial"/>
        </w:rPr>
        <w:t xml:space="preserve"> </w:t>
      </w:r>
      <w:proofErr w:type="spellStart"/>
      <w:r w:rsidRPr="008901D1">
        <w:rPr>
          <w:rFonts w:ascii="Arial" w:hAnsi="Arial" w:cs="Arial"/>
        </w:rPr>
        <w:t>subjekto</w:t>
      </w:r>
      <w:proofErr w:type="spellEnd"/>
      <w:r w:rsidRPr="008901D1">
        <w:rPr>
          <w:rFonts w:ascii="Arial" w:hAnsi="Arial" w:cs="Arial"/>
        </w:rPr>
        <w:t xml:space="preserve"> </w:t>
      </w:r>
      <w:proofErr w:type="spellStart"/>
      <w:r w:rsidRPr="008901D1">
        <w:rPr>
          <w:rFonts w:ascii="Arial" w:hAnsi="Arial" w:cs="Arial"/>
        </w:rPr>
        <w:t>komanda</w:t>
      </w:r>
      <w:proofErr w:type="spellEnd"/>
      <w:r w:rsidRPr="008901D1">
        <w:rPr>
          <w:rFonts w:ascii="Arial" w:hAnsi="Arial" w:cs="Arial"/>
        </w:rPr>
        <w:t xml:space="preserve">). </w:t>
      </w:r>
    </w:p>
    <w:p w14:paraId="01CD5687" w14:textId="14601FAE" w:rsidR="008901D1" w:rsidRPr="008901D1" w:rsidRDefault="008901D1" w:rsidP="002279E4">
      <w:pPr>
        <w:pStyle w:val="Sraopastraipa"/>
        <w:numPr>
          <w:ilvl w:val="1"/>
          <w:numId w:val="18"/>
        </w:numPr>
        <w:jc w:val="both"/>
        <w:rPr>
          <w:rFonts w:ascii="Arial" w:hAnsi="Arial" w:cs="Arial"/>
        </w:rPr>
      </w:pPr>
      <w:proofErr w:type="spellStart"/>
      <w:r w:rsidRPr="008901D1">
        <w:rPr>
          <w:rFonts w:ascii="Arial" w:hAnsi="Arial" w:cs="Arial"/>
        </w:rPr>
        <w:t>Tiekėjas</w:t>
      </w:r>
      <w:proofErr w:type="spellEnd"/>
      <w:r w:rsidRPr="008901D1">
        <w:rPr>
          <w:rFonts w:ascii="Arial" w:hAnsi="Arial" w:cs="Arial"/>
        </w:rPr>
        <w:t xml:space="preserve"> </w:t>
      </w:r>
      <w:proofErr w:type="spellStart"/>
      <w:r w:rsidRPr="008901D1">
        <w:rPr>
          <w:rFonts w:ascii="Arial" w:hAnsi="Arial" w:cs="Arial"/>
        </w:rPr>
        <w:t>įsipareigoja</w:t>
      </w:r>
      <w:proofErr w:type="spellEnd"/>
      <w:r w:rsidRPr="008901D1">
        <w:rPr>
          <w:rFonts w:ascii="Arial" w:hAnsi="Arial" w:cs="Arial"/>
        </w:rPr>
        <w:t xml:space="preserve"> </w:t>
      </w:r>
      <w:proofErr w:type="spellStart"/>
      <w:r w:rsidRPr="008901D1">
        <w:rPr>
          <w:rFonts w:ascii="Arial" w:hAnsi="Arial" w:cs="Arial"/>
        </w:rPr>
        <w:t>suorganizuoti</w:t>
      </w:r>
      <w:proofErr w:type="spellEnd"/>
      <w:r w:rsidRPr="008901D1">
        <w:rPr>
          <w:rFonts w:ascii="Arial" w:hAnsi="Arial" w:cs="Arial"/>
        </w:rPr>
        <w:t xml:space="preserve"> </w:t>
      </w:r>
      <w:proofErr w:type="spellStart"/>
      <w:r w:rsidRPr="008901D1">
        <w:rPr>
          <w:rFonts w:ascii="Arial" w:hAnsi="Arial" w:cs="Arial"/>
        </w:rPr>
        <w:t>pramoginę</w:t>
      </w:r>
      <w:proofErr w:type="spellEnd"/>
      <w:r w:rsidRPr="008901D1">
        <w:rPr>
          <w:rFonts w:ascii="Arial" w:hAnsi="Arial" w:cs="Arial"/>
        </w:rPr>
        <w:t xml:space="preserve"> </w:t>
      </w:r>
      <w:proofErr w:type="spellStart"/>
      <w:r w:rsidR="005B3EB9">
        <w:rPr>
          <w:rFonts w:ascii="Arial" w:hAnsi="Arial" w:cs="Arial"/>
        </w:rPr>
        <w:t>užimtumo</w:t>
      </w:r>
      <w:proofErr w:type="spellEnd"/>
      <w:r w:rsidR="005B3EB9">
        <w:rPr>
          <w:rFonts w:ascii="Arial" w:hAnsi="Arial" w:cs="Arial"/>
        </w:rPr>
        <w:t xml:space="preserve"> </w:t>
      </w:r>
      <w:proofErr w:type="spellStart"/>
      <w:r w:rsidRPr="008901D1">
        <w:rPr>
          <w:rFonts w:ascii="Arial" w:hAnsi="Arial" w:cs="Arial"/>
        </w:rPr>
        <w:t>dalį</w:t>
      </w:r>
      <w:proofErr w:type="spellEnd"/>
      <w:r w:rsidRPr="008901D1">
        <w:rPr>
          <w:rFonts w:ascii="Arial" w:hAnsi="Arial" w:cs="Arial"/>
        </w:rPr>
        <w:t xml:space="preserve"> po </w:t>
      </w:r>
      <w:proofErr w:type="spellStart"/>
      <w:r w:rsidRPr="008901D1">
        <w:rPr>
          <w:rFonts w:ascii="Arial" w:hAnsi="Arial" w:cs="Arial"/>
        </w:rPr>
        <w:t>pagrindinės</w:t>
      </w:r>
      <w:proofErr w:type="spellEnd"/>
      <w:r w:rsidRPr="008901D1">
        <w:rPr>
          <w:rFonts w:ascii="Arial" w:hAnsi="Arial" w:cs="Arial"/>
        </w:rPr>
        <w:t xml:space="preserve"> </w:t>
      </w:r>
      <w:proofErr w:type="spellStart"/>
      <w:r w:rsidRPr="008901D1">
        <w:rPr>
          <w:rFonts w:ascii="Arial" w:hAnsi="Arial" w:cs="Arial"/>
        </w:rPr>
        <w:t>medžių</w:t>
      </w:r>
      <w:proofErr w:type="spellEnd"/>
      <w:r w:rsidRPr="008901D1">
        <w:rPr>
          <w:rFonts w:ascii="Arial" w:hAnsi="Arial" w:cs="Arial"/>
        </w:rPr>
        <w:t xml:space="preserve"> </w:t>
      </w:r>
      <w:proofErr w:type="spellStart"/>
      <w:r w:rsidRPr="008901D1">
        <w:rPr>
          <w:rFonts w:ascii="Arial" w:hAnsi="Arial" w:cs="Arial"/>
        </w:rPr>
        <w:t>sodinimo</w:t>
      </w:r>
      <w:proofErr w:type="spellEnd"/>
      <w:r w:rsidRPr="008901D1">
        <w:rPr>
          <w:rFonts w:ascii="Arial" w:hAnsi="Arial" w:cs="Arial"/>
        </w:rPr>
        <w:t xml:space="preserve"> </w:t>
      </w:r>
      <w:proofErr w:type="spellStart"/>
      <w:r w:rsidRPr="008901D1">
        <w:rPr>
          <w:rFonts w:ascii="Arial" w:hAnsi="Arial" w:cs="Arial"/>
        </w:rPr>
        <w:t>veiklos</w:t>
      </w:r>
      <w:proofErr w:type="spellEnd"/>
      <w:r w:rsidRPr="008901D1">
        <w:rPr>
          <w:rFonts w:ascii="Arial" w:hAnsi="Arial" w:cs="Arial"/>
        </w:rPr>
        <w:t xml:space="preserve"> </w:t>
      </w:r>
      <w:proofErr w:type="spellStart"/>
      <w:r w:rsidRPr="008901D1">
        <w:rPr>
          <w:rFonts w:ascii="Arial" w:hAnsi="Arial" w:cs="Arial"/>
        </w:rPr>
        <w:t>Perkančiojo</w:t>
      </w:r>
      <w:proofErr w:type="spellEnd"/>
      <w:r w:rsidRPr="008901D1">
        <w:rPr>
          <w:rFonts w:ascii="Arial" w:hAnsi="Arial" w:cs="Arial"/>
        </w:rPr>
        <w:t xml:space="preserve"> </w:t>
      </w:r>
      <w:proofErr w:type="spellStart"/>
      <w:r w:rsidRPr="008901D1">
        <w:rPr>
          <w:rFonts w:ascii="Arial" w:hAnsi="Arial" w:cs="Arial"/>
        </w:rPr>
        <w:t>subjekto</w:t>
      </w:r>
      <w:proofErr w:type="spellEnd"/>
      <w:r w:rsidRPr="008901D1">
        <w:rPr>
          <w:rFonts w:ascii="Arial" w:hAnsi="Arial" w:cs="Arial"/>
        </w:rPr>
        <w:t xml:space="preserve"> </w:t>
      </w:r>
      <w:proofErr w:type="spellStart"/>
      <w:r w:rsidRPr="008901D1">
        <w:rPr>
          <w:rFonts w:ascii="Arial" w:hAnsi="Arial" w:cs="Arial"/>
        </w:rPr>
        <w:t>darbuotojams</w:t>
      </w:r>
      <w:proofErr w:type="spellEnd"/>
      <w:r w:rsidRPr="008901D1">
        <w:rPr>
          <w:rFonts w:ascii="Arial" w:hAnsi="Arial" w:cs="Arial"/>
        </w:rPr>
        <w:t xml:space="preserve"> </w:t>
      </w:r>
      <w:proofErr w:type="spellStart"/>
      <w:r w:rsidRPr="008901D1">
        <w:rPr>
          <w:rFonts w:ascii="Arial" w:hAnsi="Arial" w:cs="Arial"/>
        </w:rPr>
        <w:t>ir</w:t>
      </w:r>
      <w:proofErr w:type="spellEnd"/>
      <w:r w:rsidRPr="008901D1">
        <w:rPr>
          <w:rFonts w:ascii="Arial" w:hAnsi="Arial" w:cs="Arial"/>
        </w:rPr>
        <w:t xml:space="preserve"> </w:t>
      </w:r>
      <w:proofErr w:type="spellStart"/>
      <w:r w:rsidRPr="008901D1">
        <w:rPr>
          <w:rFonts w:ascii="Arial" w:hAnsi="Arial" w:cs="Arial"/>
        </w:rPr>
        <w:t>vaikams</w:t>
      </w:r>
      <w:proofErr w:type="spellEnd"/>
      <w:r w:rsidRPr="008901D1">
        <w:rPr>
          <w:rFonts w:ascii="Arial" w:hAnsi="Arial" w:cs="Arial"/>
        </w:rPr>
        <w:t xml:space="preserve">. Tai </w:t>
      </w:r>
      <w:proofErr w:type="spellStart"/>
      <w:r w:rsidRPr="008901D1">
        <w:rPr>
          <w:rFonts w:ascii="Arial" w:hAnsi="Arial" w:cs="Arial"/>
        </w:rPr>
        <w:t>gali</w:t>
      </w:r>
      <w:proofErr w:type="spellEnd"/>
      <w:r w:rsidRPr="008901D1">
        <w:rPr>
          <w:rFonts w:ascii="Arial" w:hAnsi="Arial" w:cs="Arial"/>
        </w:rPr>
        <w:t xml:space="preserve"> </w:t>
      </w:r>
      <w:proofErr w:type="spellStart"/>
      <w:r w:rsidRPr="008901D1">
        <w:rPr>
          <w:rFonts w:ascii="Arial" w:hAnsi="Arial" w:cs="Arial"/>
        </w:rPr>
        <w:t>būti</w:t>
      </w:r>
      <w:proofErr w:type="spellEnd"/>
      <w:r w:rsidRPr="008901D1">
        <w:rPr>
          <w:rFonts w:ascii="Arial" w:hAnsi="Arial" w:cs="Arial"/>
        </w:rPr>
        <w:t xml:space="preserve"> </w:t>
      </w:r>
      <w:proofErr w:type="spellStart"/>
      <w:r w:rsidRPr="008901D1">
        <w:rPr>
          <w:rFonts w:ascii="Arial" w:hAnsi="Arial" w:cs="Arial"/>
        </w:rPr>
        <w:t>lauko</w:t>
      </w:r>
      <w:proofErr w:type="spellEnd"/>
      <w:r w:rsidRPr="008901D1">
        <w:rPr>
          <w:rFonts w:ascii="Arial" w:hAnsi="Arial" w:cs="Arial"/>
        </w:rPr>
        <w:t xml:space="preserve"> </w:t>
      </w:r>
      <w:proofErr w:type="spellStart"/>
      <w:r w:rsidRPr="008901D1">
        <w:rPr>
          <w:rFonts w:ascii="Arial" w:hAnsi="Arial" w:cs="Arial"/>
        </w:rPr>
        <w:t>žaidimai</w:t>
      </w:r>
      <w:proofErr w:type="spellEnd"/>
      <w:r w:rsidRPr="008901D1">
        <w:rPr>
          <w:rFonts w:ascii="Arial" w:hAnsi="Arial" w:cs="Arial"/>
        </w:rPr>
        <w:t xml:space="preserve">, </w:t>
      </w:r>
      <w:proofErr w:type="spellStart"/>
      <w:r w:rsidRPr="008901D1">
        <w:rPr>
          <w:rFonts w:ascii="Arial" w:hAnsi="Arial" w:cs="Arial"/>
        </w:rPr>
        <w:t>ekskursija</w:t>
      </w:r>
      <w:proofErr w:type="spellEnd"/>
      <w:r w:rsidRPr="008901D1">
        <w:rPr>
          <w:rFonts w:ascii="Arial" w:hAnsi="Arial" w:cs="Arial"/>
        </w:rPr>
        <w:t xml:space="preserve">, </w:t>
      </w:r>
      <w:proofErr w:type="spellStart"/>
      <w:r w:rsidRPr="008901D1">
        <w:rPr>
          <w:rFonts w:ascii="Arial" w:hAnsi="Arial" w:cs="Arial"/>
        </w:rPr>
        <w:t>edukacija</w:t>
      </w:r>
      <w:proofErr w:type="spellEnd"/>
      <w:r w:rsidRPr="008901D1">
        <w:rPr>
          <w:rFonts w:ascii="Arial" w:hAnsi="Arial" w:cs="Arial"/>
        </w:rPr>
        <w:t xml:space="preserve">, </w:t>
      </w:r>
      <w:proofErr w:type="spellStart"/>
      <w:r w:rsidRPr="008901D1">
        <w:rPr>
          <w:rFonts w:ascii="Arial" w:hAnsi="Arial" w:cs="Arial"/>
        </w:rPr>
        <w:t>žygis</w:t>
      </w:r>
      <w:proofErr w:type="spellEnd"/>
      <w:r w:rsidRPr="008901D1">
        <w:rPr>
          <w:rFonts w:ascii="Arial" w:hAnsi="Arial" w:cs="Arial"/>
        </w:rPr>
        <w:t xml:space="preserve"> </w:t>
      </w:r>
      <w:proofErr w:type="spellStart"/>
      <w:r w:rsidRPr="008901D1">
        <w:rPr>
          <w:rFonts w:ascii="Arial" w:hAnsi="Arial" w:cs="Arial"/>
        </w:rPr>
        <w:t>ar</w:t>
      </w:r>
      <w:proofErr w:type="spellEnd"/>
      <w:r w:rsidRPr="008901D1">
        <w:rPr>
          <w:rFonts w:ascii="Arial" w:hAnsi="Arial" w:cs="Arial"/>
        </w:rPr>
        <w:t xml:space="preserve"> </w:t>
      </w:r>
      <w:proofErr w:type="spellStart"/>
      <w:r w:rsidRPr="008901D1">
        <w:rPr>
          <w:rFonts w:ascii="Arial" w:hAnsi="Arial" w:cs="Arial"/>
        </w:rPr>
        <w:t>kita</w:t>
      </w:r>
      <w:proofErr w:type="spellEnd"/>
      <w:r w:rsidRPr="008901D1">
        <w:rPr>
          <w:rFonts w:ascii="Arial" w:hAnsi="Arial" w:cs="Arial"/>
        </w:rPr>
        <w:t xml:space="preserve"> </w:t>
      </w:r>
      <w:proofErr w:type="spellStart"/>
      <w:r w:rsidRPr="008901D1">
        <w:rPr>
          <w:rFonts w:ascii="Arial" w:hAnsi="Arial" w:cs="Arial"/>
        </w:rPr>
        <w:t>komandinė</w:t>
      </w:r>
      <w:proofErr w:type="spellEnd"/>
      <w:r w:rsidRPr="008901D1">
        <w:rPr>
          <w:rFonts w:ascii="Arial" w:hAnsi="Arial" w:cs="Arial"/>
        </w:rPr>
        <w:t xml:space="preserve"> </w:t>
      </w:r>
      <w:proofErr w:type="spellStart"/>
      <w:r w:rsidRPr="008901D1">
        <w:rPr>
          <w:rFonts w:ascii="Arial" w:hAnsi="Arial" w:cs="Arial"/>
        </w:rPr>
        <w:t>veikla</w:t>
      </w:r>
      <w:proofErr w:type="spellEnd"/>
      <w:r w:rsidRPr="008901D1">
        <w:rPr>
          <w:rFonts w:ascii="Arial" w:hAnsi="Arial" w:cs="Arial"/>
        </w:rPr>
        <w:t xml:space="preserve">. </w:t>
      </w:r>
    </w:p>
    <w:p w14:paraId="3D7D367C" w14:textId="5DF97A8A" w:rsidR="008901D1" w:rsidRPr="008901D1" w:rsidRDefault="008901D1" w:rsidP="002279E4">
      <w:pPr>
        <w:pStyle w:val="Sraopastraipa"/>
        <w:numPr>
          <w:ilvl w:val="1"/>
          <w:numId w:val="18"/>
        </w:numPr>
        <w:jc w:val="both"/>
        <w:rPr>
          <w:rFonts w:ascii="Arial" w:hAnsi="Arial" w:cs="Arial"/>
        </w:rPr>
      </w:pPr>
      <w:proofErr w:type="spellStart"/>
      <w:r w:rsidRPr="008901D1">
        <w:rPr>
          <w:rFonts w:ascii="Arial" w:hAnsi="Arial" w:cs="Arial"/>
        </w:rPr>
        <w:t>Tiekėjas</w:t>
      </w:r>
      <w:proofErr w:type="spellEnd"/>
      <w:r w:rsidRPr="008901D1">
        <w:rPr>
          <w:rFonts w:ascii="Arial" w:hAnsi="Arial" w:cs="Arial"/>
        </w:rPr>
        <w:t xml:space="preserve"> </w:t>
      </w:r>
      <w:proofErr w:type="spellStart"/>
      <w:r w:rsidRPr="008901D1">
        <w:rPr>
          <w:rFonts w:ascii="Arial" w:hAnsi="Arial" w:cs="Arial"/>
        </w:rPr>
        <w:t>suorganizuoja</w:t>
      </w:r>
      <w:proofErr w:type="spellEnd"/>
      <w:r w:rsidRPr="008901D1">
        <w:rPr>
          <w:rFonts w:ascii="Arial" w:hAnsi="Arial" w:cs="Arial"/>
        </w:rPr>
        <w:t xml:space="preserve"> </w:t>
      </w:r>
      <w:proofErr w:type="spellStart"/>
      <w:r w:rsidRPr="008901D1">
        <w:rPr>
          <w:rFonts w:ascii="Arial" w:hAnsi="Arial" w:cs="Arial"/>
        </w:rPr>
        <w:t>fotografavimo</w:t>
      </w:r>
      <w:proofErr w:type="spellEnd"/>
      <w:r w:rsidRPr="008901D1">
        <w:rPr>
          <w:rFonts w:ascii="Arial" w:hAnsi="Arial" w:cs="Arial"/>
        </w:rPr>
        <w:t xml:space="preserve"> </w:t>
      </w:r>
      <w:proofErr w:type="spellStart"/>
      <w:r w:rsidRPr="008901D1">
        <w:rPr>
          <w:rFonts w:ascii="Arial" w:hAnsi="Arial" w:cs="Arial"/>
        </w:rPr>
        <w:t>paslaugas</w:t>
      </w:r>
      <w:proofErr w:type="spellEnd"/>
      <w:r w:rsidRPr="008901D1">
        <w:rPr>
          <w:rFonts w:ascii="Arial" w:hAnsi="Arial" w:cs="Arial"/>
        </w:rPr>
        <w:t xml:space="preserve"> </w:t>
      </w:r>
      <w:proofErr w:type="spellStart"/>
      <w:r w:rsidRPr="008901D1">
        <w:rPr>
          <w:rFonts w:ascii="Arial" w:hAnsi="Arial" w:cs="Arial"/>
        </w:rPr>
        <w:t>ir</w:t>
      </w:r>
      <w:proofErr w:type="spellEnd"/>
      <w:r w:rsidRPr="008901D1">
        <w:rPr>
          <w:rFonts w:ascii="Arial" w:hAnsi="Arial" w:cs="Arial"/>
        </w:rPr>
        <w:t xml:space="preserve"> </w:t>
      </w:r>
      <w:proofErr w:type="spellStart"/>
      <w:r w:rsidRPr="008901D1">
        <w:rPr>
          <w:rFonts w:ascii="Arial" w:hAnsi="Arial" w:cs="Arial"/>
        </w:rPr>
        <w:t>kokybiškai</w:t>
      </w:r>
      <w:proofErr w:type="spellEnd"/>
      <w:r w:rsidRPr="008901D1">
        <w:rPr>
          <w:rFonts w:ascii="Arial" w:hAnsi="Arial" w:cs="Arial"/>
        </w:rPr>
        <w:t xml:space="preserve"> </w:t>
      </w:r>
      <w:proofErr w:type="spellStart"/>
      <w:r w:rsidRPr="008901D1">
        <w:rPr>
          <w:rFonts w:ascii="Arial" w:hAnsi="Arial" w:cs="Arial"/>
        </w:rPr>
        <w:t>retušuotas</w:t>
      </w:r>
      <w:proofErr w:type="spellEnd"/>
      <w:r w:rsidRPr="008901D1">
        <w:rPr>
          <w:rFonts w:ascii="Arial" w:hAnsi="Arial" w:cs="Arial"/>
        </w:rPr>
        <w:t xml:space="preserve"> </w:t>
      </w:r>
      <w:proofErr w:type="spellStart"/>
      <w:r w:rsidRPr="008901D1">
        <w:rPr>
          <w:rFonts w:ascii="Arial" w:hAnsi="Arial" w:cs="Arial"/>
        </w:rPr>
        <w:t>nuotraukas</w:t>
      </w:r>
      <w:proofErr w:type="spellEnd"/>
      <w:r w:rsidRPr="008901D1">
        <w:rPr>
          <w:rFonts w:ascii="Arial" w:hAnsi="Arial" w:cs="Arial"/>
        </w:rPr>
        <w:t xml:space="preserve"> </w:t>
      </w:r>
      <w:proofErr w:type="spellStart"/>
      <w:r w:rsidRPr="008901D1">
        <w:rPr>
          <w:rFonts w:ascii="Arial" w:hAnsi="Arial" w:cs="Arial"/>
        </w:rPr>
        <w:t>pristato</w:t>
      </w:r>
      <w:proofErr w:type="spellEnd"/>
      <w:r w:rsidRPr="008901D1">
        <w:rPr>
          <w:rFonts w:ascii="Arial" w:hAnsi="Arial" w:cs="Arial"/>
        </w:rPr>
        <w:t xml:space="preserve"> </w:t>
      </w:r>
      <w:proofErr w:type="spellStart"/>
      <w:r w:rsidRPr="008901D1">
        <w:rPr>
          <w:rFonts w:ascii="Arial" w:hAnsi="Arial" w:cs="Arial"/>
        </w:rPr>
        <w:t>Perkančiajam</w:t>
      </w:r>
      <w:proofErr w:type="spellEnd"/>
      <w:r w:rsidRPr="008901D1">
        <w:rPr>
          <w:rFonts w:ascii="Arial" w:hAnsi="Arial" w:cs="Arial"/>
        </w:rPr>
        <w:t xml:space="preserve"> </w:t>
      </w:r>
      <w:proofErr w:type="spellStart"/>
      <w:r w:rsidRPr="008901D1">
        <w:rPr>
          <w:rFonts w:ascii="Arial" w:hAnsi="Arial" w:cs="Arial"/>
        </w:rPr>
        <w:t>subjektui</w:t>
      </w:r>
      <w:proofErr w:type="spellEnd"/>
      <w:r w:rsidRPr="008901D1">
        <w:rPr>
          <w:rFonts w:ascii="Arial" w:hAnsi="Arial" w:cs="Arial"/>
        </w:rPr>
        <w:t xml:space="preserve"> </w:t>
      </w:r>
      <w:proofErr w:type="spellStart"/>
      <w:r w:rsidRPr="008901D1">
        <w:rPr>
          <w:rFonts w:ascii="Arial" w:hAnsi="Arial" w:cs="Arial"/>
        </w:rPr>
        <w:t>sekančią</w:t>
      </w:r>
      <w:proofErr w:type="spellEnd"/>
      <w:r w:rsidRPr="008901D1">
        <w:rPr>
          <w:rFonts w:ascii="Arial" w:hAnsi="Arial" w:cs="Arial"/>
        </w:rPr>
        <w:t xml:space="preserve"> </w:t>
      </w:r>
      <w:proofErr w:type="spellStart"/>
      <w:r w:rsidRPr="008901D1">
        <w:rPr>
          <w:rFonts w:ascii="Arial" w:hAnsi="Arial" w:cs="Arial"/>
        </w:rPr>
        <w:t>darbo</w:t>
      </w:r>
      <w:proofErr w:type="spellEnd"/>
      <w:r w:rsidRPr="008901D1">
        <w:rPr>
          <w:rFonts w:ascii="Arial" w:hAnsi="Arial" w:cs="Arial"/>
        </w:rPr>
        <w:t xml:space="preserve"> </w:t>
      </w:r>
      <w:proofErr w:type="spellStart"/>
      <w:r w:rsidRPr="008901D1">
        <w:rPr>
          <w:rFonts w:ascii="Arial" w:hAnsi="Arial" w:cs="Arial"/>
        </w:rPr>
        <w:t>dieną</w:t>
      </w:r>
      <w:proofErr w:type="spellEnd"/>
      <w:r w:rsidRPr="008901D1">
        <w:rPr>
          <w:rFonts w:ascii="Arial" w:hAnsi="Arial" w:cs="Arial"/>
        </w:rPr>
        <w:t xml:space="preserve"> po </w:t>
      </w:r>
      <w:proofErr w:type="spellStart"/>
      <w:r w:rsidRPr="008901D1">
        <w:rPr>
          <w:rFonts w:ascii="Arial" w:hAnsi="Arial" w:cs="Arial"/>
        </w:rPr>
        <w:t>renginio</w:t>
      </w:r>
      <w:proofErr w:type="spellEnd"/>
      <w:r w:rsidRPr="008901D1">
        <w:rPr>
          <w:rFonts w:ascii="Arial" w:hAnsi="Arial" w:cs="Arial"/>
        </w:rPr>
        <w:t xml:space="preserve">. </w:t>
      </w:r>
      <w:proofErr w:type="spellStart"/>
      <w:r w:rsidRPr="008901D1">
        <w:rPr>
          <w:rFonts w:ascii="Arial" w:hAnsi="Arial" w:cs="Arial"/>
        </w:rPr>
        <w:t>Pagal</w:t>
      </w:r>
      <w:proofErr w:type="spellEnd"/>
      <w:r w:rsidRPr="008901D1">
        <w:rPr>
          <w:rFonts w:ascii="Arial" w:hAnsi="Arial" w:cs="Arial"/>
        </w:rPr>
        <w:t xml:space="preserve"> </w:t>
      </w:r>
      <w:proofErr w:type="spellStart"/>
      <w:r w:rsidRPr="008901D1">
        <w:rPr>
          <w:rFonts w:ascii="Arial" w:hAnsi="Arial" w:cs="Arial"/>
        </w:rPr>
        <w:t>poreikį</w:t>
      </w:r>
      <w:proofErr w:type="spellEnd"/>
      <w:r w:rsidRPr="008901D1">
        <w:rPr>
          <w:rFonts w:ascii="Arial" w:hAnsi="Arial" w:cs="Arial"/>
        </w:rPr>
        <w:t xml:space="preserve"> </w:t>
      </w:r>
      <w:proofErr w:type="spellStart"/>
      <w:r w:rsidRPr="008901D1">
        <w:rPr>
          <w:rFonts w:ascii="Arial" w:hAnsi="Arial" w:cs="Arial"/>
        </w:rPr>
        <w:t>Perkantysis</w:t>
      </w:r>
      <w:proofErr w:type="spellEnd"/>
      <w:r w:rsidRPr="008901D1">
        <w:rPr>
          <w:rFonts w:ascii="Arial" w:hAnsi="Arial" w:cs="Arial"/>
        </w:rPr>
        <w:t xml:space="preserve"> </w:t>
      </w:r>
      <w:proofErr w:type="spellStart"/>
      <w:r w:rsidRPr="008901D1">
        <w:rPr>
          <w:rFonts w:ascii="Arial" w:hAnsi="Arial" w:cs="Arial"/>
        </w:rPr>
        <w:t>subjektas</w:t>
      </w:r>
      <w:proofErr w:type="spellEnd"/>
      <w:r w:rsidRPr="008901D1">
        <w:rPr>
          <w:rFonts w:ascii="Arial" w:hAnsi="Arial" w:cs="Arial"/>
        </w:rPr>
        <w:t xml:space="preserve"> </w:t>
      </w:r>
      <w:proofErr w:type="spellStart"/>
      <w:r w:rsidRPr="008901D1">
        <w:rPr>
          <w:rFonts w:ascii="Arial" w:hAnsi="Arial" w:cs="Arial"/>
        </w:rPr>
        <w:t>taip</w:t>
      </w:r>
      <w:proofErr w:type="spellEnd"/>
      <w:r w:rsidRPr="008901D1">
        <w:rPr>
          <w:rFonts w:ascii="Arial" w:hAnsi="Arial" w:cs="Arial"/>
        </w:rPr>
        <w:t xml:space="preserve"> pat </w:t>
      </w:r>
      <w:proofErr w:type="spellStart"/>
      <w:r w:rsidRPr="008901D1">
        <w:rPr>
          <w:rFonts w:ascii="Arial" w:hAnsi="Arial" w:cs="Arial"/>
        </w:rPr>
        <w:t>gali</w:t>
      </w:r>
      <w:proofErr w:type="spellEnd"/>
      <w:r w:rsidRPr="008901D1">
        <w:rPr>
          <w:rFonts w:ascii="Arial" w:hAnsi="Arial" w:cs="Arial"/>
        </w:rPr>
        <w:t xml:space="preserve"> </w:t>
      </w:r>
      <w:proofErr w:type="spellStart"/>
      <w:r w:rsidRPr="008901D1">
        <w:rPr>
          <w:rFonts w:ascii="Arial" w:hAnsi="Arial" w:cs="Arial"/>
        </w:rPr>
        <w:t>paprašyti</w:t>
      </w:r>
      <w:proofErr w:type="spellEnd"/>
      <w:r w:rsidRPr="008901D1">
        <w:rPr>
          <w:rFonts w:ascii="Arial" w:hAnsi="Arial" w:cs="Arial"/>
        </w:rPr>
        <w:t xml:space="preserve"> </w:t>
      </w:r>
      <w:proofErr w:type="spellStart"/>
      <w:r w:rsidRPr="008901D1">
        <w:rPr>
          <w:rFonts w:ascii="Arial" w:hAnsi="Arial" w:cs="Arial"/>
        </w:rPr>
        <w:t>Tiekėjo</w:t>
      </w:r>
      <w:proofErr w:type="spellEnd"/>
      <w:r w:rsidRPr="008901D1">
        <w:rPr>
          <w:rFonts w:ascii="Arial" w:hAnsi="Arial" w:cs="Arial"/>
        </w:rPr>
        <w:t xml:space="preserve"> </w:t>
      </w:r>
      <w:proofErr w:type="spellStart"/>
      <w:r w:rsidRPr="008901D1">
        <w:rPr>
          <w:rFonts w:ascii="Arial" w:hAnsi="Arial" w:cs="Arial"/>
        </w:rPr>
        <w:t>filmuoti</w:t>
      </w:r>
      <w:proofErr w:type="spellEnd"/>
      <w:r w:rsidRPr="008901D1">
        <w:rPr>
          <w:rFonts w:ascii="Arial" w:hAnsi="Arial" w:cs="Arial"/>
        </w:rPr>
        <w:t xml:space="preserve"> </w:t>
      </w:r>
      <w:proofErr w:type="spellStart"/>
      <w:r w:rsidRPr="008901D1">
        <w:rPr>
          <w:rFonts w:ascii="Arial" w:hAnsi="Arial" w:cs="Arial"/>
        </w:rPr>
        <w:t>renginį</w:t>
      </w:r>
      <w:proofErr w:type="spellEnd"/>
      <w:r w:rsidRPr="008901D1">
        <w:rPr>
          <w:rFonts w:ascii="Arial" w:hAnsi="Arial" w:cs="Arial"/>
        </w:rPr>
        <w:t xml:space="preserve"> </w:t>
      </w:r>
      <w:proofErr w:type="spellStart"/>
      <w:r w:rsidRPr="008901D1">
        <w:rPr>
          <w:rFonts w:ascii="Arial" w:hAnsi="Arial" w:cs="Arial"/>
        </w:rPr>
        <w:t>ir</w:t>
      </w:r>
      <w:proofErr w:type="spellEnd"/>
      <w:r w:rsidRPr="008901D1">
        <w:rPr>
          <w:rFonts w:ascii="Arial" w:hAnsi="Arial" w:cs="Arial"/>
        </w:rPr>
        <w:t xml:space="preserve"> </w:t>
      </w:r>
      <w:proofErr w:type="spellStart"/>
      <w:r w:rsidRPr="008901D1">
        <w:rPr>
          <w:rFonts w:ascii="Arial" w:hAnsi="Arial" w:cs="Arial"/>
        </w:rPr>
        <w:t>sukurti</w:t>
      </w:r>
      <w:proofErr w:type="spellEnd"/>
      <w:r w:rsidRPr="008901D1">
        <w:rPr>
          <w:rFonts w:ascii="Arial" w:hAnsi="Arial" w:cs="Arial"/>
        </w:rPr>
        <w:t xml:space="preserve"> </w:t>
      </w:r>
      <w:proofErr w:type="spellStart"/>
      <w:r w:rsidRPr="008901D1">
        <w:rPr>
          <w:rFonts w:ascii="Arial" w:hAnsi="Arial" w:cs="Arial"/>
        </w:rPr>
        <w:t>trumpą</w:t>
      </w:r>
      <w:proofErr w:type="spellEnd"/>
      <w:r w:rsidRPr="008901D1">
        <w:rPr>
          <w:rFonts w:ascii="Arial" w:hAnsi="Arial" w:cs="Arial"/>
        </w:rPr>
        <w:t xml:space="preserve"> </w:t>
      </w:r>
      <w:proofErr w:type="spellStart"/>
      <w:r w:rsidRPr="008901D1">
        <w:rPr>
          <w:rFonts w:ascii="Arial" w:hAnsi="Arial" w:cs="Arial"/>
        </w:rPr>
        <w:t>filmuką</w:t>
      </w:r>
      <w:proofErr w:type="spellEnd"/>
      <w:r w:rsidRPr="008901D1">
        <w:rPr>
          <w:rFonts w:ascii="Arial" w:hAnsi="Arial" w:cs="Arial"/>
        </w:rPr>
        <w:t xml:space="preserve"> </w:t>
      </w:r>
      <w:proofErr w:type="spellStart"/>
      <w:r w:rsidRPr="008901D1">
        <w:rPr>
          <w:rFonts w:ascii="Arial" w:hAnsi="Arial" w:cs="Arial"/>
        </w:rPr>
        <w:t>socialiniams</w:t>
      </w:r>
      <w:proofErr w:type="spellEnd"/>
      <w:r w:rsidRPr="008901D1">
        <w:rPr>
          <w:rFonts w:ascii="Arial" w:hAnsi="Arial" w:cs="Arial"/>
        </w:rPr>
        <w:t xml:space="preserve"> </w:t>
      </w:r>
      <w:proofErr w:type="spellStart"/>
      <w:r w:rsidRPr="008901D1">
        <w:rPr>
          <w:rFonts w:ascii="Arial" w:hAnsi="Arial" w:cs="Arial"/>
        </w:rPr>
        <w:t>tinklams</w:t>
      </w:r>
      <w:proofErr w:type="spellEnd"/>
      <w:r w:rsidRPr="008901D1">
        <w:rPr>
          <w:rFonts w:ascii="Arial" w:hAnsi="Arial" w:cs="Arial"/>
        </w:rPr>
        <w:t xml:space="preserve"> (</w:t>
      </w:r>
      <w:proofErr w:type="spellStart"/>
      <w:r w:rsidRPr="008901D1">
        <w:rPr>
          <w:rFonts w:ascii="Arial" w:hAnsi="Arial" w:cs="Arial"/>
        </w:rPr>
        <w:t>iki</w:t>
      </w:r>
      <w:proofErr w:type="spellEnd"/>
      <w:r w:rsidRPr="008901D1">
        <w:rPr>
          <w:rFonts w:ascii="Arial" w:hAnsi="Arial" w:cs="Arial"/>
        </w:rPr>
        <w:t xml:space="preserve"> 3 min. </w:t>
      </w:r>
      <w:proofErr w:type="spellStart"/>
      <w:r w:rsidRPr="008901D1">
        <w:rPr>
          <w:rFonts w:ascii="Arial" w:hAnsi="Arial" w:cs="Arial"/>
        </w:rPr>
        <w:t>ilgio</w:t>
      </w:r>
      <w:proofErr w:type="spellEnd"/>
      <w:r w:rsidRPr="008901D1">
        <w:rPr>
          <w:rFonts w:ascii="Arial" w:hAnsi="Arial" w:cs="Arial"/>
        </w:rPr>
        <w:t xml:space="preserve">). </w:t>
      </w:r>
    </w:p>
    <w:sectPr w:rsidR="008901D1" w:rsidRPr="008901D1" w:rsidSect="000346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8CA74" w14:textId="77777777" w:rsidR="001B1248" w:rsidRDefault="001B1248" w:rsidP="001B1248">
      <w:pPr>
        <w:spacing w:after="0" w:line="240" w:lineRule="auto"/>
      </w:pPr>
      <w:r>
        <w:separator/>
      </w:r>
    </w:p>
  </w:endnote>
  <w:endnote w:type="continuationSeparator" w:id="0">
    <w:p w14:paraId="5DD389DF" w14:textId="77777777" w:rsidR="001B1248" w:rsidRDefault="001B1248" w:rsidP="001B12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370C8" w14:textId="77777777" w:rsidR="001B1248" w:rsidRDefault="001B1248" w:rsidP="001B1248">
      <w:pPr>
        <w:spacing w:after="0" w:line="240" w:lineRule="auto"/>
      </w:pPr>
      <w:r>
        <w:separator/>
      </w:r>
    </w:p>
  </w:footnote>
  <w:footnote w:type="continuationSeparator" w:id="0">
    <w:p w14:paraId="2EE5710A" w14:textId="77777777" w:rsidR="001B1248" w:rsidRDefault="001B1248" w:rsidP="001B12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raassunumeriai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raassunumeriai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raassuenkleliai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raassuenkleliai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raassunumeriai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Sraassuenkleliais"/>
      <w:lvlText w:val=""/>
      <w:lvlJc w:val="left"/>
      <w:pPr>
        <w:tabs>
          <w:tab w:val="num" w:pos="360"/>
        </w:tabs>
        <w:ind w:left="360" w:hanging="360"/>
      </w:pPr>
      <w:rPr>
        <w:rFonts w:ascii="Symbol" w:hAnsi="Symbol" w:hint="default"/>
      </w:rPr>
    </w:lvl>
  </w:abstractNum>
  <w:abstractNum w:abstractNumId="9" w15:restartNumberingAfterBreak="0">
    <w:nsid w:val="0BE576FB"/>
    <w:multiLevelType w:val="multilevel"/>
    <w:tmpl w:val="0358A0AC"/>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E894688"/>
    <w:multiLevelType w:val="hybridMultilevel"/>
    <w:tmpl w:val="0944E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9C3C55"/>
    <w:multiLevelType w:val="multilevel"/>
    <w:tmpl w:val="AF2EE7DA"/>
    <w:lvl w:ilvl="0">
      <w:start w:val="7"/>
      <w:numFmt w:val="decimal"/>
      <w:lvlText w:val="%1"/>
      <w:lvlJc w:val="left"/>
      <w:pPr>
        <w:ind w:left="420" w:hanging="420"/>
      </w:pPr>
      <w:rPr>
        <w:rFonts w:hint="default"/>
        <w:b/>
      </w:rPr>
    </w:lvl>
    <w:lvl w:ilvl="1">
      <w:start w:val="2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21D05DBA"/>
    <w:multiLevelType w:val="multilevel"/>
    <w:tmpl w:val="4C0A906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u w:val="single"/>
      </w:rPr>
    </w:lvl>
    <w:lvl w:ilvl="2">
      <w:start w:val="1"/>
      <w:numFmt w:val="decimal"/>
      <w:isLgl/>
      <w:lvlText w:val="%1.%2.%3."/>
      <w:lvlJc w:val="left"/>
      <w:pPr>
        <w:ind w:left="1080" w:hanging="720"/>
      </w:pPr>
      <w:rPr>
        <w:rFonts w:hint="default"/>
        <w:u w:val="single"/>
      </w:rPr>
    </w:lvl>
    <w:lvl w:ilvl="3">
      <w:start w:val="1"/>
      <w:numFmt w:val="decimal"/>
      <w:isLgl/>
      <w:lvlText w:val="%1.%2.%3.%4."/>
      <w:lvlJc w:val="left"/>
      <w:pPr>
        <w:ind w:left="1440" w:hanging="1080"/>
      </w:pPr>
      <w:rPr>
        <w:rFonts w:hint="default"/>
        <w:u w:val="single"/>
      </w:rPr>
    </w:lvl>
    <w:lvl w:ilvl="4">
      <w:start w:val="1"/>
      <w:numFmt w:val="decimal"/>
      <w:isLgl/>
      <w:lvlText w:val="%1.%2.%3.%4.%5."/>
      <w:lvlJc w:val="left"/>
      <w:pPr>
        <w:ind w:left="1440" w:hanging="1080"/>
      </w:pPr>
      <w:rPr>
        <w:rFonts w:hint="default"/>
        <w:u w:val="single"/>
      </w:rPr>
    </w:lvl>
    <w:lvl w:ilvl="5">
      <w:start w:val="1"/>
      <w:numFmt w:val="decimal"/>
      <w:isLgl/>
      <w:lvlText w:val="%1.%2.%3.%4.%5.%6."/>
      <w:lvlJc w:val="left"/>
      <w:pPr>
        <w:ind w:left="1800" w:hanging="1440"/>
      </w:pPr>
      <w:rPr>
        <w:rFonts w:hint="default"/>
        <w:u w:val="single"/>
      </w:rPr>
    </w:lvl>
    <w:lvl w:ilvl="6">
      <w:start w:val="1"/>
      <w:numFmt w:val="decimal"/>
      <w:isLgl/>
      <w:lvlText w:val="%1.%2.%3.%4.%5.%6.%7."/>
      <w:lvlJc w:val="left"/>
      <w:pPr>
        <w:ind w:left="1800" w:hanging="1440"/>
      </w:pPr>
      <w:rPr>
        <w:rFonts w:hint="default"/>
        <w:u w:val="single"/>
      </w:rPr>
    </w:lvl>
    <w:lvl w:ilvl="7">
      <w:start w:val="1"/>
      <w:numFmt w:val="decimal"/>
      <w:isLgl/>
      <w:lvlText w:val="%1.%2.%3.%4.%5.%6.%7.%8."/>
      <w:lvlJc w:val="left"/>
      <w:pPr>
        <w:ind w:left="2160" w:hanging="1800"/>
      </w:pPr>
      <w:rPr>
        <w:rFonts w:hint="default"/>
        <w:u w:val="single"/>
      </w:rPr>
    </w:lvl>
    <w:lvl w:ilvl="8">
      <w:start w:val="1"/>
      <w:numFmt w:val="decimal"/>
      <w:isLgl/>
      <w:lvlText w:val="%1.%2.%3.%4.%5.%6.%7.%8.%9."/>
      <w:lvlJc w:val="left"/>
      <w:pPr>
        <w:ind w:left="2160" w:hanging="1800"/>
      </w:pPr>
      <w:rPr>
        <w:rFonts w:hint="default"/>
        <w:u w:val="single"/>
      </w:rPr>
    </w:lvl>
  </w:abstractNum>
  <w:abstractNum w:abstractNumId="13" w15:restartNumberingAfterBreak="0">
    <w:nsid w:val="289514F4"/>
    <w:multiLevelType w:val="multilevel"/>
    <w:tmpl w:val="473C304A"/>
    <w:lvl w:ilvl="0">
      <w:start w:val="5"/>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4" w15:restartNumberingAfterBreak="0">
    <w:nsid w:val="344444A5"/>
    <w:multiLevelType w:val="multilevel"/>
    <w:tmpl w:val="6682E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B03BA0"/>
    <w:multiLevelType w:val="multilevel"/>
    <w:tmpl w:val="335827CA"/>
    <w:lvl w:ilvl="0">
      <w:start w:val="5"/>
      <w:numFmt w:val="decimal"/>
      <w:lvlText w:val="%1."/>
      <w:lvlJc w:val="left"/>
      <w:pPr>
        <w:ind w:left="360" w:hanging="360"/>
      </w:pPr>
      <w:rPr>
        <w:rFonts w:hint="default"/>
        <w:color w:val="auto"/>
      </w:rPr>
    </w:lvl>
    <w:lvl w:ilvl="1">
      <w:start w:val="1"/>
      <w:numFmt w:val="decimal"/>
      <w:lvlText w:val="%1.%2."/>
      <w:lvlJc w:val="left"/>
      <w:pPr>
        <w:ind w:left="1080" w:hanging="72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abstractNum w:abstractNumId="16" w15:restartNumberingAfterBreak="0">
    <w:nsid w:val="43775C84"/>
    <w:multiLevelType w:val="hybridMultilevel"/>
    <w:tmpl w:val="EC74D59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220655"/>
    <w:multiLevelType w:val="hybridMultilevel"/>
    <w:tmpl w:val="16762C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3E84434"/>
    <w:multiLevelType w:val="multilevel"/>
    <w:tmpl w:val="9C285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DE3275C"/>
    <w:multiLevelType w:val="multilevel"/>
    <w:tmpl w:val="473C304A"/>
    <w:lvl w:ilvl="0">
      <w:start w:val="5"/>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0" w15:restartNumberingAfterBreak="0">
    <w:nsid w:val="69DF6C28"/>
    <w:multiLevelType w:val="multilevel"/>
    <w:tmpl w:val="85266B5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69558748">
    <w:abstractNumId w:val="8"/>
  </w:num>
  <w:num w:numId="2" w16cid:durableId="647520297">
    <w:abstractNumId w:val="6"/>
  </w:num>
  <w:num w:numId="3" w16cid:durableId="1470708601">
    <w:abstractNumId w:val="5"/>
  </w:num>
  <w:num w:numId="4" w16cid:durableId="1320427169">
    <w:abstractNumId w:val="4"/>
  </w:num>
  <w:num w:numId="5" w16cid:durableId="1554853096">
    <w:abstractNumId w:val="7"/>
  </w:num>
  <w:num w:numId="6" w16cid:durableId="1999116387">
    <w:abstractNumId w:val="3"/>
  </w:num>
  <w:num w:numId="7" w16cid:durableId="780224194">
    <w:abstractNumId w:val="2"/>
  </w:num>
  <w:num w:numId="8" w16cid:durableId="1563757393">
    <w:abstractNumId w:val="1"/>
  </w:num>
  <w:num w:numId="9" w16cid:durableId="421335080">
    <w:abstractNumId w:val="0"/>
  </w:num>
  <w:num w:numId="10" w16cid:durableId="73170566">
    <w:abstractNumId w:val="9"/>
  </w:num>
  <w:num w:numId="11" w16cid:durableId="1608076654">
    <w:abstractNumId w:val="12"/>
  </w:num>
  <w:num w:numId="12" w16cid:durableId="1771971984">
    <w:abstractNumId w:val="18"/>
  </w:num>
  <w:num w:numId="13" w16cid:durableId="605161726">
    <w:abstractNumId w:val="14"/>
  </w:num>
  <w:num w:numId="14" w16cid:durableId="1567102970">
    <w:abstractNumId w:val="16"/>
  </w:num>
  <w:num w:numId="15" w16cid:durableId="1255548370">
    <w:abstractNumId w:val="20"/>
  </w:num>
  <w:num w:numId="16" w16cid:durableId="1808233661">
    <w:abstractNumId w:val="15"/>
  </w:num>
  <w:num w:numId="17" w16cid:durableId="29190350">
    <w:abstractNumId w:val="19"/>
  </w:num>
  <w:num w:numId="18" w16cid:durableId="1341931521">
    <w:abstractNumId w:val="13"/>
  </w:num>
  <w:num w:numId="19" w16cid:durableId="234828396">
    <w:abstractNumId w:val="10"/>
  </w:num>
  <w:num w:numId="20" w16cid:durableId="704789901">
    <w:abstractNumId w:val="11"/>
  </w:num>
  <w:num w:numId="21" w16cid:durableId="67589036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37F02"/>
    <w:rsid w:val="00040CD8"/>
    <w:rsid w:val="0006063C"/>
    <w:rsid w:val="00070646"/>
    <w:rsid w:val="000768A3"/>
    <w:rsid w:val="000A56F8"/>
    <w:rsid w:val="0015074B"/>
    <w:rsid w:val="00181F9C"/>
    <w:rsid w:val="001A172F"/>
    <w:rsid w:val="001B1248"/>
    <w:rsid w:val="001E5E92"/>
    <w:rsid w:val="00211657"/>
    <w:rsid w:val="00213B08"/>
    <w:rsid w:val="002279E4"/>
    <w:rsid w:val="0029639D"/>
    <w:rsid w:val="002C5FDB"/>
    <w:rsid w:val="0030688E"/>
    <w:rsid w:val="0031604B"/>
    <w:rsid w:val="00326F90"/>
    <w:rsid w:val="0033459F"/>
    <w:rsid w:val="003C254B"/>
    <w:rsid w:val="00432370"/>
    <w:rsid w:val="0048369E"/>
    <w:rsid w:val="0058344F"/>
    <w:rsid w:val="005B3EB9"/>
    <w:rsid w:val="005F37CB"/>
    <w:rsid w:val="005F4593"/>
    <w:rsid w:val="0073083B"/>
    <w:rsid w:val="008901D1"/>
    <w:rsid w:val="008D2B69"/>
    <w:rsid w:val="00931FA8"/>
    <w:rsid w:val="0093583A"/>
    <w:rsid w:val="00956726"/>
    <w:rsid w:val="00974CA4"/>
    <w:rsid w:val="00A162E1"/>
    <w:rsid w:val="00A2405E"/>
    <w:rsid w:val="00A712A7"/>
    <w:rsid w:val="00AA1D8D"/>
    <w:rsid w:val="00AE1883"/>
    <w:rsid w:val="00B31E9E"/>
    <w:rsid w:val="00B47730"/>
    <w:rsid w:val="00B50E64"/>
    <w:rsid w:val="00B92ECE"/>
    <w:rsid w:val="00BD7A6C"/>
    <w:rsid w:val="00BF2012"/>
    <w:rsid w:val="00C00CC3"/>
    <w:rsid w:val="00C756D7"/>
    <w:rsid w:val="00C9538F"/>
    <w:rsid w:val="00CB0664"/>
    <w:rsid w:val="00CE7C2C"/>
    <w:rsid w:val="00D01F8A"/>
    <w:rsid w:val="00D67BCD"/>
    <w:rsid w:val="00DA0719"/>
    <w:rsid w:val="00E44CD1"/>
    <w:rsid w:val="00E54B86"/>
    <w:rsid w:val="00EA1416"/>
    <w:rsid w:val="00EB4D4E"/>
    <w:rsid w:val="00F86609"/>
    <w:rsid w:val="00FC693F"/>
    <w:rsid w:val="00FC6B5B"/>
    <w:rsid w:val="00FE3F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B70124D"/>
  <w14:defaultImageDpi w14:val="300"/>
  <w15:docId w15:val="{74048B79-543F-4673-927C-AE559FEB2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93F"/>
  </w:style>
  <w:style w:type="paragraph" w:styleId="Antrat1">
    <w:name w:val="heading 1"/>
    <w:basedOn w:val="prastasis"/>
    <w:next w:val="prastasis"/>
    <w:link w:val="Antrat1Diagrama"/>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Antrat9">
    <w:name w:val="heading 9"/>
    <w:basedOn w:val="prastasis"/>
    <w:next w:val="prastasis"/>
    <w:link w:val="Antrat9Diagrama"/>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618B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618BF"/>
  </w:style>
  <w:style w:type="paragraph" w:styleId="Porat">
    <w:name w:val="footer"/>
    <w:basedOn w:val="prastasis"/>
    <w:link w:val="PoratDiagrama"/>
    <w:uiPriority w:val="99"/>
    <w:unhideWhenUsed/>
    <w:rsid w:val="00E618B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618BF"/>
  </w:style>
  <w:style w:type="paragraph" w:styleId="Betarp">
    <w:name w:val="No Spacing"/>
    <w:uiPriority w:val="1"/>
    <w:qFormat/>
    <w:rsid w:val="00FC693F"/>
    <w:pPr>
      <w:spacing w:after="0" w:line="240" w:lineRule="auto"/>
    </w:pPr>
  </w:style>
  <w:style w:type="character" w:customStyle="1" w:styleId="Antrat1Diagrama">
    <w:name w:val="Antraštė 1 Diagrama"/>
    <w:basedOn w:val="Numatytasispastraiposriftas"/>
    <w:link w:val="Antra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basedOn w:val="Numatytasispastraiposriftas"/>
    <w:link w:val="Antrat2"/>
    <w:uiPriority w:val="9"/>
    <w:rsid w:val="00FC693F"/>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rsid w:val="00FC693F"/>
    <w:rPr>
      <w:rFonts w:asciiTheme="majorHAnsi" w:eastAsiaTheme="majorEastAsia" w:hAnsiTheme="majorHAnsi" w:cstheme="majorBidi"/>
      <w:b/>
      <w:bCs/>
      <w:color w:val="4F81BD" w:themeColor="accent1"/>
    </w:rPr>
  </w:style>
  <w:style w:type="paragraph" w:styleId="Pavadinimas">
    <w:name w:val="Title"/>
    <w:basedOn w:val="prastasis"/>
    <w:next w:val="prastasis"/>
    <w:link w:val="PavadinimasDiagrama"/>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aantrat">
    <w:name w:val="Subtitle"/>
    <w:basedOn w:val="prastasis"/>
    <w:next w:val="prastasis"/>
    <w:link w:val="PaantratDiagrama"/>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FC693F"/>
    <w:rPr>
      <w:rFonts w:asciiTheme="majorHAnsi" w:eastAsiaTheme="majorEastAsia" w:hAnsiTheme="majorHAnsi" w:cstheme="majorBidi"/>
      <w:i/>
      <w:iCs/>
      <w:color w:val="4F81BD" w:themeColor="accent1"/>
      <w:spacing w:val="15"/>
      <w:sz w:val="24"/>
      <w:szCs w:val="24"/>
    </w:rPr>
  </w:style>
  <w:style w:type="paragraph" w:styleId="Sraopastraipa">
    <w:name w:val="List Paragraph"/>
    <w:aliases w:val="List Paragraph Red,Heading 10,Buletai,Bullet EY,List Paragraph21,List Paragraph1,List Paragraph2,lp1,Bullet 1,Use Case List Paragraph,Numbering,ERP-List Paragraph,List Paragraph11,List Paragraph111,Paragraph,List not in Table,Lentele"/>
    <w:basedOn w:val="prastasis"/>
    <w:link w:val="SraopastraipaDiagrama"/>
    <w:uiPriority w:val="34"/>
    <w:qFormat/>
    <w:rsid w:val="00FC693F"/>
    <w:pPr>
      <w:ind w:left="720"/>
      <w:contextualSpacing/>
    </w:pPr>
  </w:style>
  <w:style w:type="paragraph" w:styleId="Pagrindinistekstas">
    <w:name w:val="Body Text"/>
    <w:basedOn w:val="prastasis"/>
    <w:link w:val="PagrindinistekstasDiagrama"/>
    <w:uiPriority w:val="99"/>
    <w:unhideWhenUsed/>
    <w:rsid w:val="00AA1D8D"/>
    <w:pPr>
      <w:spacing w:after="120"/>
    </w:pPr>
  </w:style>
  <w:style w:type="character" w:customStyle="1" w:styleId="PagrindinistekstasDiagrama">
    <w:name w:val="Pagrindinis tekstas Diagrama"/>
    <w:basedOn w:val="Numatytasispastraiposriftas"/>
    <w:link w:val="Pagrindinistekstas"/>
    <w:uiPriority w:val="99"/>
    <w:rsid w:val="00AA1D8D"/>
  </w:style>
  <w:style w:type="paragraph" w:styleId="Pagrindinistekstas2">
    <w:name w:val="Body Text 2"/>
    <w:basedOn w:val="prastasis"/>
    <w:link w:val="Pagrindinistekstas2Diagrama"/>
    <w:uiPriority w:val="99"/>
    <w:unhideWhenUsed/>
    <w:rsid w:val="00AA1D8D"/>
    <w:pPr>
      <w:spacing w:after="120" w:line="480" w:lineRule="auto"/>
    </w:pPr>
  </w:style>
  <w:style w:type="character" w:customStyle="1" w:styleId="Pagrindinistekstas2Diagrama">
    <w:name w:val="Pagrindinis tekstas 2 Diagrama"/>
    <w:basedOn w:val="Numatytasispastraiposriftas"/>
    <w:link w:val="Pagrindinistekstas2"/>
    <w:uiPriority w:val="99"/>
    <w:rsid w:val="00AA1D8D"/>
  </w:style>
  <w:style w:type="paragraph" w:styleId="Pagrindinistekstas3">
    <w:name w:val="Body Text 3"/>
    <w:basedOn w:val="prastasis"/>
    <w:link w:val="Pagrindinistekstas3Diagrama"/>
    <w:uiPriority w:val="99"/>
    <w:unhideWhenUsed/>
    <w:rsid w:val="00AA1D8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A1D8D"/>
    <w:rPr>
      <w:sz w:val="16"/>
      <w:szCs w:val="16"/>
    </w:rPr>
  </w:style>
  <w:style w:type="paragraph" w:styleId="Sraas">
    <w:name w:val="List"/>
    <w:basedOn w:val="prastasis"/>
    <w:uiPriority w:val="99"/>
    <w:unhideWhenUsed/>
    <w:rsid w:val="00AA1D8D"/>
    <w:pPr>
      <w:ind w:left="360" w:hanging="360"/>
      <w:contextualSpacing/>
    </w:pPr>
  </w:style>
  <w:style w:type="paragraph" w:styleId="Sraas2">
    <w:name w:val="List 2"/>
    <w:basedOn w:val="prastasis"/>
    <w:uiPriority w:val="99"/>
    <w:unhideWhenUsed/>
    <w:rsid w:val="00326F90"/>
    <w:pPr>
      <w:ind w:left="720" w:hanging="360"/>
      <w:contextualSpacing/>
    </w:pPr>
  </w:style>
  <w:style w:type="paragraph" w:styleId="Sraas3">
    <w:name w:val="List 3"/>
    <w:basedOn w:val="prastasis"/>
    <w:uiPriority w:val="99"/>
    <w:unhideWhenUsed/>
    <w:rsid w:val="00326F90"/>
    <w:pPr>
      <w:ind w:left="1080" w:hanging="360"/>
      <w:contextualSpacing/>
    </w:pPr>
  </w:style>
  <w:style w:type="paragraph" w:styleId="Sraassuenkleliais">
    <w:name w:val="List Bullet"/>
    <w:basedOn w:val="prastasis"/>
    <w:uiPriority w:val="99"/>
    <w:unhideWhenUsed/>
    <w:rsid w:val="00326F90"/>
    <w:pPr>
      <w:numPr>
        <w:numId w:val="1"/>
      </w:numPr>
      <w:contextualSpacing/>
    </w:pPr>
  </w:style>
  <w:style w:type="paragraph" w:styleId="Sraassuenkleliais2">
    <w:name w:val="List Bullet 2"/>
    <w:basedOn w:val="prastasis"/>
    <w:uiPriority w:val="99"/>
    <w:unhideWhenUsed/>
    <w:rsid w:val="00326F90"/>
    <w:pPr>
      <w:numPr>
        <w:numId w:val="2"/>
      </w:numPr>
      <w:contextualSpacing/>
    </w:pPr>
  </w:style>
  <w:style w:type="paragraph" w:styleId="Sraassuenkleliais3">
    <w:name w:val="List Bullet 3"/>
    <w:basedOn w:val="prastasis"/>
    <w:uiPriority w:val="99"/>
    <w:unhideWhenUsed/>
    <w:rsid w:val="00326F90"/>
    <w:pPr>
      <w:numPr>
        <w:numId w:val="3"/>
      </w:numPr>
      <w:contextualSpacing/>
    </w:pPr>
  </w:style>
  <w:style w:type="paragraph" w:styleId="Sraassunumeriais">
    <w:name w:val="List Number"/>
    <w:basedOn w:val="prastasis"/>
    <w:uiPriority w:val="99"/>
    <w:unhideWhenUsed/>
    <w:rsid w:val="00326F90"/>
    <w:pPr>
      <w:numPr>
        <w:numId w:val="5"/>
      </w:numPr>
      <w:contextualSpacing/>
    </w:pPr>
  </w:style>
  <w:style w:type="paragraph" w:styleId="Sraassunumeriais2">
    <w:name w:val="List Number 2"/>
    <w:basedOn w:val="prastasis"/>
    <w:uiPriority w:val="99"/>
    <w:unhideWhenUsed/>
    <w:rsid w:val="0029639D"/>
    <w:pPr>
      <w:numPr>
        <w:numId w:val="6"/>
      </w:numPr>
      <w:contextualSpacing/>
    </w:pPr>
  </w:style>
  <w:style w:type="paragraph" w:styleId="Sraassunumeriais3">
    <w:name w:val="List Number 3"/>
    <w:basedOn w:val="prastasis"/>
    <w:uiPriority w:val="99"/>
    <w:unhideWhenUsed/>
    <w:rsid w:val="0029639D"/>
    <w:pPr>
      <w:numPr>
        <w:numId w:val="7"/>
      </w:numPr>
      <w:contextualSpacing/>
    </w:pPr>
  </w:style>
  <w:style w:type="paragraph" w:styleId="Sraotsinys">
    <w:name w:val="List Continue"/>
    <w:basedOn w:val="prastasis"/>
    <w:uiPriority w:val="99"/>
    <w:unhideWhenUsed/>
    <w:rsid w:val="0029639D"/>
    <w:pPr>
      <w:spacing w:after="120"/>
      <w:ind w:left="360"/>
      <w:contextualSpacing/>
    </w:pPr>
  </w:style>
  <w:style w:type="paragraph" w:styleId="Sraotsinys2">
    <w:name w:val="List Continue 2"/>
    <w:basedOn w:val="prastasis"/>
    <w:uiPriority w:val="99"/>
    <w:unhideWhenUsed/>
    <w:rsid w:val="0029639D"/>
    <w:pPr>
      <w:spacing w:after="120"/>
      <w:ind w:left="720"/>
      <w:contextualSpacing/>
    </w:pPr>
  </w:style>
  <w:style w:type="paragraph" w:styleId="Sraotsinys3">
    <w:name w:val="List Continue 3"/>
    <w:basedOn w:val="prastasis"/>
    <w:uiPriority w:val="99"/>
    <w:unhideWhenUsed/>
    <w:rsid w:val="0029639D"/>
    <w:pPr>
      <w:spacing w:after="120"/>
      <w:ind w:left="1080"/>
      <w:contextualSpacing/>
    </w:pPr>
  </w:style>
  <w:style w:type="paragraph" w:styleId="Makrokomandostekstas">
    <w:name w:val="macro"/>
    <w:link w:val="MakrokomandostekstasDiagrama"/>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komandostekstasDiagrama">
    <w:name w:val="Makrokomandos tekstas Diagrama"/>
    <w:basedOn w:val="Numatytasispastraiposriftas"/>
    <w:link w:val="Makrokomandostekstas"/>
    <w:uiPriority w:val="99"/>
    <w:rsid w:val="0029639D"/>
    <w:rPr>
      <w:rFonts w:ascii="Courier" w:hAnsi="Courier"/>
      <w:sz w:val="20"/>
      <w:szCs w:val="20"/>
    </w:rPr>
  </w:style>
  <w:style w:type="paragraph" w:styleId="Citata">
    <w:name w:val="Quote"/>
    <w:basedOn w:val="prastasis"/>
    <w:next w:val="prastasis"/>
    <w:link w:val="CitataDiagrama"/>
    <w:uiPriority w:val="29"/>
    <w:qFormat/>
    <w:rsid w:val="00FC693F"/>
    <w:rPr>
      <w:i/>
      <w:iCs/>
      <w:color w:val="000000" w:themeColor="text1"/>
    </w:rPr>
  </w:style>
  <w:style w:type="character" w:customStyle="1" w:styleId="CitataDiagrama">
    <w:name w:val="Citata Diagrama"/>
    <w:basedOn w:val="Numatytasispastraiposriftas"/>
    <w:link w:val="Citata"/>
    <w:uiPriority w:val="29"/>
    <w:rsid w:val="00FC693F"/>
    <w:rPr>
      <w:i/>
      <w:iCs/>
      <w:color w:val="000000" w:themeColor="text1"/>
    </w:rPr>
  </w:style>
  <w:style w:type="character" w:customStyle="1" w:styleId="Antrat4Diagrama">
    <w:name w:val="Antraštė 4 Diagrama"/>
    <w:basedOn w:val="Numatytasispastraiposriftas"/>
    <w:link w:val="Antrat4"/>
    <w:uiPriority w:val="9"/>
    <w:semiHidden/>
    <w:rsid w:val="00FC693F"/>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FC693F"/>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FC693F"/>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FC693F"/>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FC693F"/>
    <w:rPr>
      <w:rFonts w:asciiTheme="majorHAnsi" w:eastAsiaTheme="majorEastAsia" w:hAnsiTheme="majorHAnsi" w:cstheme="majorBidi"/>
      <w:color w:val="4F81BD" w:themeColor="accent1"/>
      <w:sz w:val="20"/>
      <w:szCs w:val="20"/>
    </w:rPr>
  </w:style>
  <w:style w:type="character" w:customStyle="1" w:styleId="Antrat9Diagrama">
    <w:name w:val="Antraštė 9 Diagrama"/>
    <w:basedOn w:val="Numatytasispastraiposriftas"/>
    <w:link w:val="Antrat9"/>
    <w:uiPriority w:val="9"/>
    <w:semiHidden/>
    <w:rsid w:val="00FC693F"/>
    <w:rPr>
      <w:rFonts w:asciiTheme="majorHAnsi" w:eastAsiaTheme="majorEastAsia" w:hAnsiTheme="majorHAnsi" w:cstheme="majorBidi"/>
      <w:i/>
      <w:iCs/>
      <w:color w:val="404040" w:themeColor="text1" w:themeTint="BF"/>
      <w:sz w:val="20"/>
      <w:szCs w:val="20"/>
    </w:rPr>
  </w:style>
  <w:style w:type="paragraph" w:styleId="Antrat">
    <w:name w:val="caption"/>
    <w:basedOn w:val="prastasis"/>
    <w:next w:val="prastasis"/>
    <w:uiPriority w:val="35"/>
    <w:semiHidden/>
    <w:unhideWhenUsed/>
    <w:qFormat/>
    <w:rsid w:val="00FC693F"/>
    <w:pPr>
      <w:spacing w:line="240" w:lineRule="auto"/>
    </w:pPr>
    <w:rPr>
      <w:b/>
      <w:bCs/>
      <w:color w:val="4F81BD" w:themeColor="accent1"/>
      <w:sz w:val="18"/>
      <w:szCs w:val="18"/>
    </w:rPr>
  </w:style>
  <w:style w:type="character" w:styleId="Grietas">
    <w:name w:val="Strong"/>
    <w:basedOn w:val="Numatytasispastraiposriftas"/>
    <w:uiPriority w:val="22"/>
    <w:qFormat/>
    <w:rsid w:val="00FC693F"/>
    <w:rPr>
      <w:b/>
      <w:bCs/>
    </w:rPr>
  </w:style>
  <w:style w:type="character" w:styleId="Emfaz">
    <w:name w:val="Emphasis"/>
    <w:basedOn w:val="Numatytasispastraiposriftas"/>
    <w:uiPriority w:val="20"/>
    <w:qFormat/>
    <w:rsid w:val="00FC693F"/>
    <w:rPr>
      <w:i/>
      <w:iCs/>
    </w:rPr>
  </w:style>
  <w:style w:type="paragraph" w:styleId="Iskirtacitata">
    <w:name w:val="Intense Quote"/>
    <w:basedOn w:val="prastasis"/>
    <w:next w:val="prastasis"/>
    <w:link w:val="IskirtacitataDiagrama"/>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FC693F"/>
    <w:rPr>
      <w:b/>
      <w:bCs/>
      <w:i/>
      <w:iCs/>
      <w:color w:val="4F81BD" w:themeColor="accent1"/>
    </w:rPr>
  </w:style>
  <w:style w:type="character" w:styleId="Nerykuspabraukimas">
    <w:name w:val="Subtle Emphasis"/>
    <w:basedOn w:val="Numatytasispastraiposriftas"/>
    <w:uiPriority w:val="19"/>
    <w:qFormat/>
    <w:rsid w:val="00FC693F"/>
    <w:rPr>
      <w:i/>
      <w:iCs/>
      <w:color w:val="808080" w:themeColor="text1" w:themeTint="7F"/>
    </w:rPr>
  </w:style>
  <w:style w:type="character" w:styleId="Rykuspabraukimas">
    <w:name w:val="Intense Emphasis"/>
    <w:basedOn w:val="Numatytasispastraiposriftas"/>
    <w:uiPriority w:val="21"/>
    <w:qFormat/>
    <w:rsid w:val="00FC693F"/>
    <w:rPr>
      <w:b/>
      <w:bCs/>
      <w:i/>
      <w:iCs/>
      <w:color w:val="4F81BD" w:themeColor="accent1"/>
    </w:rPr>
  </w:style>
  <w:style w:type="character" w:styleId="Nerykinuoroda">
    <w:name w:val="Subtle Reference"/>
    <w:basedOn w:val="Numatytasispastraiposriftas"/>
    <w:uiPriority w:val="31"/>
    <w:qFormat/>
    <w:rsid w:val="00FC693F"/>
    <w:rPr>
      <w:smallCaps/>
      <w:color w:val="C0504D" w:themeColor="accent2"/>
      <w:u w:val="single"/>
    </w:rPr>
  </w:style>
  <w:style w:type="character" w:styleId="Rykinuoroda">
    <w:name w:val="Intense Reference"/>
    <w:basedOn w:val="Numatytasispastraiposriftas"/>
    <w:uiPriority w:val="32"/>
    <w:qFormat/>
    <w:rsid w:val="00FC693F"/>
    <w:rPr>
      <w:b/>
      <w:bCs/>
      <w:smallCaps/>
      <w:color w:val="C0504D" w:themeColor="accent2"/>
      <w:spacing w:val="5"/>
      <w:u w:val="single"/>
    </w:rPr>
  </w:style>
  <w:style w:type="character" w:styleId="Knygospavadinimas">
    <w:name w:val="Book Title"/>
    <w:basedOn w:val="Numatytasispastraiposriftas"/>
    <w:uiPriority w:val="33"/>
    <w:qFormat/>
    <w:rsid w:val="00FC693F"/>
    <w:rPr>
      <w:b/>
      <w:bCs/>
      <w:smallCaps/>
      <w:spacing w:val="5"/>
    </w:rPr>
  </w:style>
  <w:style w:type="paragraph" w:styleId="Turinioantrat">
    <w:name w:val="TOC Heading"/>
    <w:basedOn w:val="Antrat1"/>
    <w:next w:val="prastasis"/>
    <w:uiPriority w:val="39"/>
    <w:semiHidden/>
    <w:unhideWhenUsed/>
    <w:qFormat/>
    <w:rsid w:val="00FC693F"/>
    <w:pPr>
      <w:outlineLvl w:val="9"/>
    </w:pPr>
  </w:style>
  <w:style w:type="table" w:styleId="Lentelstinklelis">
    <w:name w:val="Table Grid"/>
    <w:basedOn w:val="prastojilent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esusisspalvinimas">
    <w:name w:val="Light Shading"/>
    <w:basedOn w:val="prastojilent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esussraas">
    <w:name w:val="Light List"/>
    <w:basedOn w:val="prastojilent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tinklelis">
    <w:name w:val="Light Grid"/>
    <w:basedOn w:val="prastojilent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vidutinisspalvinimas">
    <w:name w:val="Medium Shading 1"/>
    <w:basedOn w:val="prastojilent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vidutinissraas">
    <w:name w:val="Medium List 1"/>
    <w:basedOn w:val="prastojilent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tinklelis">
    <w:name w:val="Medium Grid 1"/>
    <w:basedOn w:val="prastojilent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amsussraas">
    <w:name w:val="Dark List"/>
    <w:basedOn w:val="prastojilent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palvotasspalvinimas">
    <w:name w:val="Colorful Shading"/>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Spalvotassraas">
    <w:name w:val="Colorful List"/>
    <w:basedOn w:val="prastojilent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tinklelis">
    <w:name w:val="Colorful Grid"/>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SraopastraipaDiagrama">
    <w:name w:val="Sąrašo pastraipa Diagrama"/>
    <w:aliases w:val="List Paragraph Red Diagrama,Heading 10 Diagrama,Buletai Diagrama,Bullet EY Diagrama,List Paragraph21 Diagrama,List Paragraph1 Diagrama,List Paragraph2 Diagrama,lp1 Diagrama,Bullet 1 Diagrama,Use Case List Paragraph Diagrama"/>
    <w:basedOn w:val="Numatytasispastraiposriftas"/>
    <w:link w:val="Sraopastraipa"/>
    <w:uiPriority w:val="34"/>
    <w:qFormat/>
    <w:locked/>
    <w:rsid w:val="00DA0719"/>
  </w:style>
  <w:style w:type="character" w:customStyle="1" w:styleId="Bodytext">
    <w:name w:val="Body text_"/>
    <w:basedOn w:val="Numatytasispastraiposriftas"/>
    <w:link w:val="BodyText4"/>
    <w:rsid w:val="00DA0719"/>
    <w:rPr>
      <w:rFonts w:ascii="Trebuchet MS" w:eastAsia="Trebuchet MS" w:hAnsi="Trebuchet MS" w:cs="Trebuchet MS"/>
      <w:sz w:val="19"/>
      <w:szCs w:val="19"/>
      <w:shd w:val="clear" w:color="auto" w:fill="FFFFFF"/>
    </w:rPr>
  </w:style>
  <w:style w:type="paragraph" w:customStyle="1" w:styleId="BodyText4">
    <w:name w:val="Body Text4"/>
    <w:basedOn w:val="prastasis"/>
    <w:link w:val="Bodytext"/>
    <w:rsid w:val="00DA0719"/>
    <w:pPr>
      <w:shd w:val="clear" w:color="auto" w:fill="FFFFFF"/>
      <w:spacing w:before="120" w:after="0" w:line="230" w:lineRule="exact"/>
      <w:ind w:hanging="720"/>
      <w:jc w:val="both"/>
    </w:pPr>
    <w:rPr>
      <w:rFonts w:ascii="Trebuchet MS" w:eastAsia="Trebuchet MS" w:hAnsi="Trebuchet MS" w:cs="Trebuchet MS"/>
      <w:sz w:val="19"/>
      <w:szCs w:val="19"/>
    </w:rPr>
  </w:style>
  <w:style w:type="character" w:customStyle="1" w:styleId="Heading1">
    <w:name w:val="Heading #1"/>
    <w:basedOn w:val="Numatytasispastraiposriftas"/>
    <w:rsid w:val="00FE3FE3"/>
    <w:rPr>
      <w:rFonts w:ascii="Trebuchet MS" w:eastAsia="Trebuchet MS" w:hAnsi="Trebuchet MS" w:cs="Trebuchet MS"/>
      <w:b w:val="0"/>
      <w:bCs w:val="0"/>
      <w:i w:val="0"/>
      <w:iCs w:val="0"/>
      <w:smallCaps w:val="0"/>
      <w:strike w:val="0"/>
      <w:spacing w:val="0"/>
      <w:sz w:val="19"/>
      <w:szCs w:val="19"/>
      <w:u w:val="single"/>
    </w:rPr>
  </w:style>
  <w:style w:type="character" w:customStyle="1" w:styleId="BodyText1">
    <w:name w:val="Body Text1"/>
    <w:basedOn w:val="Bodytext"/>
    <w:rsid w:val="0058344F"/>
    <w:rPr>
      <w:rFonts w:ascii="Trebuchet MS" w:eastAsia="Trebuchet MS" w:hAnsi="Trebuchet MS" w:cs="Trebuchet MS"/>
      <w:b w:val="0"/>
      <w:bCs w:val="0"/>
      <w:i w:val="0"/>
      <w:iCs w:val="0"/>
      <w:smallCaps w:val="0"/>
      <w:strike w:val="0"/>
      <w:spacing w:val="0"/>
      <w:sz w:val="19"/>
      <w:szCs w:val="19"/>
      <w:u w:val="single"/>
      <w:shd w:val="clear" w:color="auto" w:fill="FFFFFF"/>
    </w:rPr>
  </w:style>
  <w:style w:type="paragraph" w:styleId="Pataisymai">
    <w:name w:val="Revision"/>
    <w:hidden/>
    <w:uiPriority w:val="99"/>
    <w:semiHidden/>
    <w:rsid w:val="00181F9C"/>
    <w:pPr>
      <w:spacing w:after="0" w:line="240" w:lineRule="auto"/>
    </w:pPr>
  </w:style>
  <w:style w:type="character" w:styleId="Komentaronuoroda">
    <w:name w:val="annotation reference"/>
    <w:basedOn w:val="Numatytasispastraiposriftas"/>
    <w:uiPriority w:val="99"/>
    <w:semiHidden/>
    <w:unhideWhenUsed/>
    <w:rsid w:val="0048369E"/>
    <w:rPr>
      <w:sz w:val="16"/>
      <w:szCs w:val="16"/>
    </w:rPr>
  </w:style>
  <w:style w:type="paragraph" w:styleId="Komentarotekstas">
    <w:name w:val="annotation text"/>
    <w:basedOn w:val="prastasis"/>
    <w:link w:val="KomentarotekstasDiagrama"/>
    <w:uiPriority w:val="99"/>
    <w:unhideWhenUsed/>
    <w:rsid w:val="0048369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369E"/>
    <w:rPr>
      <w:sz w:val="20"/>
      <w:szCs w:val="20"/>
    </w:rPr>
  </w:style>
  <w:style w:type="paragraph" w:styleId="Komentarotema">
    <w:name w:val="annotation subject"/>
    <w:basedOn w:val="Komentarotekstas"/>
    <w:next w:val="Komentarotekstas"/>
    <w:link w:val="KomentarotemaDiagrama"/>
    <w:uiPriority w:val="99"/>
    <w:semiHidden/>
    <w:unhideWhenUsed/>
    <w:rsid w:val="0048369E"/>
    <w:rPr>
      <w:b/>
      <w:bCs/>
    </w:rPr>
  </w:style>
  <w:style w:type="character" w:customStyle="1" w:styleId="KomentarotemaDiagrama">
    <w:name w:val="Komentaro tema Diagrama"/>
    <w:basedOn w:val="KomentarotekstasDiagrama"/>
    <w:link w:val="Komentarotema"/>
    <w:uiPriority w:val="99"/>
    <w:semiHidden/>
    <w:rsid w:val="0048369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84</TotalTime>
  <Pages>13</Pages>
  <Words>21237</Words>
  <Characters>12106</Characters>
  <Application>Microsoft Office Word</Application>
  <DocSecurity>0</DocSecurity>
  <Lines>100</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33277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Jovita Buterlevičiūtė</cp:lastModifiedBy>
  <cp:revision>6</cp:revision>
  <dcterms:created xsi:type="dcterms:W3CDTF">2026-02-12T13:13:00Z</dcterms:created>
  <dcterms:modified xsi:type="dcterms:W3CDTF">2026-02-18T11:56:00Z</dcterms:modified>
  <cp:category/>
</cp:coreProperties>
</file>